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2"/>
        <w:tblW w:w="10010" w:type="dxa"/>
        <w:jc w:val="center"/>
        <w:tblLayout w:type="autofit"/>
        <w:tblCellMar>
          <w:top w:w="0" w:type="dxa"/>
          <w:left w:w="108" w:type="dxa"/>
          <w:bottom w:w="0" w:type="dxa"/>
          <w:right w:w="108" w:type="dxa"/>
        </w:tblCellMar>
      </w:tblPr>
      <w:tblGrid>
        <w:gridCol w:w="5006"/>
        <w:gridCol w:w="5004"/>
      </w:tblGrid>
      <w:tr>
        <w:tblPrEx>
          <w:tblCellMar>
            <w:top w:w="0" w:type="dxa"/>
            <w:left w:w="108" w:type="dxa"/>
            <w:bottom w:w="0" w:type="dxa"/>
            <w:right w:w="108" w:type="dxa"/>
          </w:tblCellMar>
        </w:tblPrEx>
        <w:trPr>
          <w:jc w:val="center"/>
        </w:trPr>
        <w:tc>
          <w:tcPr>
            <w:tcW w:w="5006" w:type="dxa"/>
            <w:shd w:val="clear" w:color="auto" w:fill="auto"/>
          </w:tcPr>
          <w:p>
            <w:pPr>
              <w:spacing w:line="340" w:lineRule="exact"/>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Pr>
              <w:t>PHÒNG GD&amp;ĐT THỊ XÃ ĐÔNG TRIỀU</w:t>
            </w:r>
          </w:p>
          <w:p>
            <w:pPr>
              <w:spacing w:line="340" w:lineRule="exact"/>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TRƯỜNG THCS NGUYỄN HUỆ</w:t>
            </w:r>
          </w:p>
          <w:p>
            <w:pPr>
              <w:spacing w:line="340" w:lineRule="exact"/>
              <w:jc w:val="center"/>
              <w:rPr>
                <w:rFonts w:ascii="Times New Roman" w:hAnsi="Times New Roman" w:eastAsia="Times New Roman" w:cs="Times New Roman"/>
                <w:b/>
                <w:sz w:val="26"/>
                <w:szCs w:val="26"/>
              </w:rPr>
            </w:pPr>
            <w:r>
              <w:rPr>
                <w:rFonts w:ascii="Times New Roman" w:hAnsi="Times New Roman" w:eastAsia="Times New Roman" w:cs="Times New Roman"/>
                <w:sz w:val="26"/>
                <w:szCs w:val="26"/>
                <w:lang w:eastAsia="en-US"/>
              </w:rPr>
              <mc:AlternateContent>
                <mc:Choice Requires="wps">
                  <w:drawing>
                    <wp:anchor distT="0" distB="0" distL="114300" distR="114300" simplePos="0" relativeHeight="251659264" behindDoc="0" locked="0" layoutInCell="1" allowOverlap="1">
                      <wp:simplePos x="0" y="0"/>
                      <wp:positionH relativeFrom="column">
                        <wp:posOffset>842010</wp:posOffset>
                      </wp:positionH>
                      <wp:positionV relativeFrom="paragraph">
                        <wp:posOffset>40640</wp:posOffset>
                      </wp:positionV>
                      <wp:extent cx="1485900" cy="0"/>
                      <wp:effectExtent l="0" t="4445" r="0" b="5080"/>
                      <wp:wrapNone/>
                      <wp:docPr id="6" name="Straight Connector 6"/>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6.3pt;margin-top:3.2pt;height:0pt;width:117pt;z-index:251659264;mso-width-relative:page;mso-height-relative:page;" filled="f" stroked="t" coordsize="21600,21600" o:gfxdata="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&#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1XyQi0gAAAAcBAAAPAAAAAAAAAAEAIAAAACIAAABk&#10;cnMvZG93bnJldi54bWxQSwECFAAUAAAACACHTuJANO6n/dMBAACtAwAADgAAAAAAAAABACAAAAAh&#10;AQAAZHJzL2Uyb0RvYy54bWxQSwUGAAAAAAYABgBZAQAAZgUAAAAA&#10;">
                      <v:fill on="f" focussize="0,0"/>
                      <v:stroke color="#000000" joinstyle="round"/>
                      <v:imagedata o:title=""/>
                      <o:lock v:ext="edit" aspectratio="f"/>
                    </v:line>
                  </w:pict>
                </mc:Fallback>
              </mc:AlternateContent>
            </w:r>
          </w:p>
        </w:tc>
        <w:tc>
          <w:tcPr>
            <w:tcW w:w="5004" w:type="dxa"/>
            <w:shd w:val="clear" w:color="auto" w:fill="auto"/>
          </w:tcPr>
          <w:p>
            <w:pPr>
              <w:spacing w:line="340" w:lineRule="exact"/>
              <w:jc w:val="center"/>
              <w:rPr>
                <w:rFonts w:hint="default" w:ascii="Times New Roman" w:hAnsi="Times New Roman" w:eastAsia="Times New Roman" w:cs="Times New Roman"/>
                <w:b/>
                <w:sz w:val="26"/>
                <w:szCs w:val="26"/>
                <w:lang w:val="vi-VN"/>
              </w:rPr>
            </w:pPr>
            <w:r>
              <w:rPr>
                <w:rFonts w:ascii="Times New Roman" w:hAnsi="Times New Roman" w:eastAsia="Times New Roman" w:cs="Times New Roman"/>
                <w:b/>
                <w:sz w:val="26"/>
                <w:szCs w:val="26"/>
              </w:rPr>
              <w:t xml:space="preserve">MA TRẬN ĐỀ KIỂM TRA </w:t>
            </w:r>
            <w:r>
              <w:rPr>
                <w:rFonts w:hint="default" w:ascii="Times New Roman" w:hAnsi="Times New Roman" w:eastAsia="Times New Roman" w:cs="Times New Roman"/>
                <w:b/>
                <w:sz w:val="26"/>
                <w:szCs w:val="26"/>
                <w:lang w:val="vi-VN"/>
              </w:rPr>
              <w:t>GIỮA</w:t>
            </w:r>
            <w:r>
              <w:rPr>
                <w:rFonts w:ascii="Times New Roman" w:hAnsi="Times New Roman" w:eastAsia="Times New Roman" w:cs="Times New Roman"/>
                <w:b/>
                <w:sz w:val="26"/>
                <w:szCs w:val="26"/>
              </w:rPr>
              <w:t xml:space="preserve"> KÌ I</w:t>
            </w:r>
            <w:r>
              <w:rPr>
                <w:rFonts w:hint="default" w:ascii="Times New Roman" w:hAnsi="Times New Roman" w:eastAsia="Times New Roman" w:cs="Times New Roman"/>
                <w:b/>
                <w:sz w:val="26"/>
                <w:szCs w:val="26"/>
                <w:lang w:val="vi-VN"/>
              </w:rPr>
              <w:t>I</w:t>
            </w:r>
          </w:p>
          <w:p>
            <w:pPr>
              <w:spacing w:line="340" w:lineRule="exact"/>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NĂM HỌC 2023</w:t>
            </w:r>
            <w:r>
              <w:rPr>
                <w:rFonts w:ascii="Times New Roman" w:hAnsi="Times New Roman" w:eastAsia="Times New Roman" w:cs="Times New Roman"/>
                <w:sz w:val="26"/>
                <w:szCs w:val="26"/>
              </w:rPr>
              <w:t>-</w:t>
            </w:r>
            <w:r>
              <w:rPr>
                <w:rFonts w:ascii="Times New Roman" w:hAnsi="Times New Roman" w:eastAsia="Times New Roman" w:cs="Times New Roman"/>
                <w:b/>
                <w:sz w:val="26"/>
                <w:szCs w:val="26"/>
              </w:rPr>
              <w:t>2024</w:t>
            </w:r>
          </w:p>
          <w:p>
            <w:pPr>
              <w:spacing w:line="340" w:lineRule="exact"/>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MÔN: LỊCH SỬ &amp; ĐỊA LÍ 7</w:t>
            </w:r>
          </w:p>
        </w:tc>
      </w:tr>
      <w:tr>
        <w:tblPrEx>
          <w:tblCellMar>
            <w:top w:w="0" w:type="dxa"/>
            <w:left w:w="108" w:type="dxa"/>
            <w:bottom w:w="0" w:type="dxa"/>
            <w:right w:w="108" w:type="dxa"/>
          </w:tblCellMar>
        </w:tblPrEx>
        <w:trPr>
          <w:jc w:val="center"/>
        </w:trPr>
        <w:tc>
          <w:tcPr>
            <w:tcW w:w="5006" w:type="dxa"/>
            <w:shd w:val="clear" w:color="auto" w:fill="auto"/>
          </w:tcPr>
          <w:p>
            <w:pPr>
              <w:spacing w:line="340" w:lineRule="exact"/>
              <w:jc w:val="center"/>
              <w:rPr>
                <w:rFonts w:ascii="Times New Roman" w:hAnsi="Times New Roman" w:eastAsia="Times New Roman" w:cs="Times New Roman"/>
                <w:sz w:val="28"/>
                <w:szCs w:val="28"/>
              </w:rPr>
            </w:pPr>
          </w:p>
        </w:tc>
        <w:tc>
          <w:tcPr>
            <w:tcW w:w="5004" w:type="dxa"/>
            <w:shd w:val="clear" w:color="auto" w:fill="auto"/>
          </w:tcPr>
          <w:p>
            <w:pPr>
              <w:spacing w:line="340" w:lineRule="exact"/>
              <w:jc w:val="center"/>
              <w:rPr>
                <w:rFonts w:ascii="Times New Roman" w:hAnsi="Times New Roman" w:eastAsia="Times New Roman" w:cs="Times New Roman"/>
                <w:b/>
                <w:sz w:val="28"/>
                <w:szCs w:val="28"/>
              </w:rPr>
            </w:pPr>
          </w:p>
        </w:tc>
      </w:tr>
    </w:tbl>
    <w:p>
      <w:pPr>
        <w:jc w:val="both"/>
        <w:rPr>
          <w:rFonts w:ascii="Times New Roman" w:hAnsi="Times New Roman" w:eastAsia="Times New Roman" w:cs="Times New Roman"/>
          <w:b/>
          <w:sz w:val="28"/>
          <w:szCs w:val="28"/>
          <w:lang w:val="pt-BR"/>
        </w:rPr>
      </w:pPr>
    </w:p>
    <w:tbl>
      <w:tblPr>
        <w:tblStyle w:val="12"/>
        <w:tblW w:w="1036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582"/>
        <w:gridCol w:w="3329"/>
        <w:gridCol w:w="910"/>
        <w:gridCol w:w="933"/>
        <w:gridCol w:w="960"/>
        <w:gridCol w:w="945"/>
        <w:gridCol w:w="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09" w:type="dxa"/>
            <w:vMerge w:val="restart"/>
            <w:shd w:val="clear" w:color="auto" w:fill="auto"/>
            <w:vAlign w:val="center"/>
          </w:tcPr>
          <w:p>
            <w:pPr>
              <w:spacing w:line="276" w:lineRule="auto"/>
              <w:jc w:val="center"/>
              <w:rPr>
                <w:rFonts w:ascii="Times New Roman" w:hAnsi="Times New Roman" w:eastAsia="Times New Roman" w:cs="Times New Roman"/>
                <w:b/>
                <w:spacing w:val="-8"/>
                <w:sz w:val="28"/>
                <w:szCs w:val="28"/>
                <w:lang w:val="vi-VN"/>
              </w:rPr>
            </w:pPr>
            <w:r>
              <w:rPr>
                <w:rFonts w:ascii="Times New Roman" w:hAnsi="Times New Roman" w:eastAsia="Times New Roman" w:cs="Times New Roman"/>
                <w:b/>
                <w:spacing w:val="-8"/>
                <w:sz w:val="28"/>
                <w:szCs w:val="28"/>
                <w:lang w:val="vi-VN"/>
              </w:rPr>
              <w:t>TT</w:t>
            </w:r>
          </w:p>
        </w:tc>
        <w:tc>
          <w:tcPr>
            <w:tcW w:w="1582" w:type="dxa"/>
            <w:vMerge w:val="restart"/>
            <w:shd w:val="clear" w:color="auto" w:fill="auto"/>
            <w:vAlign w:val="center"/>
          </w:tcPr>
          <w:p>
            <w:pPr>
              <w:spacing w:line="276" w:lineRule="auto"/>
              <w:jc w:val="center"/>
              <w:rPr>
                <w:rFonts w:ascii="Times New Roman" w:hAnsi="Times New Roman" w:eastAsia="Times New Roman" w:cs="Times New Roman"/>
                <w:b/>
                <w:spacing w:val="-8"/>
                <w:sz w:val="28"/>
                <w:szCs w:val="28"/>
              </w:rPr>
            </w:pPr>
            <w:r>
              <w:rPr>
                <w:rFonts w:ascii="Times New Roman" w:hAnsi="Times New Roman" w:eastAsia="Times New Roman" w:cs="Times New Roman"/>
                <w:b/>
                <w:spacing w:val="-8"/>
                <w:sz w:val="28"/>
                <w:szCs w:val="28"/>
                <w:lang w:val="vi-VN"/>
              </w:rPr>
              <w:t>Chương</w:t>
            </w:r>
            <w:r>
              <w:rPr>
                <w:rFonts w:ascii="Times New Roman" w:hAnsi="Times New Roman" w:eastAsia="Times New Roman" w:cs="Times New Roman"/>
                <w:b/>
                <w:spacing w:val="-8"/>
                <w:sz w:val="28"/>
                <w:szCs w:val="28"/>
              </w:rPr>
              <w:t>/</w:t>
            </w:r>
          </w:p>
          <w:p>
            <w:pPr>
              <w:spacing w:line="276" w:lineRule="auto"/>
              <w:jc w:val="center"/>
              <w:rPr>
                <w:rFonts w:ascii="Times New Roman" w:hAnsi="Times New Roman" w:eastAsia="Times New Roman" w:cs="Times New Roman"/>
                <w:b/>
                <w:spacing w:val="-8"/>
                <w:sz w:val="28"/>
                <w:szCs w:val="28"/>
                <w:lang w:val="vi-VN"/>
              </w:rPr>
            </w:pPr>
            <w:r>
              <w:rPr>
                <w:rFonts w:ascii="Times New Roman" w:hAnsi="Times New Roman" w:eastAsia="Times New Roman" w:cs="Times New Roman"/>
                <w:b/>
                <w:spacing w:val="-8"/>
                <w:sz w:val="28"/>
                <w:szCs w:val="28"/>
                <w:lang w:val="vi-VN"/>
              </w:rPr>
              <w:t>Chủ đề</w:t>
            </w:r>
          </w:p>
        </w:tc>
        <w:tc>
          <w:tcPr>
            <w:tcW w:w="3329" w:type="dxa"/>
            <w:vMerge w:val="restart"/>
            <w:shd w:val="clear" w:color="auto" w:fill="auto"/>
            <w:vAlign w:val="center"/>
          </w:tcPr>
          <w:p>
            <w:pPr>
              <w:spacing w:line="276" w:lineRule="auto"/>
              <w:jc w:val="center"/>
              <w:rPr>
                <w:rFonts w:ascii="Times New Roman" w:hAnsi="Times New Roman" w:eastAsia="Times New Roman" w:cs="Times New Roman"/>
                <w:b/>
                <w:spacing w:val="-8"/>
                <w:sz w:val="28"/>
                <w:szCs w:val="28"/>
                <w:lang w:val="vi-VN"/>
              </w:rPr>
            </w:pPr>
            <w:r>
              <w:rPr>
                <w:rFonts w:ascii="Times New Roman" w:hAnsi="Times New Roman" w:eastAsia="Times New Roman" w:cs="Times New Roman"/>
                <w:b/>
                <w:spacing w:val="-8"/>
                <w:sz w:val="28"/>
                <w:szCs w:val="28"/>
                <w:lang w:val="vi-VN"/>
              </w:rPr>
              <w:t>Nội dung/Đơn vị kiến thức</w:t>
            </w:r>
          </w:p>
        </w:tc>
        <w:tc>
          <w:tcPr>
            <w:tcW w:w="3748" w:type="dxa"/>
            <w:gridSpan w:val="4"/>
            <w:shd w:val="clear" w:color="auto" w:fill="auto"/>
          </w:tcPr>
          <w:p>
            <w:pPr>
              <w:spacing w:line="276" w:lineRule="auto"/>
              <w:jc w:val="center"/>
              <w:rPr>
                <w:rFonts w:ascii="Times New Roman" w:hAnsi="Times New Roman" w:eastAsia="Times New Roman" w:cs="Times New Roman"/>
                <w:b/>
                <w:spacing w:val="-8"/>
                <w:sz w:val="28"/>
                <w:szCs w:val="28"/>
                <w:lang w:val="vi-VN"/>
              </w:rPr>
            </w:pPr>
            <w:r>
              <w:rPr>
                <w:rFonts w:ascii="Times New Roman" w:hAnsi="Times New Roman" w:eastAsia="Times New Roman" w:cs="Times New Roman"/>
                <w:b/>
                <w:spacing w:val="-8"/>
                <w:sz w:val="28"/>
                <w:szCs w:val="28"/>
              </w:rPr>
              <w:t>M</w:t>
            </w:r>
            <w:r>
              <w:rPr>
                <w:rFonts w:ascii="Times New Roman" w:hAnsi="Times New Roman" w:eastAsia="Times New Roman" w:cs="Times New Roman"/>
                <w:b/>
                <w:spacing w:val="-8"/>
                <w:sz w:val="28"/>
                <w:szCs w:val="28"/>
                <w:lang w:val="vi-VN"/>
              </w:rPr>
              <w:t>ức độ nhận thức</w:t>
            </w:r>
          </w:p>
        </w:tc>
        <w:tc>
          <w:tcPr>
            <w:tcW w:w="996" w:type="dxa"/>
            <w:vMerge w:val="restart"/>
            <w:shd w:val="clear" w:color="auto" w:fill="auto"/>
          </w:tcPr>
          <w:p>
            <w:pPr>
              <w:spacing w:line="276" w:lineRule="auto"/>
              <w:jc w:val="center"/>
              <w:rPr>
                <w:rFonts w:ascii="Times New Roman" w:hAnsi="Times New Roman" w:eastAsia="Times New Roman" w:cs="Times New Roman"/>
                <w:b/>
                <w:spacing w:val="-8"/>
                <w:sz w:val="28"/>
                <w:szCs w:val="28"/>
              </w:rPr>
            </w:pPr>
            <w:r>
              <w:rPr>
                <w:rFonts w:ascii="Times New Roman" w:hAnsi="Times New Roman" w:eastAsia="Times New Roman" w:cs="Times New Roman"/>
                <w:b/>
                <w:spacing w:val="-8"/>
                <w:sz w:val="28"/>
                <w:szCs w:val="28"/>
              </w:rPr>
              <w:t xml:space="preserve">Tổng % </w:t>
            </w:r>
          </w:p>
          <w:p>
            <w:pPr>
              <w:spacing w:line="276" w:lineRule="auto"/>
              <w:jc w:val="center"/>
              <w:rPr>
                <w:rFonts w:ascii="Times New Roman" w:hAnsi="Times New Roman" w:eastAsia="Times New Roman" w:cs="Times New Roman"/>
                <w:b/>
                <w:spacing w:val="-8"/>
                <w:sz w:val="28"/>
                <w:szCs w:val="28"/>
              </w:rPr>
            </w:pPr>
            <w:r>
              <w:rPr>
                <w:rFonts w:ascii="Times New Roman" w:hAnsi="Times New Roman" w:eastAsia="Times New Roman" w:cs="Times New Roman"/>
                <w:b/>
                <w:spacing w:val="-8"/>
                <w:sz w:val="28"/>
                <w:szCs w:val="28"/>
              </w:rPr>
              <w:t>điểm</w:t>
            </w:r>
          </w:p>
          <w:p>
            <w:pPr>
              <w:spacing w:line="276" w:lineRule="auto"/>
              <w:jc w:val="center"/>
              <w:rPr>
                <w:rFonts w:ascii="Times New Roman" w:hAnsi="Times New Roman" w:eastAsia="Times New Roman" w:cs="Times New Roman"/>
                <w:b/>
                <w:spacing w:val="-8"/>
                <w:sz w:val="28"/>
                <w:szCs w:val="28"/>
              </w:rPr>
            </w:pPr>
          </w:p>
          <w:p>
            <w:pPr>
              <w:spacing w:line="276" w:lineRule="auto"/>
              <w:rPr>
                <w:rFonts w:ascii="Times New Roman" w:hAnsi="Times New Roman" w:eastAsia="Times New Roman" w:cs="Times New Roman"/>
                <w:b/>
                <w:spacing w:val="-8"/>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8" w:hRule="atLeast"/>
        </w:trPr>
        <w:tc>
          <w:tcPr>
            <w:tcW w:w="709" w:type="dxa"/>
            <w:vMerge w:val="continue"/>
            <w:shd w:val="clear" w:color="auto" w:fill="auto"/>
            <w:vAlign w:val="center"/>
          </w:tcPr>
          <w:p>
            <w:pPr>
              <w:spacing w:line="276" w:lineRule="auto"/>
              <w:jc w:val="center"/>
              <w:rPr>
                <w:rFonts w:ascii="Times New Roman" w:hAnsi="Times New Roman" w:eastAsia="Times New Roman" w:cs="Times New Roman"/>
                <w:b/>
                <w:spacing w:val="-8"/>
                <w:sz w:val="28"/>
                <w:szCs w:val="28"/>
                <w:lang w:val="vi-VN"/>
              </w:rPr>
            </w:pPr>
          </w:p>
        </w:tc>
        <w:tc>
          <w:tcPr>
            <w:tcW w:w="1582" w:type="dxa"/>
            <w:vMerge w:val="continue"/>
            <w:shd w:val="clear" w:color="auto" w:fill="auto"/>
            <w:vAlign w:val="center"/>
          </w:tcPr>
          <w:p>
            <w:pPr>
              <w:spacing w:line="276" w:lineRule="auto"/>
              <w:jc w:val="center"/>
              <w:rPr>
                <w:rFonts w:ascii="Times New Roman" w:hAnsi="Times New Roman" w:eastAsia="Times New Roman" w:cs="Times New Roman"/>
                <w:b/>
                <w:spacing w:val="-8"/>
                <w:sz w:val="28"/>
                <w:szCs w:val="28"/>
                <w:lang w:val="vi-VN"/>
              </w:rPr>
            </w:pPr>
          </w:p>
        </w:tc>
        <w:tc>
          <w:tcPr>
            <w:tcW w:w="3329" w:type="dxa"/>
            <w:vMerge w:val="continue"/>
            <w:shd w:val="clear" w:color="auto" w:fill="auto"/>
            <w:vAlign w:val="center"/>
          </w:tcPr>
          <w:p>
            <w:pPr>
              <w:spacing w:line="276" w:lineRule="auto"/>
              <w:jc w:val="center"/>
              <w:rPr>
                <w:rFonts w:ascii="Times New Roman" w:hAnsi="Times New Roman" w:eastAsia="Times New Roman" w:cs="Times New Roman"/>
                <w:b/>
                <w:spacing w:val="-8"/>
                <w:sz w:val="28"/>
                <w:szCs w:val="28"/>
                <w:lang w:val="vi-VN"/>
              </w:rPr>
            </w:pPr>
          </w:p>
        </w:tc>
        <w:tc>
          <w:tcPr>
            <w:tcW w:w="910" w:type="dxa"/>
            <w:shd w:val="clear" w:color="auto" w:fill="auto"/>
          </w:tcPr>
          <w:p>
            <w:pPr>
              <w:spacing w:line="276" w:lineRule="auto"/>
              <w:jc w:val="center"/>
              <w:rPr>
                <w:rFonts w:ascii="Times New Roman" w:hAnsi="Times New Roman" w:eastAsia="Times New Roman" w:cs="Times New Roman"/>
                <w:b/>
                <w:sz w:val="28"/>
                <w:szCs w:val="28"/>
                <w:lang w:val="vi-VN"/>
              </w:rPr>
            </w:pPr>
            <w:r>
              <w:rPr>
                <w:rFonts w:ascii="Times New Roman" w:hAnsi="Times New Roman" w:eastAsia="Times New Roman" w:cs="Times New Roman"/>
                <w:b/>
                <w:sz w:val="28"/>
                <w:szCs w:val="28"/>
                <w:lang w:val="vi-VN"/>
              </w:rPr>
              <w:t>Nhận biết</w:t>
            </w:r>
          </w:p>
          <w:p>
            <w:pPr>
              <w:spacing w:line="276"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(TN)</w:t>
            </w:r>
          </w:p>
        </w:tc>
        <w:tc>
          <w:tcPr>
            <w:tcW w:w="933" w:type="dxa"/>
            <w:shd w:val="clear" w:color="auto" w:fill="auto"/>
          </w:tcPr>
          <w:p>
            <w:pPr>
              <w:spacing w:line="276" w:lineRule="auto"/>
              <w:jc w:val="center"/>
              <w:rPr>
                <w:rFonts w:ascii="Times New Roman" w:hAnsi="Times New Roman" w:eastAsia="Times New Roman" w:cs="Times New Roman"/>
                <w:b/>
                <w:spacing w:val="-8"/>
                <w:sz w:val="28"/>
                <w:szCs w:val="28"/>
                <w:lang w:val="vi-VN"/>
              </w:rPr>
            </w:pPr>
            <w:r>
              <w:rPr>
                <w:rFonts w:ascii="Times New Roman" w:hAnsi="Times New Roman" w:eastAsia="Times New Roman" w:cs="Times New Roman"/>
                <w:b/>
                <w:spacing w:val="-8"/>
                <w:sz w:val="28"/>
                <w:szCs w:val="28"/>
                <w:lang w:val="vi-VN"/>
              </w:rPr>
              <w:t>Thông hiểu</w:t>
            </w:r>
          </w:p>
          <w:p>
            <w:pPr>
              <w:spacing w:line="276" w:lineRule="auto"/>
              <w:jc w:val="center"/>
              <w:rPr>
                <w:rFonts w:ascii="Times New Roman" w:hAnsi="Times New Roman" w:eastAsia="Times New Roman" w:cs="Times New Roman"/>
                <w:b/>
                <w:spacing w:val="-8"/>
                <w:sz w:val="28"/>
                <w:szCs w:val="28"/>
              </w:rPr>
            </w:pPr>
            <w:r>
              <w:rPr>
                <w:rFonts w:ascii="Times New Roman" w:hAnsi="Times New Roman" w:eastAsia="Times New Roman" w:cs="Times New Roman"/>
                <w:b/>
                <w:spacing w:val="-8"/>
                <w:sz w:val="28"/>
                <w:szCs w:val="28"/>
              </w:rPr>
              <w:t>(TL)</w:t>
            </w:r>
          </w:p>
          <w:p>
            <w:pPr>
              <w:spacing w:line="276" w:lineRule="auto"/>
              <w:jc w:val="center"/>
              <w:rPr>
                <w:rFonts w:ascii="Times New Roman" w:hAnsi="Times New Roman" w:eastAsia="Times New Roman" w:cs="Times New Roman"/>
                <w:b/>
                <w:spacing w:val="-8"/>
                <w:sz w:val="28"/>
                <w:szCs w:val="28"/>
                <w:lang w:val="vi-VN"/>
              </w:rPr>
            </w:pPr>
          </w:p>
        </w:tc>
        <w:tc>
          <w:tcPr>
            <w:tcW w:w="960" w:type="dxa"/>
            <w:shd w:val="clear" w:color="auto" w:fill="auto"/>
          </w:tcPr>
          <w:p>
            <w:pPr>
              <w:spacing w:line="276" w:lineRule="auto"/>
              <w:jc w:val="center"/>
              <w:rPr>
                <w:rFonts w:ascii="Times New Roman" w:hAnsi="Times New Roman" w:eastAsia="Times New Roman" w:cs="Times New Roman"/>
                <w:b/>
                <w:spacing w:val="-8"/>
                <w:sz w:val="28"/>
                <w:szCs w:val="28"/>
                <w:lang w:val="vi-VN"/>
              </w:rPr>
            </w:pPr>
            <w:r>
              <w:rPr>
                <w:rFonts w:ascii="Times New Roman" w:hAnsi="Times New Roman" w:eastAsia="Times New Roman" w:cs="Times New Roman"/>
                <w:b/>
                <w:spacing w:val="-8"/>
                <w:sz w:val="28"/>
                <w:szCs w:val="28"/>
                <w:lang w:val="vi-VN"/>
              </w:rPr>
              <w:t>Vận dụng</w:t>
            </w:r>
          </w:p>
          <w:p>
            <w:pPr>
              <w:spacing w:line="276" w:lineRule="auto"/>
              <w:jc w:val="center"/>
              <w:rPr>
                <w:rFonts w:ascii="Times New Roman" w:hAnsi="Times New Roman" w:eastAsia="Times New Roman" w:cs="Times New Roman"/>
                <w:b/>
                <w:spacing w:val="-8"/>
                <w:sz w:val="28"/>
                <w:szCs w:val="28"/>
              </w:rPr>
            </w:pPr>
            <w:r>
              <w:rPr>
                <w:rFonts w:ascii="Times New Roman" w:hAnsi="Times New Roman" w:eastAsia="Times New Roman" w:cs="Times New Roman"/>
                <w:b/>
                <w:spacing w:val="-8"/>
                <w:sz w:val="28"/>
                <w:szCs w:val="28"/>
              </w:rPr>
              <w:t>(TL)</w:t>
            </w:r>
          </w:p>
        </w:tc>
        <w:tc>
          <w:tcPr>
            <w:tcW w:w="945" w:type="dxa"/>
            <w:shd w:val="clear" w:color="auto" w:fill="auto"/>
          </w:tcPr>
          <w:p>
            <w:pPr>
              <w:spacing w:line="276" w:lineRule="auto"/>
              <w:jc w:val="center"/>
              <w:rPr>
                <w:rFonts w:ascii="Times New Roman" w:hAnsi="Times New Roman" w:eastAsia="Times New Roman" w:cs="Times New Roman"/>
                <w:b/>
                <w:spacing w:val="-8"/>
                <w:sz w:val="28"/>
                <w:szCs w:val="28"/>
                <w:lang w:val="vi-VN"/>
              </w:rPr>
            </w:pPr>
            <w:r>
              <w:rPr>
                <w:rFonts w:ascii="Times New Roman" w:hAnsi="Times New Roman" w:eastAsia="Times New Roman" w:cs="Times New Roman"/>
                <w:b/>
                <w:spacing w:val="-8"/>
                <w:sz w:val="28"/>
                <w:szCs w:val="28"/>
                <w:lang w:val="vi-VN"/>
              </w:rPr>
              <w:t>Vận dụng cao</w:t>
            </w:r>
          </w:p>
          <w:p>
            <w:pPr>
              <w:spacing w:line="276" w:lineRule="auto"/>
              <w:jc w:val="center"/>
              <w:rPr>
                <w:rFonts w:ascii="Times New Roman" w:hAnsi="Times New Roman" w:eastAsia="Times New Roman" w:cs="Times New Roman"/>
                <w:b/>
                <w:spacing w:val="-8"/>
                <w:sz w:val="28"/>
                <w:szCs w:val="28"/>
              </w:rPr>
            </w:pPr>
            <w:r>
              <w:rPr>
                <w:rFonts w:ascii="Times New Roman" w:hAnsi="Times New Roman" w:eastAsia="Times New Roman" w:cs="Times New Roman"/>
                <w:b/>
                <w:spacing w:val="-8"/>
                <w:sz w:val="28"/>
                <w:szCs w:val="28"/>
              </w:rPr>
              <w:t>(TL)</w:t>
            </w:r>
          </w:p>
        </w:tc>
        <w:tc>
          <w:tcPr>
            <w:tcW w:w="996" w:type="dxa"/>
            <w:vMerge w:val="continue"/>
            <w:shd w:val="clear" w:color="auto" w:fill="auto"/>
          </w:tcPr>
          <w:p>
            <w:pPr>
              <w:spacing w:line="276" w:lineRule="auto"/>
              <w:jc w:val="center"/>
              <w:rPr>
                <w:rFonts w:ascii="Times New Roman" w:hAnsi="Times New Roman" w:eastAsia="Times New Roman" w:cs="Times New Roman"/>
                <w:b/>
                <w:spacing w:val="-8"/>
                <w:sz w:val="28"/>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10364" w:type="dxa"/>
            <w:gridSpan w:val="8"/>
            <w:shd w:val="clear" w:color="auto" w:fill="auto"/>
            <w:vAlign w:val="center"/>
          </w:tcPr>
          <w:p>
            <w:pPr>
              <w:spacing w:line="276" w:lineRule="auto"/>
              <w:jc w:val="center"/>
              <w:rPr>
                <w:rFonts w:ascii="Times New Roman" w:hAnsi="Times New Roman" w:eastAsia="Times New Roman" w:cs="Times New Roman"/>
                <w:b/>
                <w:bCs/>
                <w:spacing w:val="-8"/>
                <w:sz w:val="28"/>
                <w:szCs w:val="28"/>
              </w:rPr>
            </w:pPr>
            <w:r>
              <w:rPr>
                <w:rFonts w:ascii="Times New Roman" w:hAnsi="Times New Roman" w:eastAsia="Times New Roman" w:cs="Times New Roman"/>
                <w:b/>
                <w:bCs/>
                <w:spacing w:val="-8"/>
                <w:sz w:val="28"/>
                <w:szCs w:val="28"/>
              </w:rPr>
              <w:t>Phân môn Lịch sử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Merge w:val="restart"/>
            <w:shd w:val="clear" w:color="auto" w:fill="auto"/>
            <w:vAlign w:val="center"/>
          </w:tcPr>
          <w:p>
            <w:pPr>
              <w:spacing w:line="276" w:lineRule="auto"/>
              <w:jc w:val="center"/>
              <w:rPr>
                <w:rFonts w:ascii="Times New Roman" w:hAnsi="Times New Roman" w:eastAsia="Times New Roman" w:cs="Times New Roman"/>
                <w:bCs/>
                <w:spacing w:val="-8"/>
                <w:sz w:val="28"/>
                <w:szCs w:val="28"/>
                <w:lang w:val="en-US" w:eastAsia="zh-CN" w:bidi="ar-SA"/>
              </w:rPr>
            </w:pPr>
            <w:r>
              <w:rPr>
                <w:rFonts w:ascii="Times New Roman" w:hAnsi="Times New Roman" w:eastAsia="Times New Roman" w:cs="Times New Roman"/>
                <w:bCs/>
                <w:spacing w:val="-8"/>
                <w:sz w:val="28"/>
                <w:szCs w:val="28"/>
              </w:rPr>
              <w:t>1</w:t>
            </w:r>
          </w:p>
          <w:p>
            <w:pPr>
              <w:spacing w:line="276" w:lineRule="auto"/>
              <w:jc w:val="center"/>
              <w:rPr>
                <w:rFonts w:ascii="Times New Roman" w:hAnsi="Times New Roman" w:eastAsia="Times New Roman" w:cs="Times New Roman"/>
                <w:bCs/>
                <w:spacing w:val="-8"/>
                <w:sz w:val="28"/>
                <w:szCs w:val="28"/>
              </w:rPr>
            </w:pPr>
          </w:p>
        </w:tc>
        <w:tc>
          <w:tcPr>
            <w:tcW w:w="1582" w:type="dxa"/>
            <w:vMerge w:val="restart"/>
            <w:shd w:val="clear" w:color="auto" w:fill="auto"/>
            <w:vAlign w:val="top"/>
          </w:tcPr>
          <w:p>
            <w:pPr>
              <w:spacing w:line="276" w:lineRule="auto"/>
              <w:jc w:val="both"/>
              <w:rPr>
                <w:rFonts w:hint="default" w:ascii="Times New Roman" w:hAnsi="Times New Roman" w:eastAsia="Times New Roman" w:cs="Times New Roman"/>
                <w:b/>
                <w:bCs/>
                <w:spacing w:val="-8"/>
                <w:sz w:val="28"/>
                <w:szCs w:val="28"/>
                <w:lang w:val="vi-VN"/>
              </w:rPr>
            </w:pPr>
            <w:r>
              <w:rPr>
                <w:rFonts w:hint="default" w:ascii="Times New Roman" w:hAnsi="Times New Roman" w:eastAsia="Times New Roman" w:cs="Times New Roman"/>
                <w:b/>
                <w:bCs/>
                <w:spacing w:val="-8"/>
                <w:sz w:val="28"/>
                <w:szCs w:val="28"/>
                <w:lang w:val="vi-VN"/>
              </w:rPr>
              <w:t>ĐẤT NƯỚC DƯỚI THỜI CÁC VƯƠNG TRIỀU NGÔ-ĐINH-TIỀN LÊ (939 -1009)</w:t>
            </w:r>
          </w:p>
        </w:tc>
        <w:tc>
          <w:tcPr>
            <w:tcW w:w="3329" w:type="dxa"/>
            <w:shd w:val="clear" w:color="auto" w:fill="auto"/>
            <w:vAlign w:val="top"/>
          </w:tcPr>
          <w:p>
            <w:pPr>
              <w:numPr>
                <w:ilvl w:val="0"/>
                <w:numId w:val="11"/>
              </w:numPr>
              <w:spacing w:line="276" w:lineRule="auto"/>
              <w:jc w:val="both"/>
              <w:rPr>
                <w:rFonts w:ascii="Times New Roman" w:hAnsi="Times New Roman" w:eastAsia="Times New Roman" w:cs="Times New Roman"/>
                <w:bCs/>
                <w:color w:val="000000"/>
                <w:sz w:val="28"/>
                <w:szCs w:val="28"/>
                <w:lang w:val="en-US" w:eastAsia="zh-CN" w:bidi="ar-SA"/>
              </w:rPr>
            </w:pPr>
            <w:r>
              <w:rPr>
                <w:rFonts w:hint="default" w:ascii="Times New Roman" w:hAnsi="Times New Roman" w:eastAsia="Times New Roman" w:cs="Times New Roman"/>
                <w:bCs/>
                <w:color w:val="000000"/>
                <w:sz w:val="28"/>
                <w:szCs w:val="28"/>
                <w:lang w:val="vi-VN" w:eastAsia="zh-CN" w:bidi="ar-SA"/>
              </w:rPr>
              <w:t>Đất nước buổi đầu độc lập (939 -967)</w:t>
            </w:r>
          </w:p>
          <w:p>
            <w:pPr>
              <w:numPr>
                <w:ilvl w:val="0"/>
                <w:numId w:val="0"/>
              </w:numPr>
              <w:spacing w:line="276" w:lineRule="auto"/>
              <w:jc w:val="both"/>
              <w:rPr>
                <w:rFonts w:hint="default" w:ascii="Times New Roman" w:hAnsi="Times New Roman" w:eastAsia="Times New Roman" w:cs="Times New Roman"/>
                <w:bCs/>
                <w:color w:val="000000"/>
                <w:sz w:val="28"/>
                <w:szCs w:val="28"/>
                <w:lang w:val="vi-VN" w:eastAsia="zh-CN" w:bidi="ar-SA"/>
              </w:rPr>
            </w:pPr>
          </w:p>
          <w:p>
            <w:pPr>
              <w:numPr>
                <w:ilvl w:val="0"/>
                <w:numId w:val="0"/>
              </w:numPr>
              <w:spacing w:line="276" w:lineRule="auto"/>
              <w:jc w:val="both"/>
              <w:rPr>
                <w:rFonts w:hint="default" w:ascii="Times New Roman" w:hAnsi="Times New Roman" w:eastAsia="Times New Roman" w:cs="Times New Roman"/>
                <w:bCs/>
                <w:color w:val="000000"/>
                <w:sz w:val="28"/>
                <w:szCs w:val="28"/>
                <w:lang w:val="vi-VN" w:eastAsia="zh-CN" w:bidi="ar-SA"/>
              </w:rPr>
            </w:pPr>
          </w:p>
          <w:p>
            <w:pPr>
              <w:numPr>
                <w:ilvl w:val="0"/>
                <w:numId w:val="0"/>
              </w:numPr>
              <w:spacing w:line="276" w:lineRule="auto"/>
              <w:jc w:val="both"/>
              <w:rPr>
                <w:rFonts w:hint="default" w:ascii="Times New Roman" w:hAnsi="Times New Roman" w:eastAsia="Times New Roman" w:cs="Times New Roman"/>
                <w:bCs/>
                <w:color w:val="000000"/>
                <w:sz w:val="28"/>
                <w:szCs w:val="28"/>
                <w:lang w:val="vi-VN" w:eastAsia="zh-CN" w:bidi="ar-SA"/>
              </w:rPr>
            </w:pPr>
          </w:p>
        </w:tc>
        <w:tc>
          <w:tcPr>
            <w:tcW w:w="910" w:type="dxa"/>
            <w:shd w:val="clear" w:color="auto" w:fill="auto"/>
            <w:vAlign w:val="center"/>
          </w:tcPr>
          <w:p>
            <w:pPr>
              <w:spacing w:line="276" w:lineRule="auto"/>
              <w:jc w:val="center"/>
              <w:rPr>
                <w:rFonts w:hint="default" w:ascii="Times New Roman" w:hAnsi="Times New Roman" w:eastAsia="Times New Roman" w:cs="Times New Roman"/>
                <w:bCs/>
                <w:sz w:val="28"/>
                <w:szCs w:val="28"/>
                <w:lang w:val="vi-VN" w:eastAsia="zh-CN" w:bidi="ar-SA"/>
              </w:rPr>
            </w:pPr>
            <w:r>
              <w:rPr>
                <w:rFonts w:hint="default" w:ascii="Times New Roman" w:hAnsi="Times New Roman" w:eastAsia="Times New Roman" w:cs="Times New Roman"/>
                <w:bCs/>
                <w:sz w:val="28"/>
                <w:szCs w:val="28"/>
                <w:lang w:val="vi-VN" w:eastAsia="zh-CN" w:bidi="ar-SA"/>
              </w:rPr>
              <w:t>2TN</w:t>
            </w:r>
          </w:p>
        </w:tc>
        <w:tc>
          <w:tcPr>
            <w:tcW w:w="933" w:type="dxa"/>
            <w:shd w:val="clear" w:color="auto" w:fill="auto"/>
            <w:vAlign w:val="center"/>
          </w:tcPr>
          <w:p>
            <w:pPr>
              <w:spacing w:line="276" w:lineRule="auto"/>
              <w:jc w:val="center"/>
              <w:rPr>
                <w:rFonts w:ascii="Times New Roman" w:hAnsi="Times New Roman" w:eastAsia="Times New Roman" w:cs="Times New Roman"/>
                <w:bCs/>
                <w:spacing w:val="-8"/>
                <w:sz w:val="28"/>
                <w:szCs w:val="28"/>
                <w:lang w:val="en-US" w:eastAsia="zh-CN" w:bidi="ar-SA"/>
              </w:rPr>
            </w:pPr>
          </w:p>
        </w:tc>
        <w:tc>
          <w:tcPr>
            <w:tcW w:w="960" w:type="dxa"/>
            <w:shd w:val="clear" w:color="auto" w:fill="auto"/>
            <w:vAlign w:val="center"/>
          </w:tcPr>
          <w:p>
            <w:pPr>
              <w:spacing w:line="276" w:lineRule="auto"/>
              <w:jc w:val="center"/>
              <w:rPr>
                <w:rFonts w:ascii="Times New Roman" w:hAnsi="Times New Roman" w:eastAsia="Times New Roman" w:cs="Times New Roman"/>
                <w:bCs/>
                <w:spacing w:val="-8"/>
                <w:sz w:val="28"/>
                <w:szCs w:val="28"/>
                <w:lang w:val="en-US" w:eastAsia="zh-CN" w:bidi="ar-SA"/>
              </w:rPr>
            </w:pPr>
          </w:p>
        </w:tc>
        <w:tc>
          <w:tcPr>
            <w:tcW w:w="945" w:type="dxa"/>
            <w:shd w:val="clear" w:color="auto" w:fill="auto"/>
            <w:vAlign w:val="center"/>
          </w:tcPr>
          <w:p>
            <w:pPr>
              <w:spacing w:line="276" w:lineRule="auto"/>
              <w:jc w:val="center"/>
              <w:rPr>
                <w:rFonts w:ascii="Times New Roman" w:hAnsi="Times New Roman" w:eastAsia="Times New Roman" w:cs="Times New Roman"/>
                <w:bCs/>
                <w:spacing w:val="-8"/>
                <w:sz w:val="28"/>
                <w:szCs w:val="28"/>
                <w:lang w:val="vi-VN" w:eastAsia="zh-CN" w:bidi="ar-SA"/>
              </w:rPr>
            </w:pPr>
          </w:p>
        </w:tc>
        <w:tc>
          <w:tcPr>
            <w:tcW w:w="996" w:type="dxa"/>
            <w:shd w:val="clear" w:color="auto" w:fill="auto"/>
            <w:vAlign w:val="top"/>
          </w:tcPr>
          <w:p>
            <w:pPr>
              <w:spacing w:line="276" w:lineRule="auto"/>
              <w:jc w:val="center"/>
              <w:rPr>
                <w:rFonts w:hint="default" w:ascii="Times New Roman" w:hAnsi="Times New Roman" w:eastAsia="Times New Roman" w:cs="Times New Roman"/>
                <w:bCs/>
                <w:i/>
                <w:iCs/>
                <w:spacing w:val="-8"/>
                <w:sz w:val="28"/>
                <w:szCs w:val="28"/>
                <w:lang w:val="en-US" w:eastAsia="zh-CN" w:bidi="ar-SA"/>
              </w:rPr>
            </w:pPr>
            <w:r>
              <w:rPr>
                <w:rFonts w:hint="default" w:ascii="Times New Roman" w:hAnsi="Times New Roman" w:eastAsia="Times New Roman" w:cs="Times New Roman"/>
                <w:bCs/>
                <w:i/>
                <w:iCs/>
                <w:spacing w:val="-8"/>
                <w:sz w:val="28"/>
                <w:szCs w:val="28"/>
                <w:lang w:val="en-US" w:eastAsia="zh-CN" w:bidi="ar-SA"/>
              </w:rPr>
              <w:t>5%</w:t>
            </w:r>
          </w:p>
          <w:p>
            <w:pPr>
              <w:spacing w:line="276" w:lineRule="auto"/>
              <w:jc w:val="center"/>
              <w:rPr>
                <w:rFonts w:hint="default" w:ascii="Times New Roman" w:hAnsi="Times New Roman" w:eastAsia="Times New Roman" w:cs="Times New Roman"/>
                <w:bCs/>
                <w:i/>
                <w:iCs/>
                <w:spacing w:val="-8"/>
                <w:sz w:val="28"/>
                <w:szCs w:val="28"/>
                <w:lang w:val="en-US" w:eastAsia="zh-CN" w:bidi="ar-SA"/>
              </w:rPr>
            </w:pPr>
            <w:r>
              <w:rPr>
                <w:rFonts w:hint="default" w:ascii="Times New Roman" w:hAnsi="Times New Roman" w:eastAsia="Times New Roman" w:cs="Times New Roman"/>
                <w:bCs/>
                <w:i/>
                <w:iCs/>
                <w:spacing w:val="-8"/>
                <w:sz w:val="28"/>
                <w:szCs w:val="28"/>
                <w:lang w:val="en-US" w:eastAsia="zh-CN" w:bidi="ar-SA"/>
              </w:rPr>
              <w:t>(0,5 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trPr>
        <w:tc>
          <w:tcPr>
            <w:tcW w:w="709" w:type="dxa"/>
            <w:vMerge w:val="continue"/>
            <w:shd w:val="clear" w:color="auto" w:fill="auto"/>
            <w:vAlign w:val="center"/>
          </w:tcPr>
          <w:p>
            <w:pPr>
              <w:spacing w:line="276" w:lineRule="auto"/>
              <w:jc w:val="center"/>
              <w:rPr>
                <w:rFonts w:ascii="Times New Roman" w:hAnsi="Times New Roman" w:eastAsia="Times New Roman" w:cs="Times New Roman"/>
                <w:bCs/>
                <w:spacing w:val="-8"/>
                <w:sz w:val="28"/>
                <w:szCs w:val="28"/>
              </w:rPr>
            </w:pPr>
          </w:p>
        </w:tc>
        <w:tc>
          <w:tcPr>
            <w:tcW w:w="1582" w:type="dxa"/>
            <w:vMerge w:val="continue"/>
            <w:shd w:val="clear" w:color="auto" w:fill="auto"/>
          </w:tcPr>
          <w:p>
            <w:pPr>
              <w:spacing w:line="276" w:lineRule="auto"/>
              <w:jc w:val="both"/>
              <w:rPr>
                <w:rFonts w:ascii="Times New Roman" w:hAnsi="Times New Roman" w:eastAsia="Times New Roman" w:cs="Times New Roman"/>
                <w:b/>
                <w:bCs/>
                <w:spacing w:val="-8"/>
                <w:sz w:val="28"/>
                <w:szCs w:val="28"/>
              </w:rPr>
            </w:pPr>
          </w:p>
        </w:tc>
        <w:tc>
          <w:tcPr>
            <w:tcW w:w="3329" w:type="dxa"/>
            <w:shd w:val="clear" w:color="auto" w:fill="auto"/>
            <w:vAlign w:val="top"/>
          </w:tcPr>
          <w:p>
            <w:pPr>
              <w:numPr>
                <w:ilvl w:val="0"/>
                <w:numId w:val="11"/>
              </w:numPr>
              <w:spacing w:line="276" w:lineRule="auto"/>
              <w:jc w:val="both"/>
              <w:rPr>
                <w:rFonts w:ascii="Times New Roman" w:hAnsi="Times New Roman" w:eastAsia="Times New Roman" w:cs="Times New Roman"/>
                <w:bCs/>
                <w:color w:val="000000"/>
                <w:sz w:val="28"/>
                <w:szCs w:val="28"/>
                <w:lang w:val="en-US" w:eastAsia="zh-CN" w:bidi="ar-SA"/>
              </w:rPr>
            </w:pPr>
            <w:r>
              <w:rPr>
                <w:rFonts w:hint="default" w:ascii="Times New Roman" w:hAnsi="Times New Roman" w:eastAsia="Times New Roman" w:cs="Times New Roman"/>
                <w:bCs/>
                <w:color w:val="000000"/>
                <w:sz w:val="28"/>
                <w:szCs w:val="28"/>
                <w:lang w:val="vi-VN"/>
              </w:rPr>
              <w:t>Đại Cồ Việt thời Đinh và Tiền Lê (968 -1009)</w:t>
            </w:r>
          </w:p>
        </w:tc>
        <w:tc>
          <w:tcPr>
            <w:tcW w:w="910" w:type="dxa"/>
            <w:shd w:val="clear" w:color="auto" w:fill="auto"/>
            <w:vAlign w:val="center"/>
          </w:tcPr>
          <w:p>
            <w:pPr>
              <w:spacing w:line="276" w:lineRule="auto"/>
              <w:jc w:val="center"/>
              <w:rPr>
                <w:rFonts w:hint="default" w:ascii="Times New Roman" w:hAnsi="Times New Roman" w:eastAsia="Times New Roman" w:cs="Times New Roman"/>
                <w:bCs/>
                <w:sz w:val="28"/>
                <w:szCs w:val="28"/>
                <w:lang w:val="vi-VN" w:eastAsia="zh-CN" w:bidi="ar-SA"/>
              </w:rPr>
            </w:pPr>
          </w:p>
        </w:tc>
        <w:tc>
          <w:tcPr>
            <w:tcW w:w="933" w:type="dxa"/>
            <w:shd w:val="clear" w:color="auto" w:fill="auto"/>
            <w:vAlign w:val="center"/>
          </w:tcPr>
          <w:p>
            <w:pPr>
              <w:spacing w:line="276" w:lineRule="auto"/>
              <w:jc w:val="center"/>
              <w:rPr>
                <w:rFonts w:hint="default" w:ascii="Times New Roman" w:hAnsi="Times New Roman" w:eastAsia="Times New Roman" w:cs="Times New Roman"/>
                <w:bCs/>
                <w:spacing w:val="-8"/>
                <w:sz w:val="28"/>
                <w:szCs w:val="28"/>
                <w:lang w:val="vi-VN" w:eastAsia="zh-CN" w:bidi="ar-SA"/>
              </w:rPr>
            </w:pPr>
            <w:r>
              <w:rPr>
                <w:rFonts w:hint="default" w:ascii="Times New Roman" w:hAnsi="Times New Roman" w:eastAsia="Times New Roman" w:cs="Times New Roman"/>
                <w:bCs/>
                <w:spacing w:val="-8"/>
                <w:sz w:val="28"/>
                <w:szCs w:val="28"/>
                <w:lang w:val="vi-VN" w:eastAsia="zh-CN" w:bidi="ar-SA"/>
              </w:rPr>
              <w:t>1TL</w:t>
            </w:r>
          </w:p>
        </w:tc>
        <w:tc>
          <w:tcPr>
            <w:tcW w:w="960" w:type="dxa"/>
            <w:shd w:val="clear" w:color="auto" w:fill="auto"/>
            <w:vAlign w:val="center"/>
          </w:tcPr>
          <w:p>
            <w:pPr>
              <w:spacing w:line="276" w:lineRule="auto"/>
              <w:jc w:val="center"/>
              <w:rPr>
                <w:rFonts w:ascii="Times New Roman" w:hAnsi="Times New Roman" w:eastAsia="Times New Roman" w:cs="Times New Roman"/>
                <w:bCs/>
                <w:spacing w:val="-8"/>
                <w:sz w:val="28"/>
                <w:szCs w:val="28"/>
                <w:lang w:val="vi-VN" w:eastAsia="zh-CN" w:bidi="ar-SA"/>
              </w:rPr>
            </w:pPr>
          </w:p>
        </w:tc>
        <w:tc>
          <w:tcPr>
            <w:tcW w:w="945" w:type="dxa"/>
            <w:shd w:val="clear" w:color="auto" w:fill="auto"/>
            <w:vAlign w:val="center"/>
          </w:tcPr>
          <w:p>
            <w:pPr>
              <w:spacing w:line="276" w:lineRule="auto"/>
              <w:jc w:val="center"/>
              <w:rPr>
                <w:rFonts w:ascii="Times New Roman" w:hAnsi="Times New Roman" w:eastAsia="Times New Roman" w:cs="Times New Roman"/>
                <w:bCs/>
                <w:spacing w:val="-8"/>
                <w:sz w:val="28"/>
                <w:szCs w:val="28"/>
                <w:lang w:val="en-US" w:eastAsia="zh-CN" w:bidi="ar-SA"/>
              </w:rPr>
            </w:pPr>
          </w:p>
        </w:tc>
        <w:tc>
          <w:tcPr>
            <w:tcW w:w="996" w:type="dxa"/>
            <w:shd w:val="clear" w:color="auto" w:fill="auto"/>
            <w:vAlign w:val="top"/>
          </w:tcPr>
          <w:p>
            <w:pPr>
              <w:spacing w:line="276" w:lineRule="auto"/>
              <w:jc w:val="center"/>
              <w:rPr>
                <w:rFonts w:hint="default" w:ascii="Times New Roman" w:hAnsi="Times New Roman" w:eastAsia="Times New Roman" w:cs="Times New Roman"/>
                <w:bCs/>
                <w:i/>
                <w:iCs/>
                <w:spacing w:val="-8"/>
                <w:sz w:val="28"/>
                <w:szCs w:val="28"/>
                <w:lang w:val="en-US" w:eastAsia="zh-CN" w:bidi="ar-SA"/>
              </w:rPr>
            </w:pPr>
            <w:r>
              <w:rPr>
                <w:rFonts w:hint="default" w:ascii="Times New Roman" w:hAnsi="Times New Roman" w:eastAsia="Times New Roman" w:cs="Times New Roman"/>
                <w:bCs/>
                <w:i/>
                <w:iCs/>
                <w:spacing w:val="-8"/>
                <w:sz w:val="28"/>
                <w:szCs w:val="28"/>
                <w:lang w:val="en-US" w:eastAsia="zh-CN" w:bidi="ar-SA"/>
              </w:rPr>
              <w:t>15%</w:t>
            </w:r>
          </w:p>
          <w:p>
            <w:pPr>
              <w:spacing w:line="276" w:lineRule="auto"/>
              <w:jc w:val="center"/>
              <w:rPr>
                <w:rFonts w:hint="default" w:ascii="Times New Roman" w:hAnsi="Times New Roman" w:eastAsia="Times New Roman" w:cs="Times New Roman"/>
                <w:bCs/>
                <w:i/>
                <w:iCs/>
                <w:spacing w:val="-8"/>
                <w:sz w:val="28"/>
                <w:szCs w:val="28"/>
                <w:lang w:val="en-US" w:eastAsia="zh-CN" w:bidi="ar-SA"/>
              </w:rPr>
            </w:pPr>
            <w:r>
              <w:rPr>
                <w:rFonts w:hint="default" w:ascii="Times New Roman" w:hAnsi="Times New Roman" w:eastAsia="Times New Roman" w:cs="Times New Roman"/>
                <w:bCs/>
                <w:i/>
                <w:iCs/>
                <w:spacing w:val="-8"/>
                <w:sz w:val="28"/>
                <w:szCs w:val="28"/>
                <w:lang w:val="en-US" w:eastAsia="zh-CN" w:bidi="ar-SA"/>
              </w:rPr>
              <w:t>(1,5 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trPr>
        <w:tc>
          <w:tcPr>
            <w:tcW w:w="709" w:type="dxa"/>
            <w:vMerge w:val="restart"/>
            <w:shd w:val="clear" w:color="auto" w:fill="auto"/>
            <w:vAlign w:val="center"/>
          </w:tcPr>
          <w:p>
            <w:pPr>
              <w:spacing w:line="276" w:lineRule="auto"/>
              <w:jc w:val="center"/>
              <w:rPr>
                <w:rFonts w:ascii="Times New Roman" w:hAnsi="Times New Roman" w:eastAsia="Times New Roman" w:cs="Times New Roman"/>
                <w:bCs/>
                <w:spacing w:val="-8"/>
                <w:sz w:val="28"/>
                <w:szCs w:val="28"/>
                <w:lang w:val="en-US" w:eastAsia="zh-CN" w:bidi="ar-SA"/>
              </w:rPr>
            </w:pPr>
            <w:r>
              <w:rPr>
                <w:rFonts w:ascii="Times New Roman" w:hAnsi="Times New Roman" w:eastAsia="Times New Roman" w:cs="Times New Roman"/>
                <w:bCs/>
                <w:spacing w:val="-8"/>
                <w:sz w:val="28"/>
                <w:szCs w:val="28"/>
              </w:rPr>
              <w:t>2</w:t>
            </w:r>
          </w:p>
          <w:p>
            <w:pPr>
              <w:spacing w:line="276" w:lineRule="auto"/>
              <w:jc w:val="center"/>
              <w:rPr>
                <w:rFonts w:ascii="Times New Roman" w:hAnsi="Times New Roman" w:eastAsia="Times New Roman" w:cs="Times New Roman"/>
                <w:bCs/>
                <w:spacing w:val="-8"/>
                <w:sz w:val="28"/>
                <w:szCs w:val="28"/>
              </w:rPr>
            </w:pPr>
          </w:p>
        </w:tc>
        <w:tc>
          <w:tcPr>
            <w:tcW w:w="1582" w:type="dxa"/>
            <w:vMerge w:val="restart"/>
            <w:shd w:val="clear" w:color="auto" w:fill="auto"/>
            <w:vAlign w:val="top"/>
          </w:tcPr>
          <w:p>
            <w:pPr>
              <w:spacing w:line="276" w:lineRule="auto"/>
              <w:jc w:val="both"/>
              <w:rPr>
                <w:rFonts w:hint="default" w:ascii="Times New Roman" w:hAnsi="Times New Roman" w:eastAsia="Times New Roman" w:cs="Times New Roman"/>
                <w:b/>
                <w:bCs/>
                <w:color w:val="000000"/>
                <w:spacing w:val="-8"/>
                <w:sz w:val="28"/>
                <w:szCs w:val="28"/>
                <w:lang w:val="vi-VN" w:eastAsia="zh-CN" w:bidi="ar-SA"/>
              </w:rPr>
            </w:pPr>
            <w:r>
              <w:rPr>
                <w:rFonts w:hint="default" w:ascii="Times New Roman" w:hAnsi="Times New Roman" w:eastAsia="Times New Roman" w:cs="Times New Roman"/>
                <w:b/>
                <w:bCs/>
                <w:color w:val="000000"/>
                <w:spacing w:val="-8"/>
                <w:sz w:val="28"/>
                <w:szCs w:val="28"/>
                <w:lang w:val="vi-VN" w:eastAsia="zh-CN" w:bidi="ar-SA"/>
              </w:rPr>
              <w:t>ĐẠI VIỆT THỜI LÝ -TRẦN - HỒ (1009 - 1407)</w:t>
            </w:r>
          </w:p>
          <w:p>
            <w:pPr>
              <w:spacing w:line="276" w:lineRule="auto"/>
              <w:jc w:val="both"/>
              <w:rPr>
                <w:rFonts w:ascii="Times New Roman" w:hAnsi="Times New Roman" w:eastAsia="Times New Roman" w:cs="Times New Roman"/>
                <w:b/>
                <w:bCs/>
                <w:spacing w:val="-8"/>
                <w:sz w:val="28"/>
                <w:szCs w:val="28"/>
              </w:rPr>
            </w:pPr>
          </w:p>
        </w:tc>
        <w:tc>
          <w:tcPr>
            <w:tcW w:w="3329" w:type="dxa"/>
            <w:shd w:val="clear" w:color="auto" w:fill="auto"/>
            <w:vAlign w:val="top"/>
          </w:tcPr>
          <w:p>
            <w:pPr>
              <w:numPr>
                <w:ilvl w:val="0"/>
                <w:numId w:val="12"/>
              </w:numPr>
              <w:spacing w:line="276" w:lineRule="auto"/>
              <w:jc w:val="both"/>
              <w:rPr>
                <w:rFonts w:ascii="Times New Roman" w:hAnsi="Times New Roman" w:eastAsia="Times New Roman" w:cs="Times New Roman"/>
                <w:bCs/>
                <w:color w:val="000000"/>
                <w:sz w:val="28"/>
                <w:szCs w:val="28"/>
                <w:lang w:val="en-US" w:eastAsia="zh-CN" w:bidi="ar-SA"/>
              </w:rPr>
            </w:pPr>
            <w:r>
              <w:rPr>
                <w:rFonts w:hint="default" w:ascii="Times New Roman" w:hAnsi="Times New Roman" w:eastAsia="Times New Roman" w:cs="Times New Roman"/>
                <w:bCs/>
                <w:color w:val="000000"/>
                <w:sz w:val="28"/>
                <w:szCs w:val="28"/>
                <w:lang w:val="vi-VN"/>
              </w:rPr>
              <w:t>Nhà lý xây dựng và phát triển đất nước (1009-1225)</w:t>
            </w:r>
            <w:bookmarkStart w:id="0" w:name="_GoBack"/>
            <w:bookmarkEnd w:id="0"/>
          </w:p>
        </w:tc>
        <w:tc>
          <w:tcPr>
            <w:tcW w:w="910" w:type="dxa"/>
            <w:shd w:val="clear" w:color="auto" w:fill="auto"/>
            <w:vAlign w:val="center"/>
          </w:tcPr>
          <w:p>
            <w:pPr>
              <w:spacing w:line="276" w:lineRule="auto"/>
              <w:jc w:val="center"/>
              <w:rPr>
                <w:rFonts w:hint="default" w:ascii="Times New Roman" w:hAnsi="Times New Roman" w:eastAsia="Times New Roman" w:cs="Times New Roman"/>
                <w:bCs/>
                <w:sz w:val="28"/>
                <w:szCs w:val="28"/>
                <w:lang w:val="vi-VN" w:eastAsia="zh-CN" w:bidi="ar-SA"/>
              </w:rPr>
            </w:pPr>
            <w:r>
              <w:rPr>
                <w:rFonts w:hint="default" w:ascii="Times New Roman" w:hAnsi="Times New Roman" w:eastAsia="Times New Roman" w:cs="Times New Roman"/>
                <w:bCs/>
                <w:sz w:val="28"/>
                <w:szCs w:val="28"/>
                <w:lang w:val="vi-VN" w:eastAsia="zh-CN" w:bidi="ar-SA"/>
              </w:rPr>
              <w:t>2TN</w:t>
            </w:r>
          </w:p>
        </w:tc>
        <w:tc>
          <w:tcPr>
            <w:tcW w:w="933" w:type="dxa"/>
            <w:shd w:val="clear" w:color="auto" w:fill="auto"/>
            <w:vAlign w:val="center"/>
          </w:tcPr>
          <w:p>
            <w:pPr>
              <w:spacing w:line="276" w:lineRule="auto"/>
              <w:jc w:val="center"/>
              <w:rPr>
                <w:rFonts w:ascii="Times New Roman" w:hAnsi="Times New Roman" w:eastAsia="Times New Roman" w:cs="Times New Roman"/>
                <w:bCs/>
                <w:spacing w:val="-8"/>
                <w:sz w:val="28"/>
                <w:szCs w:val="28"/>
                <w:lang w:val="vi-VN" w:eastAsia="zh-CN" w:bidi="ar-SA"/>
              </w:rPr>
            </w:pPr>
          </w:p>
        </w:tc>
        <w:tc>
          <w:tcPr>
            <w:tcW w:w="960" w:type="dxa"/>
            <w:shd w:val="clear" w:color="auto" w:fill="auto"/>
            <w:vAlign w:val="center"/>
          </w:tcPr>
          <w:p>
            <w:pPr>
              <w:spacing w:line="276" w:lineRule="auto"/>
              <w:jc w:val="center"/>
              <w:rPr>
                <w:rFonts w:ascii="Times New Roman" w:hAnsi="Times New Roman" w:eastAsia="Times New Roman" w:cs="Times New Roman"/>
                <w:bCs/>
                <w:spacing w:val="-8"/>
                <w:sz w:val="28"/>
                <w:szCs w:val="28"/>
                <w:lang w:val="en-US" w:eastAsia="zh-CN" w:bidi="ar-SA"/>
              </w:rPr>
            </w:pPr>
          </w:p>
        </w:tc>
        <w:tc>
          <w:tcPr>
            <w:tcW w:w="945" w:type="dxa"/>
            <w:shd w:val="clear" w:color="auto" w:fill="auto"/>
            <w:vAlign w:val="center"/>
          </w:tcPr>
          <w:p>
            <w:pPr>
              <w:spacing w:line="276" w:lineRule="auto"/>
              <w:jc w:val="center"/>
              <w:rPr>
                <w:rFonts w:ascii="Times New Roman" w:hAnsi="Times New Roman" w:eastAsia="Times New Roman" w:cs="Times New Roman"/>
                <w:bCs/>
                <w:spacing w:val="-8"/>
                <w:sz w:val="28"/>
                <w:szCs w:val="28"/>
                <w:lang w:val="vi-VN" w:eastAsia="zh-CN" w:bidi="ar-SA"/>
              </w:rPr>
            </w:pPr>
          </w:p>
        </w:tc>
        <w:tc>
          <w:tcPr>
            <w:tcW w:w="996" w:type="dxa"/>
            <w:shd w:val="clear" w:color="auto" w:fill="auto"/>
            <w:vAlign w:val="top"/>
          </w:tcPr>
          <w:p>
            <w:pPr>
              <w:spacing w:line="276" w:lineRule="auto"/>
              <w:jc w:val="center"/>
              <w:rPr>
                <w:rFonts w:hint="default" w:ascii="Times New Roman" w:hAnsi="Times New Roman" w:eastAsia="Times New Roman" w:cs="Times New Roman"/>
                <w:bCs/>
                <w:i/>
                <w:iCs/>
                <w:spacing w:val="-8"/>
                <w:sz w:val="28"/>
                <w:szCs w:val="28"/>
                <w:lang w:val="en-US" w:eastAsia="zh-CN" w:bidi="ar-SA"/>
              </w:rPr>
            </w:pPr>
            <w:r>
              <w:rPr>
                <w:rFonts w:hint="default" w:ascii="Times New Roman" w:hAnsi="Times New Roman" w:eastAsia="Times New Roman" w:cs="Times New Roman"/>
                <w:bCs/>
                <w:i/>
                <w:iCs/>
                <w:spacing w:val="-8"/>
                <w:sz w:val="28"/>
                <w:szCs w:val="28"/>
                <w:lang w:val="en-US" w:eastAsia="zh-CN" w:bidi="ar-SA"/>
              </w:rPr>
              <w:t>5%</w:t>
            </w:r>
          </w:p>
          <w:p>
            <w:pPr>
              <w:spacing w:line="276" w:lineRule="auto"/>
              <w:jc w:val="center"/>
              <w:rPr>
                <w:rFonts w:hint="default" w:ascii="Times New Roman" w:hAnsi="Times New Roman" w:eastAsia="Times New Roman" w:cs="Times New Roman"/>
                <w:bCs/>
                <w:i/>
                <w:iCs/>
                <w:spacing w:val="-8"/>
                <w:sz w:val="28"/>
                <w:szCs w:val="28"/>
                <w:lang w:val="en-US" w:eastAsia="zh-CN" w:bidi="ar-SA"/>
              </w:rPr>
            </w:pPr>
            <w:r>
              <w:rPr>
                <w:rFonts w:hint="default" w:ascii="Times New Roman" w:hAnsi="Times New Roman" w:eastAsia="Times New Roman" w:cs="Times New Roman"/>
                <w:bCs/>
                <w:i/>
                <w:iCs/>
                <w:spacing w:val="-8"/>
                <w:sz w:val="28"/>
                <w:szCs w:val="28"/>
                <w:lang w:val="en-US" w:eastAsia="zh-CN" w:bidi="ar-SA"/>
              </w:rPr>
              <w:t>(0,5 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709" w:type="dxa"/>
            <w:vMerge w:val="continue"/>
            <w:shd w:val="clear" w:color="auto" w:fill="auto"/>
            <w:vAlign w:val="center"/>
          </w:tcPr>
          <w:p>
            <w:pPr>
              <w:spacing w:line="276" w:lineRule="auto"/>
              <w:jc w:val="center"/>
              <w:rPr>
                <w:rFonts w:ascii="Times New Roman" w:hAnsi="Times New Roman" w:eastAsia="Times New Roman" w:cs="Times New Roman"/>
                <w:bCs/>
                <w:spacing w:val="-8"/>
                <w:sz w:val="28"/>
                <w:szCs w:val="28"/>
              </w:rPr>
            </w:pPr>
          </w:p>
        </w:tc>
        <w:tc>
          <w:tcPr>
            <w:tcW w:w="1582" w:type="dxa"/>
            <w:vMerge w:val="continue"/>
            <w:shd w:val="clear" w:color="auto" w:fill="auto"/>
          </w:tcPr>
          <w:p>
            <w:pPr>
              <w:spacing w:line="276" w:lineRule="auto"/>
              <w:jc w:val="both"/>
              <w:rPr>
                <w:rFonts w:ascii="Times New Roman" w:hAnsi="Times New Roman" w:eastAsia="Times New Roman" w:cs="Times New Roman"/>
                <w:b/>
                <w:bCs/>
                <w:spacing w:val="-8"/>
                <w:sz w:val="28"/>
                <w:szCs w:val="28"/>
              </w:rPr>
            </w:pPr>
          </w:p>
        </w:tc>
        <w:tc>
          <w:tcPr>
            <w:tcW w:w="3329" w:type="dxa"/>
            <w:shd w:val="clear" w:color="auto" w:fill="auto"/>
            <w:vAlign w:val="top"/>
          </w:tcPr>
          <w:p>
            <w:pPr>
              <w:numPr>
                <w:ilvl w:val="0"/>
                <w:numId w:val="12"/>
              </w:numPr>
              <w:spacing w:line="276" w:lineRule="auto"/>
              <w:jc w:val="both"/>
              <w:rPr>
                <w:rFonts w:ascii="Times New Roman" w:hAnsi="Times New Roman" w:eastAsia="Times New Roman" w:cs="Times New Roman"/>
                <w:bCs/>
                <w:color w:val="000000"/>
                <w:sz w:val="28"/>
                <w:szCs w:val="28"/>
                <w:lang w:val="en-US" w:eastAsia="zh-CN" w:bidi="ar-SA"/>
              </w:rPr>
            </w:pPr>
            <w:r>
              <w:rPr>
                <w:rFonts w:hint="default" w:ascii="Times New Roman" w:hAnsi="Times New Roman" w:eastAsia="Times New Roman" w:cs="Times New Roman"/>
                <w:bCs/>
                <w:color w:val="000000"/>
                <w:sz w:val="28"/>
                <w:szCs w:val="28"/>
                <w:lang w:val="vi-VN" w:eastAsia="zh-CN" w:bidi="ar-SA"/>
              </w:rPr>
              <w:t>Cuộc kháng chiến chống quân xâm lược Tống (1075 -1077)</w:t>
            </w:r>
          </w:p>
        </w:tc>
        <w:tc>
          <w:tcPr>
            <w:tcW w:w="910" w:type="dxa"/>
            <w:shd w:val="clear" w:color="auto" w:fill="auto"/>
            <w:vAlign w:val="center"/>
          </w:tcPr>
          <w:p>
            <w:pPr>
              <w:spacing w:line="276" w:lineRule="auto"/>
              <w:jc w:val="center"/>
              <w:rPr>
                <w:rFonts w:hint="default" w:ascii="Times New Roman" w:hAnsi="Times New Roman" w:eastAsia="Times New Roman" w:cs="Times New Roman"/>
                <w:bCs/>
                <w:sz w:val="28"/>
                <w:szCs w:val="28"/>
                <w:lang w:val="vi-VN" w:eastAsia="zh-CN" w:bidi="ar-SA"/>
              </w:rPr>
            </w:pPr>
            <w:r>
              <w:rPr>
                <w:rFonts w:hint="default" w:ascii="Times New Roman" w:hAnsi="Times New Roman" w:eastAsia="Times New Roman" w:cs="Times New Roman"/>
                <w:bCs/>
                <w:sz w:val="28"/>
                <w:szCs w:val="28"/>
                <w:lang w:val="vi-VN" w:eastAsia="zh-CN" w:bidi="ar-SA"/>
              </w:rPr>
              <w:t>2TN</w:t>
            </w:r>
          </w:p>
        </w:tc>
        <w:tc>
          <w:tcPr>
            <w:tcW w:w="933" w:type="dxa"/>
            <w:shd w:val="clear" w:color="auto" w:fill="auto"/>
            <w:vAlign w:val="center"/>
          </w:tcPr>
          <w:p>
            <w:pPr>
              <w:spacing w:line="276" w:lineRule="auto"/>
              <w:jc w:val="center"/>
              <w:rPr>
                <w:rFonts w:hint="default" w:ascii="Times New Roman" w:hAnsi="Times New Roman" w:eastAsia="Times New Roman" w:cs="Times New Roman"/>
                <w:bCs/>
                <w:spacing w:val="-8"/>
                <w:sz w:val="28"/>
                <w:szCs w:val="28"/>
                <w:lang w:val="vi-VN" w:eastAsia="zh-CN" w:bidi="ar-SA"/>
              </w:rPr>
            </w:pPr>
          </w:p>
        </w:tc>
        <w:tc>
          <w:tcPr>
            <w:tcW w:w="960" w:type="dxa"/>
            <w:shd w:val="clear" w:color="auto" w:fill="auto"/>
            <w:vAlign w:val="center"/>
          </w:tcPr>
          <w:p>
            <w:pPr>
              <w:spacing w:line="276" w:lineRule="auto"/>
              <w:jc w:val="center"/>
              <w:rPr>
                <w:rFonts w:hint="default" w:ascii="Times New Roman" w:hAnsi="Times New Roman" w:eastAsia="Times New Roman" w:cs="Times New Roman"/>
                <w:bCs/>
                <w:spacing w:val="-8"/>
                <w:sz w:val="28"/>
                <w:szCs w:val="28"/>
                <w:lang w:val="vi-VN" w:eastAsia="zh-CN" w:bidi="ar-SA"/>
              </w:rPr>
            </w:pPr>
            <w:r>
              <w:rPr>
                <w:rFonts w:hint="default" w:ascii="Times New Roman" w:hAnsi="Times New Roman" w:eastAsia="Times New Roman" w:cs="Times New Roman"/>
                <w:bCs/>
                <w:spacing w:val="-8"/>
                <w:sz w:val="28"/>
                <w:szCs w:val="28"/>
                <w:lang w:val="vi-VN" w:eastAsia="zh-CN" w:bidi="ar-SA"/>
              </w:rPr>
              <w:t>1/2TL</w:t>
            </w:r>
          </w:p>
          <w:p>
            <w:pPr>
              <w:spacing w:line="276" w:lineRule="auto"/>
              <w:jc w:val="center"/>
              <w:rPr>
                <w:rFonts w:hint="default" w:ascii="Times New Roman" w:hAnsi="Times New Roman" w:eastAsia="Times New Roman" w:cs="Times New Roman"/>
                <w:bCs/>
                <w:spacing w:val="-8"/>
                <w:sz w:val="28"/>
                <w:szCs w:val="28"/>
                <w:lang w:val="vi-VN" w:eastAsia="zh-CN" w:bidi="ar-SA"/>
              </w:rPr>
            </w:pPr>
            <w:r>
              <w:rPr>
                <w:rFonts w:hint="default" w:ascii="Times New Roman" w:hAnsi="Times New Roman" w:eastAsia="Times New Roman" w:cs="Times New Roman"/>
                <w:bCs/>
                <w:spacing w:val="-8"/>
                <w:sz w:val="28"/>
                <w:szCs w:val="28"/>
                <w:lang w:val="vi-VN" w:eastAsia="zh-CN" w:bidi="ar-SA"/>
              </w:rPr>
              <w:t>(a)</w:t>
            </w:r>
          </w:p>
        </w:tc>
        <w:tc>
          <w:tcPr>
            <w:tcW w:w="945" w:type="dxa"/>
            <w:shd w:val="clear" w:color="auto" w:fill="auto"/>
            <w:vAlign w:val="center"/>
          </w:tcPr>
          <w:p>
            <w:pPr>
              <w:spacing w:line="276" w:lineRule="auto"/>
              <w:jc w:val="center"/>
              <w:rPr>
                <w:rFonts w:hint="default" w:ascii="Times New Roman" w:hAnsi="Times New Roman" w:eastAsia="Times New Roman" w:cs="Times New Roman"/>
                <w:bCs/>
                <w:spacing w:val="-8"/>
                <w:sz w:val="28"/>
                <w:szCs w:val="28"/>
                <w:lang w:val="vi-VN" w:eastAsia="zh-CN" w:bidi="ar-SA"/>
              </w:rPr>
            </w:pPr>
            <w:r>
              <w:rPr>
                <w:rFonts w:hint="default" w:ascii="Times New Roman" w:hAnsi="Times New Roman" w:eastAsia="Times New Roman" w:cs="Times New Roman"/>
                <w:bCs/>
                <w:spacing w:val="-8"/>
                <w:sz w:val="28"/>
                <w:szCs w:val="28"/>
                <w:lang w:val="vi-VN" w:eastAsia="zh-CN" w:bidi="ar-SA"/>
              </w:rPr>
              <w:t>1/2TL</w:t>
            </w:r>
          </w:p>
          <w:p>
            <w:pPr>
              <w:spacing w:line="276" w:lineRule="auto"/>
              <w:jc w:val="center"/>
              <w:rPr>
                <w:rFonts w:hint="default" w:ascii="Times New Roman" w:hAnsi="Times New Roman" w:eastAsia="Times New Roman" w:cs="Times New Roman"/>
                <w:bCs/>
                <w:spacing w:val="-8"/>
                <w:sz w:val="28"/>
                <w:szCs w:val="28"/>
                <w:lang w:val="vi-VN" w:eastAsia="zh-CN" w:bidi="ar-SA"/>
              </w:rPr>
            </w:pPr>
            <w:r>
              <w:rPr>
                <w:rFonts w:hint="default" w:ascii="Times New Roman" w:hAnsi="Times New Roman" w:eastAsia="Times New Roman" w:cs="Times New Roman"/>
                <w:bCs/>
                <w:spacing w:val="-8"/>
                <w:sz w:val="28"/>
                <w:szCs w:val="28"/>
                <w:lang w:val="vi-VN" w:eastAsia="zh-CN" w:bidi="ar-SA"/>
              </w:rPr>
              <w:t>(b)</w:t>
            </w:r>
          </w:p>
        </w:tc>
        <w:tc>
          <w:tcPr>
            <w:tcW w:w="996" w:type="dxa"/>
            <w:shd w:val="clear" w:color="auto" w:fill="auto"/>
            <w:vAlign w:val="top"/>
          </w:tcPr>
          <w:p>
            <w:pPr>
              <w:spacing w:line="276" w:lineRule="auto"/>
              <w:jc w:val="center"/>
              <w:rPr>
                <w:rFonts w:hint="default" w:ascii="Times New Roman" w:hAnsi="Times New Roman" w:eastAsia="Times New Roman" w:cs="Times New Roman"/>
                <w:bCs/>
                <w:i/>
                <w:iCs/>
                <w:spacing w:val="-8"/>
                <w:sz w:val="28"/>
                <w:szCs w:val="28"/>
                <w:lang w:val="en-US" w:eastAsia="zh-CN" w:bidi="ar-SA"/>
              </w:rPr>
            </w:pPr>
            <w:r>
              <w:rPr>
                <w:rFonts w:hint="default" w:ascii="Times New Roman" w:hAnsi="Times New Roman" w:eastAsia="Times New Roman" w:cs="Times New Roman"/>
                <w:bCs/>
                <w:i/>
                <w:iCs/>
                <w:spacing w:val="-8"/>
                <w:sz w:val="28"/>
                <w:szCs w:val="28"/>
                <w:lang w:val="vi-VN" w:eastAsia="zh-CN" w:bidi="ar-SA"/>
              </w:rPr>
              <w:t>20</w:t>
            </w:r>
            <w:r>
              <w:rPr>
                <w:rFonts w:hint="default" w:ascii="Times New Roman" w:hAnsi="Times New Roman" w:eastAsia="Times New Roman" w:cs="Times New Roman"/>
                <w:bCs/>
                <w:i/>
                <w:iCs/>
                <w:spacing w:val="-8"/>
                <w:sz w:val="28"/>
                <w:szCs w:val="28"/>
                <w:lang w:val="en-US" w:eastAsia="zh-CN" w:bidi="ar-SA"/>
              </w:rPr>
              <w:t>%</w:t>
            </w:r>
          </w:p>
          <w:p>
            <w:pPr>
              <w:spacing w:line="276" w:lineRule="auto"/>
              <w:jc w:val="center"/>
              <w:rPr>
                <w:rFonts w:hint="default" w:ascii="Times New Roman" w:hAnsi="Times New Roman" w:eastAsia="Times New Roman" w:cs="Times New Roman"/>
                <w:bCs/>
                <w:i/>
                <w:iCs/>
                <w:spacing w:val="-8"/>
                <w:sz w:val="28"/>
                <w:szCs w:val="28"/>
                <w:lang w:val="en-US" w:eastAsia="zh-CN" w:bidi="ar-SA"/>
              </w:rPr>
            </w:pPr>
            <w:r>
              <w:rPr>
                <w:rFonts w:hint="default" w:ascii="Times New Roman" w:hAnsi="Times New Roman" w:eastAsia="Times New Roman" w:cs="Times New Roman"/>
                <w:bCs/>
                <w:i/>
                <w:iCs/>
                <w:spacing w:val="-8"/>
                <w:sz w:val="28"/>
                <w:szCs w:val="28"/>
                <w:lang w:val="en-US" w:eastAsia="zh-CN" w:bidi="ar-SA"/>
              </w:rPr>
              <w:t>(</w:t>
            </w:r>
            <w:r>
              <w:rPr>
                <w:rFonts w:hint="default" w:ascii="Times New Roman" w:hAnsi="Times New Roman" w:eastAsia="Times New Roman" w:cs="Times New Roman"/>
                <w:bCs/>
                <w:i/>
                <w:iCs/>
                <w:spacing w:val="-8"/>
                <w:sz w:val="28"/>
                <w:szCs w:val="28"/>
                <w:lang w:val="vi-VN" w:eastAsia="zh-CN" w:bidi="ar-SA"/>
              </w:rPr>
              <w:t>2,0</w:t>
            </w:r>
            <w:r>
              <w:rPr>
                <w:rFonts w:hint="default" w:ascii="Times New Roman" w:hAnsi="Times New Roman" w:eastAsia="Times New Roman" w:cs="Times New Roman"/>
                <w:bCs/>
                <w:i/>
                <w:iCs/>
                <w:spacing w:val="-8"/>
                <w:sz w:val="28"/>
                <w:szCs w:val="28"/>
                <w:lang w:val="en-US" w:eastAsia="zh-CN" w:bidi="ar-SA"/>
              </w:rPr>
              <w:t xml:space="preserve"> 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709" w:type="dxa"/>
            <w:vMerge w:val="continue"/>
            <w:shd w:val="clear" w:color="auto" w:fill="auto"/>
            <w:vAlign w:val="center"/>
          </w:tcPr>
          <w:p>
            <w:pPr>
              <w:spacing w:line="276" w:lineRule="auto"/>
              <w:jc w:val="center"/>
              <w:rPr>
                <w:rFonts w:ascii="Times New Roman" w:hAnsi="Times New Roman" w:eastAsia="Times New Roman" w:cs="Times New Roman"/>
                <w:bCs/>
                <w:spacing w:val="-8"/>
                <w:sz w:val="28"/>
                <w:szCs w:val="28"/>
                <w:lang w:val="en-US" w:eastAsia="zh-CN" w:bidi="ar-SA"/>
              </w:rPr>
            </w:pPr>
          </w:p>
        </w:tc>
        <w:tc>
          <w:tcPr>
            <w:tcW w:w="1582" w:type="dxa"/>
            <w:vMerge w:val="continue"/>
            <w:shd w:val="clear" w:color="auto" w:fill="auto"/>
            <w:vAlign w:val="top"/>
          </w:tcPr>
          <w:p>
            <w:pPr>
              <w:spacing w:line="276" w:lineRule="auto"/>
              <w:jc w:val="both"/>
              <w:rPr>
                <w:rFonts w:hint="default" w:ascii="Times New Roman" w:hAnsi="Times New Roman" w:eastAsia="Times New Roman" w:cs="Times New Roman"/>
                <w:b/>
                <w:bCs/>
                <w:color w:val="000000"/>
                <w:spacing w:val="-8"/>
                <w:sz w:val="28"/>
                <w:szCs w:val="28"/>
                <w:lang w:val="en-US" w:eastAsia="zh-CN" w:bidi="ar-SA"/>
              </w:rPr>
            </w:pPr>
          </w:p>
        </w:tc>
        <w:tc>
          <w:tcPr>
            <w:tcW w:w="3329" w:type="dxa"/>
            <w:shd w:val="clear" w:color="auto" w:fill="auto"/>
            <w:vAlign w:val="top"/>
          </w:tcPr>
          <w:p>
            <w:pPr>
              <w:numPr>
                <w:ilvl w:val="0"/>
                <w:numId w:val="12"/>
              </w:numPr>
              <w:spacing w:line="276" w:lineRule="auto"/>
              <w:jc w:val="both"/>
              <w:rPr>
                <w:rFonts w:ascii="Times New Roman" w:hAnsi="Times New Roman" w:eastAsia="Times New Roman" w:cs="Times New Roman"/>
                <w:bCs/>
                <w:color w:val="000000"/>
                <w:sz w:val="28"/>
                <w:szCs w:val="28"/>
                <w:lang w:val="en-US" w:eastAsia="zh-CN" w:bidi="ar-SA"/>
              </w:rPr>
            </w:pPr>
            <w:r>
              <w:rPr>
                <w:rFonts w:hint="default" w:ascii="Times New Roman" w:hAnsi="Times New Roman" w:eastAsia="Times New Roman" w:cs="Times New Roman"/>
                <w:bCs/>
                <w:color w:val="000000"/>
                <w:sz w:val="28"/>
                <w:szCs w:val="28"/>
                <w:lang w:val="vi-VN" w:eastAsia="zh-CN" w:bidi="ar-SA"/>
              </w:rPr>
              <w:t>Đại Việt thời Trần</w:t>
            </w:r>
          </w:p>
        </w:tc>
        <w:tc>
          <w:tcPr>
            <w:tcW w:w="910" w:type="dxa"/>
            <w:shd w:val="clear" w:color="auto" w:fill="auto"/>
            <w:vAlign w:val="center"/>
          </w:tcPr>
          <w:p>
            <w:pPr>
              <w:spacing w:line="276" w:lineRule="auto"/>
              <w:jc w:val="center"/>
              <w:rPr>
                <w:rFonts w:hint="default" w:ascii="Times New Roman" w:hAnsi="Times New Roman" w:eastAsia="Times New Roman" w:cs="Times New Roman"/>
                <w:bCs/>
                <w:sz w:val="28"/>
                <w:szCs w:val="28"/>
                <w:lang w:val="vi-VN" w:eastAsia="zh-CN" w:bidi="ar-SA"/>
              </w:rPr>
            </w:pPr>
            <w:r>
              <w:rPr>
                <w:rFonts w:hint="default" w:ascii="Times New Roman" w:hAnsi="Times New Roman" w:eastAsia="Times New Roman" w:cs="Times New Roman"/>
                <w:bCs/>
                <w:sz w:val="28"/>
                <w:szCs w:val="28"/>
                <w:lang w:val="vi-VN" w:eastAsia="zh-CN" w:bidi="ar-SA"/>
              </w:rPr>
              <w:t>2TN</w:t>
            </w:r>
          </w:p>
        </w:tc>
        <w:tc>
          <w:tcPr>
            <w:tcW w:w="933" w:type="dxa"/>
            <w:shd w:val="clear" w:color="auto" w:fill="auto"/>
            <w:vAlign w:val="center"/>
          </w:tcPr>
          <w:p>
            <w:pPr>
              <w:spacing w:line="276" w:lineRule="auto"/>
              <w:jc w:val="center"/>
              <w:rPr>
                <w:rFonts w:ascii="Times New Roman" w:hAnsi="Times New Roman" w:eastAsia="Times New Roman" w:cs="Times New Roman"/>
                <w:bCs/>
                <w:spacing w:val="-8"/>
                <w:sz w:val="28"/>
                <w:szCs w:val="28"/>
                <w:lang w:val="vi-VN" w:eastAsia="zh-CN" w:bidi="ar-SA"/>
              </w:rPr>
            </w:pPr>
          </w:p>
        </w:tc>
        <w:tc>
          <w:tcPr>
            <w:tcW w:w="960" w:type="dxa"/>
            <w:shd w:val="clear" w:color="auto" w:fill="auto"/>
            <w:vAlign w:val="center"/>
          </w:tcPr>
          <w:p>
            <w:pPr>
              <w:spacing w:line="276" w:lineRule="auto"/>
              <w:jc w:val="center"/>
              <w:rPr>
                <w:rFonts w:hint="default" w:ascii="Times New Roman" w:hAnsi="Times New Roman" w:eastAsia="Times New Roman" w:cs="Times New Roman"/>
                <w:bCs/>
                <w:spacing w:val="-8"/>
                <w:sz w:val="28"/>
                <w:szCs w:val="28"/>
                <w:lang w:val="en-US" w:eastAsia="zh-CN" w:bidi="ar-SA"/>
              </w:rPr>
            </w:pPr>
          </w:p>
        </w:tc>
        <w:tc>
          <w:tcPr>
            <w:tcW w:w="945" w:type="dxa"/>
            <w:shd w:val="clear" w:color="auto" w:fill="auto"/>
            <w:vAlign w:val="center"/>
          </w:tcPr>
          <w:p>
            <w:pPr>
              <w:spacing w:line="276" w:lineRule="auto"/>
              <w:jc w:val="center"/>
              <w:rPr>
                <w:rFonts w:hint="default" w:ascii="Times New Roman" w:hAnsi="Times New Roman" w:eastAsia="Times New Roman" w:cs="Times New Roman"/>
                <w:bCs/>
                <w:spacing w:val="-8"/>
                <w:sz w:val="28"/>
                <w:szCs w:val="28"/>
                <w:lang w:val="vi-VN" w:eastAsia="zh-CN" w:bidi="ar-SA"/>
              </w:rPr>
            </w:pPr>
          </w:p>
        </w:tc>
        <w:tc>
          <w:tcPr>
            <w:tcW w:w="996" w:type="dxa"/>
            <w:shd w:val="clear" w:color="auto" w:fill="auto"/>
            <w:vAlign w:val="top"/>
          </w:tcPr>
          <w:p>
            <w:pPr>
              <w:spacing w:line="276" w:lineRule="auto"/>
              <w:jc w:val="center"/>
              <w:rPr>
                <w:rFonts w:hint="default" w:ascii="Times New Roman" w:hAnsi="Times New Roman" w:eastAsia="Times New Roman" w:cs="Times New Roman"/>
                <w:bCs/>
                <w:i/>
                <w:iCs/>
                <w:spacing w:val="-8"/>
                <w:sz w:val="28"/>
                <w:szCs w:val="28"/>
                <w:lang w:val="en-US" w:eastAsia="zh-CN" w:bidi="ar-SA"/>
              </w:rPr>
            </w:pPr>
            <w:r>
              <w:rPr>
                <w:rFonts w:hint="default" w:ascii="Times New Roman" w:hAnsi="Times New Roman" w:eastAsia="Times New Roman" w:cs="Times New Roman"/>
                <w:bCs/>
                <w:i/>
                <w:iCs/>
                <w:spacing w:val="-8"/>
                <w:sz w:val="28"/>
                <w:szCs w:val="28"/>
                <w:lang w:val="vi-VN" w:eastAsia="zh-CN" w:bidi="ar-SA"/>
              </w:rPr>
              <w:t>5</w:t>
            </w:r>
            <w:r>
              <w:rPr>
                <w:rFonts w:hint="default" w:ascii="Times New Roman" w:hAnsi="Times New Roman" w:eastAsia="Times New Roman" w:cs="Times New Roman"/>
                <w:bCs/>
                <w:i/>
                <w:iCs/>
                <w:spacing w:val="-8"/>
                <w:sz w:val="28"/>
                <w:szCs w:val="28"/>
                <w:lang w:val="en-US" w:eastAsia="zh-CN" w:bidi="ar-SA"/>
              </w:rPr>
              <w:t>%</w:t>
            </w:r>
          </w:p>
          <w:p>
            <w:pPr>
              <w:spacing w:line="276" w:lineRule="auto"/>
              <w:jc w:val="center"/>
              <w:rPr>
                <w:rFonts w:hint="default" w:ascii="Times New Roman" w:hAnsi="Times New Roman" w:eastAsia="Times New Roman" w:cs="Times New Roman"/>
                <w:bCs/>
                <w:i/>
                <w:iCs/>
                <w:spacing w:val="-8"/>
                <w:sz w:val="28"/>
                <w:szCs w:val="28"/>
                <w:lang w:val="en-US" w:eastAsia="zh-CN" w:bidi="ar-SA"/>
              </w:rPr>
            </w:pPr>
            <w:r>
              <w:rPr>
                <w:rFonts w:hint="default" w:ascii="Times New Roman" w:hAnsi="Times New Roman" w:eastAsia="Times New Roman" w:cs="Times New Roman"/>
                <w:bCs/>
                <w:i/>
                <w:iCs/>
                <w:spacing w:val="-8"/>
                <w:sz w:val="28"/>
                <w:szCs w:val="28"/>
                <w:lang w:val="en-US" w:eastAsia="zh-CN" w:bidi="ar-SA"/>
              </w:rPr>
              <w:t>(</w:t>
            </w:r>
            <w:r>
              <w:rPr>
                <w:rFonts w:hint="default" w:ascii="Times New Roman" w:hAnsi="Times New Roman" w:eastAsia="Times New Roman" w:cs="Times New Roman"/>
                <w:bCs/>
                <w:i/>
                <w:iCs/>
                <w:spacing w:val="-8"/>
                <w:sz w:val="28"/>
                <w:szCs w:val="28"/>
                <w:lang w:val="vi-VN" w:eastAsia="zh-CN" w:bidi="ar-SA"/>
              </w:rPr>
              <w:t>0,5</w:t>
            </w:r>
            <w:r>
              <w:rPr>
                <w:rFonts w:hint="default" w:ascii="Times New Roman" w:hAnsi="Times New Roman" w:eastAsia="Times New Roman" w:cs="Times New Roman"/>
                <w:bCs/>
                <w:i/>
                <w:iCs/>
                <w:spacing w:val="-8"/>
                <w:sz w:val="28"/>
                <w:szCs w:val="28"/>
                <w:lang w:val="en-US" w:eastAsia="zh-CN" w:bidi="ar-SA"/>
              </w:rPr>
              <w:t xml:space="preserve"> 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5620" w:type="dxa"/>
            <w:gridSpan w:val="3"/>
            <w:shd w:val="clear" w:color="auto" w:fill="auto"/>
            <w:vAlign w:val="top"/>
          </w:tcPr>
          <w:p>
            <w:pPr>
              <w:spacing w:line="276" w:lineRule="auto"/>
              <w:jc w:val="center"/>
              <w:rPr>
                <w:rFonts w:ascii="Times New Roman" w:hAnsi="Times New Roman" w:cs="Times New Roman" w:eastAsiaTheme="minorEastAsia"/>
                <w:spacing w:val="-8"/>
                <w:sz w:val="28"/>
                <w:szCs w:val="28"/>
                <w:lang w:val="vi-VN" w:eastAsia="zh-CN" w:bidi="ar-SA"/>
              </w:rPr>
            </w:pPr>
            <w:r>
              <w:rPr>
                <w:rFonts w:ascii="Times New Roman" w:hAnsi="Times New Roman" w:eastAsia="Times New Roman" w:cs="Times New Roman"/>
                <w:b/>
                <w:i/>
                <w:spacing w:val="-8"/>
                <w:sz w:val="28"/>
                <w:szCs w:val="28"/>
                <w:lang w:val="vi-VN"/>
              </w:rPr>
              <w:t>Tỉ lệ</w:t>
            </w:r>
          </w:p>
        </w:tc>
        <w:tc>
          <w:tcPr>
            <w:tcW w:w="910" w:type="dxa"/>
            <w:shd w:val="clear" w:color="auto" w:fill="auto"/>
            <w:vAlign w:val="top"/>
          </w:tcPr>
          <w:p>
            <w:pPr>
              <w:spacing w:line="276" w:lineRule="auto"/>
              <w:jc w:val="center"/>
              <w:rPr>
                <w:rFonts w:ascii="Times New Roman" w:hAnsi="Times New Roman" w:eastAsia="Times New Roman" w:cs="Times New Roman"/>
                <w:spacing w:val="-8"/>
                <w:sz w:val="28"/>
                <w:szCs w:val="28"/>
                <w:lang w:val="en-US" w:eastAsia="zh-CN" w:bidi="ar-SA"/>
              </w:rPr>
            </w:pPr>
            <w:r>
              <w:rPr>
                <w:rFonts w:ascii="Times New Roman" w:hAnsi="Times New Roman" w:eastAsia="Times New Roman" w:cs="Times New Roman"/>
                <w:b/>
                <w:i/>
                <w:spacing w:val="-8"/>
                <w:sz w:val="28"/>
                <w:szCs w:val="28"/>
                <w:lang w:val="vi-VN"/>
              </w:rPr>
              <w:t>20</w:t>
            </w:r>
            <w:r>
              <w:rPr>
                <w:rFonts w:ascii="Times New Roman" w:hAnsi="Times New Roman" w:eastAsia="Times New Roman" w:cs="Times New Roman"/>
                <w:b/>
                <w:i/>
                <w:spacing w:val="-8"/>
                <w:sz w:val="28"/>
                <w:szCs w:val="28"/>
              </w:rPr>
              <w:t>%</w:t>
            </w:r>
          </w:p>
        </w:tc>
        <w:tc>
          <w:tcPr>
            <w:tcW w:w="933" w:type="dxa"/>
            <w:shd w:val="clear" w:color="auto" w:fill="auto"/>
            <w:vAlign w:val="top"/>
          </w:tcPr>
          <w:p>
            <w:pPr>
              <w:spacing w:line="276" w:lineRule="auto"/>
              <w:jc w:val="center"/>
              <w:rPr>
                <w:rFonts w:ascii="Times New Roman" w:hAnsi="Times New Roman" w:eastAsia="Times New Roman" w:cs="Times New Roman"/>
                <w:b/>
                <w:i/>
                <w:spacing w:val="-8"/>
                <w:sz w:val="28"/>
                <w:szCs w:val="28"/>
                <w:lang w:val="vi-VN" w:eastAsia="zh-CN" w:bidi="ar-SA"/>
              </w:rPr>
            </w:pPr>
            <w:r>
              <w:rPr>
                <w:rFonts w:ascii="Times New Roman" w:hAnsi="Times New Roman" w:eastAsia="Times New Roman" w:cs="Times New Roman"/>
                <w:b/>
                <w:i/>
                <w:spacing w:val="-8"/>
                <w:sz w:val="28"/>
                <w:szCs w:val="28"/>
                <w:lang w:val="vi-VN"/>
              </w:rPr>
              <w:t>15</w:t>
            </w:r>
            <w:r>
              <w:rPr>
                <w:rFonts w:ascii="Times New Roman" w:hAnsi="Times New Roman" w:eastAsia="Times New Roman" w:cs="Times New Roman"/>
                <w:b/>
                <w:i/>
                <w:spacing w:val="-8"/>
                <w:sz w:val="28"/>
                <w:szCs w:val="28"/>
              </w:rPr>
              <w:t>%</w:t>
            </w:r>
          </w:p>
        </w:tc>
        <w:tc>
          <w:tcPr>
            <w:tcW w:w="960" w:type="dxa"/>
            <w:shd w:val="clear" w:color="auto" w:fill="auto"/>
            <w:vAlign w:val="top"/>
          </w:tcPr>
          <w:p>
            <w:pPr>
              <w:spacing w:line="276" w:lineRule="auto"/>
              <w:jc w:val="center"/>
              <w:rPr>
                <w:rFonts w:ascii="Times New Roman" w:hAnsi="Times New Roman" w:eastAsia="Times New Roman" w:cs="Times New Roman"/>
                <w:b/>
                <w:i/>
                <w:spacing w:val="-8"/>
                <w:sz w:val="28"/>
                <w:szCs w:val="28"/>
                <w:lang w:val="vi-VN" w:eastAsia="zh-CN" w:bidi="ar-SA"/>
              </w:rPr>
            </w:pPr>
            <w:r>
              <w:rPr>
                <w:rFonts w:ascii="Times New Roman" w:hAnsi="Times New Roman" w:eastAsia="Times New Roman" w:cs="Times New Roman"/>
                <w:b/>
                <w:i/>
                <w:spacing w:val="-8"/>
                <w:sz w:val="28"/>
                <w:szCs w:val="28"/>
                <w:lang w:val="vi-VN"/>
              </w:rPr>
              <w:t>1</w:t>
            </w:r>
            <w:r>
              <w:rPr>
                <w:rFonts w:ascii="Times New Roman" w:hAnsi="Times New Roman" w:eastAsia="Times New Roman" w:cs="Times New Roman"/>
                <w:b/>
                <w:i/>
                <w:spacing w:val="-8"/>
                <w:sz w:val="28"/>
                <w:szCs w:val="28"/>
              </w:rPr>
              <w:t>0%</w:t>
            </w:r>
          </w:p>
        </w:tc>
        <w:tc>
          <w:tcPr>
            <w:tcW w:w="945" w:type="dxa"/>
            <w:shd w:val="clear" w:color="auto" w:fill="auto"/>
            <w:vAlign w:val="top"/>
          </w:tcPr>
          <w:p>
            <w:pPr>
              <w:spacing w:line="276" w:lineRule="auto"/>
              <w:jc w:val="center"/>
              <w:rPr>
                <w:rFonts w:ascii="Times New Roman" w:hAnsi="Times New Roman" w:eastAsia="Times New Roman" w:cs="Times New Roman"/>
                <w:b/>
                <w:i/>
                <w:spacing w:val="-8"/>
                <w:sz w:val="28"/>
                <w:szCs w:val="28"/>
                <w:lang w:val="en-US" w:eastAsia="zh-CN" w:bidi="ar-SA"/>
              </w:rPr>
            </w:pPr>
            <w:r>
              <w:rPr>
                <w:rFonts w:ascii="Times New Roman" w:hAnsi="Times New Roman" w:eastAsia="Times New Roman" w:cs="Times New Roman"/>
                <w:b/>
                <w:i/>
                <w:spacing w:val="-8"/>
                <w:sz w:val="28"/>
                <w:szCs w:val="28"/>
              </w:rPr>
              <w:t>5%</w:t>
            </w:r>
          </w:p>
        </w:tc>
        <w:tc>
          <w:tcPr>
            <w:tcW w:w="996" w:type="dxa"/>
            <w:shd w:val="clear" w:color="auto" w:fill="auto"/>
            <w:vAlign w:val="top"/>
          </w:tcPr>
          <w:p>
            <w:pPr>
              <w:spacing w:line="276" w:lineRule="auto"/>
              <w:jc w:val="center"/>
              <w:rPr>
                <w:rFonts w:ascii="Times New Roman" w:hAnsi="Times New Roman" w:eastAsia="Times New Roman" w:cs="Times New Roman"/>
                <w:b/>
                <w:i/>
                <w:spacing w:val="-8"/>
                <w:sz w:val="28"/>
                <w:szCs w:val="28"/>
                <w:lang w:val="en-US" w:eastAsia="zh-CN" w:bidi="ar-SA"/>
              </w:rPr>
            </w:pPr>
            <w:r>
              <w:rPr>
                <w:rFonts w:ascii="Times New Roman" w:hAnsi="Times New Roman" w:eastAsia="Times New Roman" w:cs="Times New Roman"/>
                <w:b/>
                <w:i/>
                <w:spacing w:val="-8"/>
                <w:sz w:val="28"/>
                <w:szCs w:val="2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10364" w:type="dxa"/>
            <w:gridSpan w:val="8"/>
            <w:shd w:val="clear" w:color="auto" w:fill="auto"/>
            <w:vAlign w:val="center"/>
          </w:tcPr>
          <w:p>
            <w:pPr>
              <w:spacing w:line="276" w:lineRule="auto"/>
              <w:jc w:val="center"/>
              <w:rPr>
                <w:rFonts w:ascii="Times New Roman" w:hAnsi="Times New Roman" w:eastAsia="Times New Roman" w:cs="Times New Roman"/>
                <w:bCs/>
                <w:spacing w:val="-8"/>
                <w:sz w:val="28"/>
                <w:szCs w:val="28"/>
              </w:rPr>
            </w:pPr>
            <w:r>
              <w:rPr>
                <w:rFonts w:ascii="Times New Roman" w:hAnsi="Times New Roman" w:eastAsia="Times New Roman" w:cs="Times New Roman"/>
                <w:b/>
                <w:iCs/>
                <w:spacing w:val="-8"/>
                <w:sz w:val="28"/>
                <w:szCs w:val="28"/>
              </w:rPr>
              <w:t>Phân môn Địa lí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709" w:type="dxa"/>
            <w:vMerge w:val="restart"/>
            <w:vAlign w:val="center"/>
          </w:tcPr>
          <w:p>
            <w:pPr>
              <w:spacing w:line="276" w:lineRule="auto"/>
              <w:jc w:val="center"/>
              <w:rPr>
                <w:rFonts w:ascii="Times New Roman" w:hAnsi="Times New Roman" w:cs="Times New Roman"/>
                <w:b/>
                <w:spacing w:val="-8"/>
                <w:sz w:val="28"/>
                <w:szCs w:val="28"/>
              </w:rPr>
            </w:pPr>
            <w:r>
              <w:rPr>
                <w:rFonts w:ascii="Times New Roman" w:hAnsi="Times New Roman" w:cs="Times New Roman"/>
                <w:b/>
                <w:spacing w:val="-8"/>
                <w:sz w:val="28"/>
                <w:szCs w:val="28"/>
              </w:rPr>
              <w:t>1</w:t>
            </w:r>
          </w:p>
          <w:p>
            <w:pPr>
              <w:spacing w:line="276" w:lineRule="auto"/>
              <w:jc w:val="center"/>
              <w:rPr>
                <w:rFonts w:ascii="Times New Roman" w:hAnsi="Times New Roman" w:cs="Times New Roman"/>
                <w:b/>
                <w:spacing w:val="-8"/>
                <w:sz w:val="28"/>
                <w:szCs w:val="28"/>
              </w:rPr>
            </w:pPr>
          </w:p>
        </w:tc>
        <w:tc>
          <w:tcPr>
            <w:tcW w:w="1582" w:type="dxa"/>
            <w:vMerge w:val="restart"/>
            <w:vAlign w:val="center"/>
          </w:tcPr>
          <w:p>
            <w:pPr>
              <w:spacing w:line="276" w:lineRule="auto"/>
              <w:jc w:val="center"/>
              <w:rPr>
                <w:rFonts w:hint="default" w:ascii="Times New Roman" w:hAnsi="Times New Roman" w:cs="Times New Roman"/>
                <w:b/>
                <w:bCs/>
                <w:spacing w:val="-8"/>
                <w:sz w:val="28"/>
                <w:szCs w:val="28"/>
                <w:lang w:val="vi-VN"/>
              </w:rPr>
            </w:pPr>
            <w:r>
              <w:rPr>
                <w:rFonts w:hint="default" w:ascii="Times New Roman" w:hAnsi="Times New Roman" w:cs="Times New Roman"/>
                <w:b/>
                <w:bCs/>
                <w:spacing w:val="-8"/>
                <w:sz w:val="28"/>
                <w:szCs w:val="28"/>
                <w:lang w:val="vi-VN"/>
              </w:rPr>
              <w:t>CHÂU PHI</w:t>
            </w:r>
          </w:p>
        </w:tc>
        <w:tc>
          <w:tcPr>
            <w:tcW w:w="3329" w:type="dxa"/>
            <w:vAlign w:val="top"/>
          </w:tcPr>
          <w:p>
            <w:pPr>
              <w:numPr>
                <w:ilvl w:val="0"/>
                <w:numId w:val="13"/>
              </w:numPr>
              <w:spacing w:line="276" w:lineRule="auto"/>
              <w:jc w:val="both"/>
              <w:rPr>
                <w:rFonts w:hint="default" w:ascii="Times New Roman" w:hAnsi="Times New Roman" w:cs="Times New Roman"/>
                <w:spacing w:val="-8"/>
                <w:sz w:val="28"/>
                <w:szCs w:val="28"/>
                <w:lang w:val="vi-VN"/>
              </w:rPr>
            </w:pPr>
            <w:r>
              <w:rPr>
                <w:rFonts w:hint="default" w:ascii="Times New Roman" w:hAnsi="Times New Roman" w:cs="Times New Roman"/>
                <w:spacing w:val="-8"/>
                <w:sz w:val="28"/>
                <w:szCs w:val="28"/>
                <w:lang w:val="vi-VN"/>
              </w:rPr>
              <w:t>Vị trí địa lí, đặc điểm tự nhiên châu Phi.</w:t>
            </w:r>
          </w:p>
        </w:tc>
        <w:tc>
          <w:tcPr>
            <w:tcW w:w="910" w:type="dxa"/>
            <w:vAlign w:val="center"/>
          </w:tcPr>
          <w:p>
            <w:pPr>
              <w:spacing w:line="276" w:lineRule="auto"/>
              <w:jc w:val="center"/>
              <w:rPr>
                <w:rFonts w:hint="default" w:ascii="Times New Roman" w:hAnsi="Times New Roman" w:cs="Times New Roman"/>
                <w:spacing w:val="-8"/>
                <w:sz w:val="28"/>
                <w:szCs w:val="28"/>
                <w:lang w:val="vi-VN"/>
              </w:rPr>
            </w:pPr>
            <w:r>
              <w:rPr>
                <w:rFonts w:hint="default" w:ascii="Times New Roman" w:hAnsi="Times New Roman" w:cs="Times New Roman"/>
                <w:spacing w:val="-8"/>
                <w:sz w:val="28"/>
                <w:szCs w:val="28"/>
                <w:lang w:val="vi-VN"/>
              </w:rPr>
              <w:t>2TN</w:t>
            </w:r>
          </w:p>
        </w:tc>
        <w:tc>
          <w:tcPr>
            <w:tcW w:w="933" w:type="dxa"/>
            <w:vAlign w:val="center"/>
          </w:tcPr>
          <w:p>
            <w:pPr>
              <w:spacing w:line="276" w:lineRule="auto"/>
              <w:jc w:val="center"/>
              <w:rPr>
                <w:rFonts w:ascii="Times New Roman" w:hAnsi="Times New Roman" w:cs="Times New Roman"/>
                <w:spacing w:val="-8"/>
                <w:sz w:val="28"/>
                <w:szCs w:val="28"/>
              </w:rPr>
            </w:pPr>
          </w:p>
        </w:tc>
        <w:tc>
          <w:tcPr>
            <w:tcW w:w="960" w:type="dxa"/>
            <w:vAlign w:val="center"/>
          </w:tcPr>
          <w:p>
            <w:pPr>
              <w:spacing w:line="276" w:lineRule="auto"/>
              <w:jc w:val="center"/>
              <w:rPr>
                <w:rFonts w:ascii="Times New Roman" w:hAnsi="Times New Roman" w:cs="Times New Roman"/>
                <w:spacing w:val="-8"/>
                <w:sz w:val="28"/>
                <w:szCs w:val="28"/>
              </w:rPr>
            </w:pPr>
          </w:p>
        </w:tc>
        <w:tc>
          <w:tcPr>
            <w:tcW w:w="945" w:type="dxa"/>
            <w:vAlign w:val="center"/>
          </w:tcPr>
          <w:p>
            <w:pPr>
              <w:spacing w:line="276" w:lineRule="auto"/>
              <w:jc w:val="center"/>
              <w:rPr>
                <w:rFonts w:ascii="Times New Roman" w:hAnsi="Times New Roman" w:cs="Times New Roman"/>
                <w:spacing w:val="-8"/>
                <w:sz w:val="28"/>
                <w:szCs w:val="28"/>
              </w:rPr>
            </w:pPr>
          </w:p>
        </w:tc>
        <w:tc>
          <w:tcPr>
            <w:tcW w:w="996" w:type="dxa"/>
            <w:vAlign w:val="top"/>
          </w:tcPr>
          <w:p>
            <w:pPr>
              <w:spacing w:line="276" w:lineRule="auto"/>
              <w:jc w:val="center"/>
              <w:rPr>
                <w:rFonts w:hint="default" w:ascii="Times New Roman" w:hAnsi="Times New Roman" w:eastAsia="Times New Roman" w:cs="Times New Roman"/>
                <w:bCs/>
                <w:i/>
                <w:iCs/>
                <w:spacing w:val="-8"/>
                <w:sz w:val="28"/>
                <w:szCs w:val="28"/>
                <w:lang w:val="en-US" w:eastAsia="zh-CN" w:bidi="ar-SA"/>
              </w:rPr>
            </w:pPr>
            <w:r>
              <w:rPr>
                <w:rFonts w:hint="default" w:ascii="Times New Roman" w:hAnsi="Times New Roman" w:eastAsia="Times New Roman" w:cs="Times New Roman"/>
                <w:bCs/>
                <w:i/>
                <w:iCs/>
                <w:spacing w:val="-8"/>
                <w:sz w:val="28"/>
                <w:szCs w:val="28"/>
                <w:lang w:val="en-US" w:eastAsia="zh-CN" w:bidi="ar-SA"/>
              </w:rPr>
              <w:t>5%</w:t>
            </w:r>
          </w:p>
          <w:p>
            <w:pPr>
              <w:spacing w:line="276" w:lineRule="auto"/>
              <w:jc w:val="center"/>
              <w:rPr>
                <w:rFonts w:hint="default" w:ascii="Times New Roman" w:hAnsi="Times New Roman" w:eastAsia="Times New Roman" w:cs="Times New Roman"/>
                <w:bCs/>
                <w:i/>
                <w:iCs/>
                <w:spacing w:val="-8"/>
                <w:sz w:val="28"/>
                <w:szCs w:val="28"/>
                <w:lang w:val="en-US" w:eastAsia="zh-CN" w:bidi="ar-SA"/>
              </w:rPr>
            </w:pPr>
            <w:r>
              <w:rPr>
                <w:rFonts w:hint="default" w:ascii="Times New Roman" w:hAnsi="Times New Roman" w:eastAsia="Times New Roman" w:cs="Times New Roman"/>
                <w:bCs/>
                <w:i/>
                <w:iCs/>
                <w:spacing w:val="-8"/>
                <w:sz w:val="28"/>
                <w:szCs w:val="28"/>
                <w:lang w:val="en-US" w:eastAsia="zh-CN" w:bidi="ar-SA"/>
              </w:rPr>
              <w:t>(0,5 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709" w:type="dxa"/>
            <w:vMerge w:val="continue"/>
            <w:vAlign w:val="center"/>
          </w:tcPr>
          <w:p>
            <w:pPr>
              <w:spacing w:line="276" w:lineRule="auto"/>
              <w:jc w:val="center"/>
              <w:rPr>
                <w:rFonts w:ascii="Times New Roman" w:hAnsi="Times New Roman" w:cs="Times New Roman"/>
                <w:b/>
                <w:spacing w:val="-8"/>
                <w:sz w:val="28"/>
                <w:szCs w:val="28"/>
              </w:rPr>
            </w:pPr>
          </w:p>
        </w:tc>
        <w:tc>
          <w:tcPr>
            <w:tcW w:w="1582" w:type="dxa"/>
            <w:vMerge w:val="continue"/>
            <w:vAlign w:val="center"/>
          </w:tcPr>
          <w:p>
            <w:pPr>
              <w:spacing w:line="276" w:lineRule="auto"/>
              <w:rPr>
                <w:rFonts w:hint="default" w:ascii="Times New Roman" w:hAnsi="Times New Roman" w:cs="Times New Roman"/>
                <w:b/>
                <w:bCs/>
                <w:spacing w:val="-8"/>
                <w:sz w:val="28"/>
                <w:szCs w:val="28"/>
                <w:lang w:val="vi-VN"/>
              </w:rPr>
            </w:pPr>
          </w:p>
        </w:tc>
        <w:tc>
          <w:tcPr>
            <w:tcW w:w="3329" w:type="dxa"/>
            <w:vAlign w:val="top"/>
          </w:tcPr>
          <w:p>
            <w:pPr>
              <w:numPr>
                <w:ilvl w:val="0"/>
                <w:numId w:val="13"/>
              </w:numPr>
              <w:spacing w:line="276" w:lineRule="auto"/>
              <w:jc w:val="both"/>
              <w:rPr>
                <w:rFonts w:hint="default" w:ascii="Times New Roman" w:hAnsi="Times New Roman" w:cs="Times New Roman"/>
                <w:spacing w:val="-8"/>
                <w:sz w:val="28"/>
                <w:szCs w:val="28"/>
                <w:lang w:val="vi-VN"/>
              </w:rPr>
            </w:pPr>
            <w:r>
              <w:rPr>
                <w:rFonts w:hint="default" w:ascii="Times New Roman" w:hAnsi="Times New Roman" w:cs="Times New Roman"/>
                <w:spacing w:val="-8"/>
                <w:sz w:val="28"/>
                <w:szCs w:val="28"/>
                <w:lang w:val="vi-VN"/>
              </w:rPr>
              <w:t>Đặc điểm dân cư, xã hội châu Phi.</w:t>
            </w:r>
          </w:p>
        </w:tc>
        <w:tc>
          <w:tcPr>
            <w:tcW w:w="910" w:type="dxa"/>
            <w:vAlign w:val="center"/>
          </w:tcPr>
          <w:p>
            <w:pPr>
              <w:spacing w:line="276" w:lineRule="auto"/>
              <w:jc w:val="center"/>
              <w:rPr>
                <w:rFonts w:hint="default" w:ascii="Times New Roman" w:hAnsi="Times New Roman" w:cs="Times New Roman"/>
                <w:spacing w:val="-8"/>
                <w:sz w:val="28"/>
                <w:szCs w:val="28"/>
                <w:lang w:val="vi-VN"/>
              </w:rPr>
            </w:pPr>
            <w:r>
              <w:rPr>
                <w:rFonts w:hint="default" w:ascii="Times New Roman" w:hAnsi="Times New Roman" w:cs="Times New Roman"/>
                <w:spacing w:val="-8"/>
                <w:sz w:val="28"/>
                <w:szCs w:val="28"/>
                <w:lang w:val="vi-VN"/>
              </w:rPr>
              <w:t>2TN</w:t>
            </w:r>
          </w:p>
        </w:tc>
        <w:tc>
          <w:tcPr>
            <w:tcW w:w="933" w:type="dxa"/>
            <w:vAlign w:val="center"/>
          </w:tcPr>
          <w:p>
            <w:pPr>
              <w:spacing w:line="276" w:lineRule="auto"/>
              <w:jc w:val="center"/>
              <w:rPr>
                <w:rFonts w:ascii="Times New Roman" w:hAnsi="Times New Roman" w:cs="Times New Roman"/>
                <w:spacing w:val="-8"/>
                <w:sz w:val="28"/>
                <w:szCs w:val="28"/>
              </w:rPr>
            </w:pPr>
          </w:p>
        </w:tc>
        <w:tc>
          <w:tcPr>
            <w:tcW w:w="960" w:type="dxa"/>
            <w:vAlign w:val="center"/>
          </w:tcPr>
          <w:p>
            <w:pPr>
              <w:spacing w:line="276" w:lineRule="auto"/>
              <w:jc w:val="center"/>
              <w:rPr>
                <w:rFonts w:ascii="Times New Roman" w:hAnsi="Times New Roman" w:cs="Times New Roman"/>
                <w:spacing w:val="-8"/>
                <w:sz w:val="28"/>
                <w:szCs w:val="28"/>
              </w:rPr>
            </w:pPr>
          </w:p>
        </w:tc>
        <w:tc>
          <w:tcPr>
            <w:tcW w:w="945" w:type="dxa"/>
            <w:vAlign w:val="center"/>
          </w:tcPr>
          <w:p>
            <w:pPr>
              <w:spacing w:line="276" w:lineRule="auto"/>
              <w:jc w:val="center"/>
              <w:rPr>
                <w:rFonts w:ascii="Times New Roman" w:hAnsi="Times New Roman" w:cs="Times New Roman"/>
                <w:spacing w:val="-8"/>
                <w:sz w:val="28"/>
                <w:szCs w:val="28"/>
              </w:rPr>
            </w:pPr>
          </w:p>
        </w:tc>
        <w:tc>
          <w:tcPr>
            <w:tcW w:w="996" w:type="dxa"/>
            <w:vAlign w:val="top"/>
          </w:tcPr>
          <w:p>
            <w:pPr>
              <w:spacing w:line="276" w:lineRule="auto"/>
              <w:jc w:val="center"/>
              <w:rPr>
                <w:rFonts w:hint="default" w:ascii="Times New Roman" w:hAnsi="Times New Roman" w:eastAsia="Times New Roman" w:cs="Times New Roman"/>
                <w:bCs/>
                <w:i/>
                <w:iCs/>
                <w:spacing w:val="-8"/>
                <w:sz w:val="28"/>
                <w:szCs w:val="28"/>
                <w:lang w:val="en-US" w:eastAsia="zh-CN" w:bidi="ar-SA"/>
              </w:rPr>
            </w:pPr>
            <w:r>
              <w:rPr>
                <w:rFonts w:hint="default" w:ascii="Times New Roman" w:hAnsi="Times New Roman" w:eastAsia="Times New Roman" w:cs="Times New Roman"/>
                <w:bCs/>
                <w:i/>
                <w:iCs/>
                <w:spacing w:val="-8"/>
                <w:sz w:val="28"/>
                <w:szCs w:val="28"/>
                <w:lang w:val="en-US" w:eastAsia="zh-CN" w:bidi="ar-SA"/>
              </w:rPr>
              <w:t>5%</w:t>
            </w:r>
          </w:p>
          <w:p>
            <w:pPr>
              <w:spacing w:line="276" w:lineRule="auto"/>
              <w:jc w:val="center"/>
              <w:rPr>
                <w:rFonts w:hint="default" w:ascii="Times New Roman" w:hAnsi="Times New Roman" w:eastAsia="Times New Roman" w:cs="Times New Roman"/>
                <w:bCs/>
                <w:i/>
                <w:iCs/>
                <w:spacing w:val="-8"/>
                <w:sz w:val="28"/>
                <w:szCs w:val="28"/>
                <w:lang w:val="en-US" w:eastAsia="zh-CN" w:bidi="ar-SA"/>
              </w:rPr>
            </w:pPr>
            <w:r>
              <w:rPr>
                <w:rFonts w:hint="default" w:ascii="Times New Roman" w:hAnsi="Times New Roman" w:eastAsia="Times New Roman" w:cs="Times New Roman"/>
                <w:bCs/>
                <w:i/>
                <w:iCs/>
                <w:spacing w:val="-8"/>
                <w:sz w:val="28"/>
                <w:szCs w:val="28"/>
                <w:lang w:val="en-US" w:eastAsia="zh-CN" w:bidi="ar-SA"/>
              </w:rPr>
              <w:t>(</w:t>
            </w:r>
            <w:r>
              <w:rPr>
                <w:rFonts w:hint="default" w:ascii="Times New Roman" w:hAnsi="Times New Roman" w:eastAsia="Times New Roman" w:cs="Times New Roman"/>
                <w:bCs/>
                <w:i/>
                <w:iCs/>
                <w:spacing w:val="-8"/>
                <w:sz w:val="28"/>
                <w:szCs w:val="28"/>
                <w:lang w:val="vi-VN" w:eastAsia="zh-CN" w:bidi="ar-SA"/>
              </w:rPr>
              <w:t>0</w:t>
            </w:r>
            <w:r>
              <w:rPr>
                <w:rFonts w:hint="default" w:ascii="Times New Roman" w:hAnsi="Times New Roman" w:eastAsia="Times New Roman" w:cs="Times New Roman"/>
                <w:bCs/>
                <w:i/>
                <w:iCs/>
                <w:spacing w:val="-8"/>
                <w:sz w:val="28"/>
                <w:szCs w:val="28"/>
                <w:lang w:val="en-US" w:eastAsia="zh-CN" w:bidi="ar-SA"/>
              </w:rPr>
              <w:t>,5 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709" w:type="dxa"/>
            <w:vMerge w:val="continue"/>
            <w:vAlign w:val="center"/>
          </w:tcPr>
          <w:p>
            <w:pPr>
              <w:spacing w:line="276" w:lineRule="auto"/>
              <w:jc w:val="center"/>
              <w:rPr>
                <w:rFonts w:ascii="Times New Roman" w:hAnsi="Times New Roman" w:cs="Times New Roman"/>
                <w:b/>
                <w:spacing w:val="-8"/>
                <w:sz w:val="28"/>
                <w:szCs w:val="28"/>
              </w:rPr>
            </w:pPr>
          </w:p>
        </w:tc>
        <w:tc>
          <w:tcPr>
            <w:tcW w:w="1582" w:type="dxa"/>
            <w:vMerge w:val="continue"/>
            <w:vAlign w:val="center"/>
          </w:tcPr>
          <w:p>
            <w:pPr>
              <w:spacing w:line="276" w:lineRule="auto"/>
              <w:rPr>
                <w:rFonts w:hint="default" w:ascii="Times New Roman" w:hAnsi="Times New Roman" w:cs="Times New Roman"/>
                <w:b/>
                <w:bCs/>
                <w:spacing w:val="-8"/>
                <w:sz w:val="28"/>
                <w:szCs w:val="28"/>
                <w:lang w:val="vi-VN"/>
              </w:rPr>
            </w:pPr>
          </w:p>
        </w:tc>
        <w:tc>
          <w:tcPr>
            <w:tcW w:w="3329" w:type="dxa"/>
            <w:vAlign w:val="top"/>
          </w:tcPr>
          <w:p>
            <w:pPr>
              <w:numPr>
                <w:ilvl w:val="0"/>
                <w:numId w:val="13"/>
              </w:numPr>
              <w:spacing w:line="276" w:lineRule="auto"/>
              <w:jc w:val="both"/>
              <w:rPr>
                <w:rFonts w:hint="default" w:ascii="Times New Roman" w:hAnsi="Times New Roman" w:cs="Times New Roman"/>
                <w:spacing w:val="-8"/>
                <w:sz w:val="28"/>
                <w:szCs w:val="28"/>
                <w:lang w:val="vi-VN"/>
              </w:rPr>
            </w:pPr>
            <w:r>
              <w:rPr>
                <w:rFonts w:ascii="Times New Roman" w:hAnsi="Times New Roman" w:eastAsia="Times New Roman" w:cs="Times New Roman"/>
                <w:sz w:val="28"/>
                <w:szCs w:val="28"/>
                <w:lang w:val="pt-BR"/>
              </w:rPr>
              <w:t>Phương thức con người khai thác, sử dụng và bảo vệ thiên nhiên ở châu Phi</w:t>
            </w:r>
            <w:r>
              <w:rPr>
                <w:rFonts w:hint="default" w:ascii="Times New Roman" w:hAnsi="Times New Roman" w:eastAsia="Times New Roman" w:cs="Times New Roman"/>
                <w:sz w:val="28"/>
                <w:szCs w:val="28"/>
                <w:lang w:val="vi-VN"/>
              </w:rPr>
              <w:t>.</w:t>
            </w:r>
          </w:p>
        </w:tc>
        <w:tc>
          <w:tcPr>
            <w:tcW w:w="910" w:type="dxa"/>
            <w:vAlign w:val="center"/>
          </w:tcPr>
          <w:p>
            <w:pPr>
              <w:spacing w:line="276" w:lineRule="auto"/>
              <w:jc w:val="center"/>
              <w:rPr>
                <w:rFonts w:hint="default" w:ascii="Times New Roman" w:hAnsi="Times New Roman" w:cs="Times New Roman" w:eastAsiaTheme="minorEastAsia"/>
                <w:spacing w:val="-8"/>
                <w:sz w:val="28"/>
                <w:szCs w:val="28"/>
                <w:lang w:val="vi-VN" w:eastAsia="zh-CN" w:bidi="ar-SA"/>
              </w:rPr>
            </w:pPr>
            <w:r>
              <w:rPr>
                <w:rFonts w:hint="default" w:ascii="Times New Roman" w:hAnsi="Times New Roman" w:cs="Times New Roman"/>
                <w:spacing w:val="-8"/>
                <w:sz w:val="28"/>
                <w:szCs w:val="28"/>
                <w:lang w:val="vi-VN"/>
              </w:rPr>
              <w:t>2TN</w:t>
            </w:r>
          </w:p>
        </w:tc>
        <w:tc>
          <w:tcPr>
            <w:tcW w:w="933" w:type="dxa"/>
            <w:vAlign w:val="center"/>
          </w:tcPr>
          <w:p>
            <w:pPr>
              <w:spacing w:line="276" w:lineRule="auto"/>
              <w:jc w:val="center"/>
              <w:rPr>
                <w:rFonts w:ascii="Times New Roman" w:hAnsi="Times New Roman" w:cs="Times New Roman" w:eastAsiaTheme="minorEastAsia"/>
                <w:spacing w:val="-8"/>
                <w:sz w:val="28"/>
                <w:szCs w:val="28"/>
                <w:lang w:val="en-US" w:eastAsia="zh-CN" w:bidi="ar-SA"/>
              </w:rPr>
            </w:pPr>
          </w:p>
        </w:tc>
        <w:tc>
          <w:tcPr>
            <w:tcW w:w="960" w:type="dxa"/>
            <w:vAlign w:val="center"/>
          </w:tcPr>
          <w:p>
            <w:pPr>
              <w:spacing w:line="276" w:lineRule="auto"/>
              <w:jc w:val="center"/>
              <w:rPr>
                <w:rFonts w:hint="default" w:ascii="Times New Roman" w:hAnsi="Times New Roman" w:cs="Times New Roman" w:eastAsiaTheme="minorEastAsia"/>
                <w:spacing w:val="-8"/>
                <w:sz w:val="28"/>
                <w:szCs w:val="28"/>
                <w:lang w:val="vi-VN" w:eastAsia="zh-CN" w:bidi="ar-SA"/>
              </w:rPr>
            </w:pPr>
            <w:r>
              <w:rPr>
                <w:rFonts w:hint="default" w:ascii="Times New Roman" w:hAnsi="Times New Roman" w:cs="Times New Roman"/>
                <w:spacing w:val="-8"/>
                <w:sz w:val="28"/>
                <w:szCs w:val="28"/>
                <w:lang w:val="vi-VN"/>
              </w:rPr>
              <w:t>1TL</w:t>
            </w:r>
          </w:p>
        </w:tc>
        <w:tc>
          <w:tcPr>
            <w:tcW w:w="945" w:type="dxa"/>
            <w:vAlign w:val="center"/>
          </w:tcPr>
          <w:p>
            <w:pPr>
              <w:spacing w:line="276" w:lineRule="auto"/>
              <w:jc w:val="center"/>
              <w:rPr>
                <w:rFonts w:ascii="Times New Roman" w:hAnsi="Times New Roman" w:cs="Times New Roman"/>
                <w:spacing w:val="-8"/>
                <w:sz w:val="28"/>
                <w:szCs w:val="28"/>
              </w:rPr>
            </w:pPr>
          </w:p>
        </w:tc>
        <w:tc>
          <w:tcPr>
            <w:tcW w:w="996" w:type="dxa"/>
            <w:vAlign w:val="top"/>
          </w:tcPr>
          <w:p>
            <w:pPr>
              <w:spacing w:line="276" w:lineRule="auto"/>
              <w:jc w:val="center"/>
              <w:rPr>
                <w:rFonts w:hint="default" w:ascii="Times New Roman" w:hAnsi="Times New Roman" w:eastAsia="Times New Roman" w:cs="Times New Roman"/>
                <w:bCs/>
                <w:i/>
                <w:iCs/>
                <w:spacing w:val="-8"/>
                <w:sz w:val="28"/>
                <w:szCs w:val="28"/>
                <w:lang w:val="en-US" w:eastAsia="zh-CN" w:bidi="ar-SA"/>
              </w:rPr>
            </w:pPr>
            <w:r>
              <w:rPr>
                <w:rFonts w:hint="default" w:ascii="Times New Roman" w:hAnsi="Times New Roman" w:eastAsia="Times New Roman" w:cs="Times New Roman"/>
                <w:bCs/>
                <w:i/>
                <w:iCs/>
                <w:spacing w:val="-8"/>
                <w:sz w:val="28"/>
                <w:szCs w:val="28"/>
                <w:lang w:val="vi-VN" w:eastAsia="zh-CN" w:bidi="ar-SA"/>
              </w:rPr>
              <w:t>1</w:t>
            </w:r>
            <w:r>
              <w:rPr>
                <w:rFonts w:hint="default" w:ascii="Times New Roman" w:hAnsi="Times New Roman" w:eastAsia="Times New Roman" w:cs="Times New Roman"/>
                <w:bCs/>
                <w:i/>
                <w:iCs/>
                <w:spacing w:val="-8"/>
                <w:sz w:val="28"/>
                <w:szCs w:val="28"/>
                <w:lang w:val="en-US" w:eastAsia="zh-CN" w:bidi="ar-SA"/>
              </w:rPr>
              <w:t>5%</w:t>
            </w:r>
          </w:p>
          <w:p>
            <w:pPr>
              <w:spacing w:line="276" w:lineRule="auto"/>
              <w:jc w:val="center"/>
              <w:rPr>
                <w:rFonts w:hint="default" w:ascii="Times New Roman" w:hAnsi="Times New Roman" w:eastAsia="Times New Roman" w:cs="Times New Roman"/>
                <w:bCs/>
                <w:i/>
                <w:iCs/>
                <w:spacing w:val="-8"/>
                <w:sz w:val="28"/>
                <w:szCs w:val="28"/>
                <w:lang w:val="en-US" w:eastAsia="zh-CN" w:bidi="ar-SA"/>
              </w:rPr>
            </w:pPr>
            <w:r>
              <w:rPr>
                <w:rFonts w:hint="default" w:ascii="Times New Roman" w:hAnsi="Times New Roman" w:eastAsia="Times New Roman" w:cs="Times New Roman"/>
                <w:bCs/>
                <w:i/>
                <w:iCs/>
                <w:spacing w:val="-8"/>
                <w:sz w:val="28"/>
                <w:szCs w:val="28"/>
                <w:lang w:val="en-US" w:eastAsia="zh-CN" w:bidi="ar-SA"/>
              </w:rPr>
              <w:t>(</w:t>
            </w:r>
            <w:r>
              <w:rPr>
                <w:rFonts w:hint="default" w:ascii="Times New Roman" w:hAnsi="Times New Roman" w:eastAsia="Times New Roman" w:cs="Times New Roman"/>
                <w:bCs/>
                <w:i/>
                <w:iCs/>
                <w:spacing w:val="-8"/>
                <w:sz w:val="28"/>
                <w:szCs w:val="28"/>
                <w:lang w:val="vi-VN" w:eastAsia="zh-CN" w:bidi="ar-SA"/>
              </w:rPr>
              <w:t>1</w:t>
            </w:r>
            <w:r>
              <w:rPr>
                <w:rFonts w:hint="default" w:ascii="Times New Roman" w:hAnsi="Times New Roman" w:eastAsia="Times New Roman" w:cs="Times New Roman"/>
                <w:bCs/>
                <w:i/>
                <w:iCs/>
                <w:spacing w:val="-8"/>
                <w:sz w:val="28"/>
                <w:szCs w:val="28"/>
                <w:lang w:val="en-US" w:eastAsia="zh-CN" w:bidi="ar-SA"/>
              </w:rPr>
              <w:t>,5 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709" w:type="dxa"/>
            <w:vMerge w:val="continue"/>
            <w:vAlign w:val="center"/>
          </w:tcPr>
          <w:p>
            <w:pPr>
              <w:spacing w:line="276" w:lineRule="auto"/>
              <w:jc w:val="center"/>
              <w:rPr>
                <w:rFonts w:ascii="Times New Roman" w:hAnsi="Times New Roman" w:cs="Times New Roman"/>
                <w:b/>
                <w:spacing w:val="-8"/>
                <w:sz w:val="28"/>
                <w:szCs w:val="28"/>
              </w:rPr>
            </w:pPr>
          </w:p>
        </w:tc>
        <w:tc>
          <w:tcPr>
            <w:tcW w:w="1582" w:type="dxa"/>
            <w:vMerge w:val="continue"/>
            <w:vAlign w:val="center"/>
          </w:tcPr>
          <w:p>
            <w:pPr>
              <w:spacing w:line="276" w:lineRule="auto"/>
              <w:rPr>
                <w:rFonts w:hint="default" w:ascii="Times New Roman" w:hAnsi="Times New Roman" w:cs="Times New Roman"/>
                <w:b/>
                <w:bCs/>
                <w:spacing w:val="-8"/>
                <w:sz w:val="28"/>
                <w:szCs w:val="28"/>
                <w:lang w:val="vi-VN"/>
              </w:rPr>
            </w:pPr>
          </w:p>
        </w:tc>
        <w:tc>
          <w:tcPr>
            <w:tcW w:w="3329" w:type="dxa"/>
            <w:vAlign w:val="top"/>
          </w:tcPr>
          <w:p>
            <w:pPr>
              <w:numPr>
                <w:ilvl w:val="0"/>
                <w:numId w:val="13"/>
              </w:numPr>
              <w:spacing w:line="276" w:lineRule="auto"/>
              <w:jc w:val="both"/>
              <w:rPr>
                <w:rFonts w:hint="default" w:ascii="Times New Roman" w:hAnsi="Times New Roman" w:cs="Times New Roman"/>
                <w:spacing w:val="-8"/>
                <w:sz w:val="28"/>
                <w:szCs w:val="28"/>
                <w:lang w:val="vi-VN"/>
              </w:rPr>
            </w:pPr>
            <w:r>
              <w:rPr>
                <w:rFonts w:hint="default" w:ascii="Times New Roman" w:hAnsi="Times New Roman" w:cs="Times New Roman"/>
                <w:spacing w:val="-8"/>
                <w:sz w:val="28"/>
                <w:szCs w:val="28"/>
                <w:lang w:val="vi-VN"/>
              </w:rPr>
              <w:t>Cộng Hòa Nam Phi</w:t>
            </w:r>
          </w:p>
        </w:tc>
        <w:tc>
          <w:tcPr>
            <w:tcW w:w="910" w:type="dxa"/>
            <w:vAlign w:val="center"/>
          </w:tcPr>
          <w:p>
            <w:pPr>
              <w:spacing w:line="276" w:lineRule="auto"/>
              <w:jc w:val="center"/>
              <w:rPr>
                <w:rFonts w:hint="default" w:ascii="Times New Roman" w:hAnsi="Times New Roman" w:cs="Times New Roman"/>
                <w:spacing w:val="-8"/>
                <w:sz w:val="28"/>
                <w:szCs w:val="28"/>
                <w:lang w:val="vi-VN"/>
              </w:rPr>
            </w:pPr>
          </w:p>
        </w:tc>
        <w:tc>
          <w:tcPr>
            <w:tcW w:w="933" w:type="dxa"/>
            <w:vAlign w:val="center"/>
          </w:tcPr>
          <w:p>
            <w:pPr>
              <w:spacing w:line="276" w:lineRule="auto"/>
              <w:jc w:val="center"/>
              <w:rPr>
                <w:rFonts w:ascii="Times New Roman" w:hAnsi="Times New Roman" w:cs="Times New Roman"/>
                <w:spacing w:val="-8"/>
                <w:sz w:val="28"/>
                <w:szCs w:val="28"/>
              </w:rPr>
            </w:pPr>
          </w:p>
        </w:tc>
        <w:tc>
          <w:tcPr>
            <w:tcW w:w="960" w:type="dxa"/>
            <w:vAlign w:val="center"/>
          </w:tcPr>
          <w:p>
            <w:pPr>
              <w:spacing w:line="276" w:lineRule="auto"/>
              <w:jc w:val="center"/>
              <w:rPr>
                <w:rFonts w:hint="default" w:ascii="Times New Roman" w:hAnsi="Times New Roman" w:cs="Times New Roman"/>
                <w:spacing w:val="-8"/>
                <w:sz w:val="28"/>
                <w:szCs w:val="28"/>
                <w:lang w:val="vi-VN"/>
              </w:rPr>
            </w:pPr>
          </w:p>
        </w:tc>
        <w:tc>
          <w:tcPr>
            <w:tcW w:w="945" w:type="dxa"/>
            <w:vAlign w:val="center"/>
          </w:tcPr>
          <w:p>
            <w:pPr>
              <w:spacing w:line="276" w:lineRule="auto"/>
              <w:jc w:val="center"/>
              <w:rPr>
                <w:rFonts w:hint="default" w:ascii="Times New Roman" w:hAnsi="Times New Roman" w:cs="Times New Roman"/>
                <w:spacing w:val="-8"/>
                <w:sz w:val="28"/>
                <w:szCs w:val="28"/>
                <w:lang w:val="vi-VN"/>
              </w:rPr>
            </w:pPr>
            <w:r>
              <w:rPr>
                <w:rFonts w:hint="default" w:ascii="Times New Roman" w:hAnsi="Times New Roman" w:cs="Times New Roman"/>
                <w:spacing w:val="-8"/>
                <w:sz w:val="28"/>
                <w:szCs w:val="28"/>
                <w:lang w:val="vi-VN"/>
              </w:rPr>
              <w:t>1TL</w:t>
            </w:r>
          </w:p>
        </w:tc>
        <w:tc>
          <w:tcPr>
            <w:tcW w:w="996" w:type="dxa"/>
            <w:vAlign w:val="top"/>
          </w:tcPr>
          <w:p>
            <w:pPr>
              <w:spacing w:line="276" w:lineRule="auto"/>
              <w:jc w:val="center"/>
              <w:rPr>
                <w:rFonts w:hint="default" w:ascii="Times New Roman" w:hAnsi="Times New Roman" w:eastAsia="Times New Roman" w:cs="Times New Roman"/>
                <w:bCs/>
                <w:i/>
                <w:iCs/>
                <w:spacing w:val="-8"/>
                <w:sz w:val="28"/>
                <w:szCs w:val="28"/>
                <w:lang w:val="en-US" w:eastAsia="zh-CN" w:bidi="ar-SA"/>
              </w:rPr>
            </w:pPr>
            <w:r>
              <w:rPr>
                <w:rFonts w:hint="default" w:ascii="Times New Roman" w:hAnsi="Times New Roman" w:eastAsia="Times New Roman" w:cs="Times New Roman"/>
                <w:bCs/>
                <w:i/>
                <w:iCs/>
                <w:spacing w:val="-8"/>
                <w:sz w:val="28"/>
                <w:szCs w:val="28"/>
                <w:lang w:val="en-US" w:eastAsia="zh-CN" w:bidi="ar-SA"/>
              </w:rPr>
              <w:t>5%</w:t>
            </w:r>
          </w:p>
          <w:p>
            <w:pPr>
              <w:spacing w:line="276" w:lineRule="auto"/>
              <w:jc w:val="center"/>
              <w:rPr>
                <w:rFonts w:hint="default" w:ascii="Times New Roman" w:hAnsi="Times New Roman" w:eastAsia="Times New Roman" w:cs="Times New Roman"/>
                <w:bCs/>
                <w:i/>
                <w:iCs/>
                <w:spacing w:val="-8"/>
                <w:sz w:val="28"/>
                <w:szCs w:val="28"/>
                <w:lang w:val="en-US" w:eastAsia="zh-CN" w:bidi="ar-SA"/>
              </w:rPr>
            </w:pPr>
            <w:r>
              <w:rPr>
                <w:rFonts w:hint="default" w:ascii="Times New Roman" w:hAnsi="Times New Roman" w:eastAsia="Times New Roman" w:cs="Times New Roman"/>
                <w:bCs/>
                <w:i/>
                <w:iCs/>
                <w:spacing w:val="-8"/>
                <w:sz w:val="28"/>
                <w:szCs w:val="28"/>
                <w:lang w:val="en-US" w:eastAsia="zh-CN" w:bidi="ar-SA"/>
              </w:rPr>
              <w:t>(0,5 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709" w:type="dxa"/>
            <w:vMerge w:val="restart"/>
            <w:vAlign w:val="center"/>
          </w:tcPr>
          <w:p>
            <w:pPr>
              <w:spacing w:line="276" w:lineRule="auto"/>
              <w:jc w:val="center"/>
              <w:rPr>
                <w:rFonts w:hint="default" w:ascii="Times New Roman" w:hAnsi="Times New Roman" w:cs="Times New Roman"/>
                <w:b/>
                <w:spacing w:val="-8"/>
                <w:sz w:val="28"/>
                <w:szCs w:val="28"/>
                <w:lang w:val="vi-VN"/>
              </w:rPr>
            </w:pPr>
            <w:r>
              <w:rPr>
                <w:rFonts w:hint="default" w:ascii="Times New Roman" w:hAnsi="Times New Roman" w:cs="Times New Roman"/>
                <w:b/>
                <w:spacing w:val="-8"/>
                <w:sz w:val="28"/>
                <w:szCs w:val="28"/>
                <w:lang w:val="vi-VN"/>
              </w:rPr>
              <w:t>2</w:t>
            </w:r>
          </w:p>
        </w:tc>
        <w:tc>
          <w:tcPr>
            <w:tcW w:w="1582" w:type="dxa"/>
            <w:vMerge w:val="restart"/>
            <w:vAlign w:val="center"/>
          </w:tcPr>
          <w:p>
            <w:pPr>
              <w:spacing w:line="276" w:lineRule="auto"/>
              <w:rPr>
                <w:rFonts w:hint="default" w:ascii="Times New Roman" w:hAnsi="Times New Roman" w:cs="Times New Roman"/>
                <w:b/>
                <w:spacing w:val="-8"/>
                <w:sz w:val="28"/>
                <w:szCs w:val="28"/>
                <w:lang w:val="vi-VN"/>
              </w:rPr>
            </w:pPr>
            <w:r>
              <w:rPr>
                <w:rFonts w:hint="default" w:ascii="Times New Roman" w:hAnsi="Times New Roman" w:cs="Times New Roman"/>
                <w:b/>
                <w:spacing w:val="-8"/>
                <w:sz w:val="28"/>
                <w:szCs w:val="28"/>
                <w:lang w:val="vi-VN"/>
              </w:rPr>
              <w:t>CHÂU MỸ</w:t>
            </w:r>
          </w:p>
        </w:tc>
        <w:tc>
          <w:tcPr>
            <w:tcW w:w="3329" w:type="dxa"/>
          </w:tcPr>
          <w:p>
            <w:pPr>
              <w:pStyle w:val="250"/>
              <w:numPr>
                <w:ilvl w:val="0"/>
                <w:numId w:val="14"/>
              </w:numPr>
              <w:spacing w:before="0" w:after="0"/>
              <w:rPr>
                <w:rFonts w:hint="default"/>
                <w:sz w:val="28"/>
                <w:szCs w:val="28"/>
                <w:lang w:val="vi-VN"/>
              </w:rPr>
            </w:pPr>
            <w:r>
              <w:rPr>
                <w:rFonts w:hint="default"/>
                <w:sz w:val="28"/>
                <w:szCs w:val="28"/>
                <w:lang w:val="vi-VN"/>
              </w:rPr>
              <w:t>Vị trí địa lí, phạm vi châu Mỹ.</w:t>
            </w:r>
          </w:p>
        </w:tc>
        <w:tc>
          <w:tcPr>
            <w:tcW w:w="910" w:type="dxa"/>
            <w:vAlign w:val="center"/>
          </w:tcPr>
          <w:p>
            <w:pPr>
              <w:spacing w:line="276" w:lineRule="auto"/>
              <w:jc w:val="center"/>
              <w:rPr>
                <w:rFonts w:hint="default" w:ascii="Times New Roman" w:hAnsi="Times New Roman" w:cs="Times New Roman"/>
                <w:spacing w:val="-8"/>
                <w:sz w:val="28"/>
                <w:szCs w:val="28"/>
                <w:lang w:val="vi-VN"/>
              </w:rPr>
            </w:pPr>
            <w:r>
              <w:rPr>
                <w:rFonts w:hint="default" w:ascii="Times New Roman" w:hAnsi="Times New Roman" w:cs="Times New Roman"/>
                <w:spacing w:val="-8"/>
                <w:sz w:val="28"/>
                <w:szCs w:val="28"/>
                <w:lang w:val="vi-VN"/>
              </w:rPr>
              <w:t>2TN</w:t>
            </w:r>
          </w:p>
        </w:tc>
        <w:tc>
          <w:tcPr>
            <w:tcW w:w="933" w:type="dxa"/>
            <w:vAlign w:val="center"/>
          </w:tcPr>
          <w:p>
            <w:pPr>
              <w:spacing w:line="276" w:lineRule="auto"/>
              <w:jc w:val="center"/>
              <w:rPr>
                <w:rFonts w:ascii="Times New Roman" w:hAnsi="Times New Roman" w:cs="Times New Roman"/>
                <w:spacing w:val="-8"/>
                <w:sz w:val="28"/>
                <w:szCs w:val="28"/>
              </w:rPr>
            </w:pPr>
          </w:p>
        </w:tc>
        <w:tc>
          <w:tcPr>
            <w:tcW w:w="960" w:type="dxa"/>
            <w:vAlign w:val="center"/>
          </w:tcPr>
          <w:p>
            <w:pPr>
              <w:spacing w:line="276" w:lineRule="auto"/>
              <w:jc w:val="center"/>
              <w:rPr>
                <w:rFonts w:ascii="Times New Roman" w:hAnsi="Times New Roman" w:cs="Times New Roman"/>
                <w:spacing w:val="-8"/>
                <w:sz w:val="28"/>
                <w:szCs w:val="28"/>
              </w:rPr>
            </w:pPr>
          </w:p>
        </w:tc>
        <w:tc>
          <w:tcPr>
            <w:tcW w:w="945" w:type="dxa"/>
            <w:vAlign w:val="center"/>
          </w:tcPr>
          <w:p>
            <w:pPr>
              <w:spacing w:line="276" w:lineRule="auto"/>
              <w:jc w:val="center"/>
              <w:rPr>
                <w:rFonts w:ascii="Times New Roman" w:hAnsi="Times New Roman" w:cs="Times New Roman"/>
                <w:spacing w:val="-8"/>
                <w:sz w:val="28"/>
                <w:szCs w:val="28"/>
              </w:rPr>
            </w:pPr>
          </w:p>
        </w:tc>
        <w:tc>
          <w:tcPr>
            <w:tcW w:w="996" w:type="dxa"/>
            <w:vAlign w:val="top"/>
          </w:tcPr>
          <w:p>
            <w:pPr>
              <w:spacing w:line="276" w:lineRule="auto"/>
              <w:jc w:val="center"/>
              <w:rPr>
                <w:rFonts w:hint="default" w:ascii="Times New Roman" w:hAnsi="Times New Roman" w:eastAsia="Times New Roman" w:cs="Times New Roman"/>
                <w:bCs/>
                <w:i/>
                <w:iCs/>
                <w:spacing w:val="-8"/>
                <w:sz w:val="28"/>
                <w:szCs w:val="28"/>
                <w:lang w:val="en-US" w:eastAsia="zh-CN" w:bidi="ar-SA"/>
              </w:rPr>
            </w:pPr>
            <w:r>
              <w:rPr>
                <w:rFonts w:hint="default" w:ascii="Times New Roman" w:hAnsi="Times New Roman" w:eastAsia="Times New Roman" w:cs="Times New Roman"/>
                <w:bCs/>
                <w:i/>
                <w:iCs/>
                <w:spacing w:val="-8"/>
                <w:sz w:val="28"/>
                <w:szCs w:val="28"/>
                <w:lang w:val="vi-VN" w:eastAsia="zh-CN" w:bidi="ar-SA"/>
              </w:rPr>
              <w:t>5</w:t>
            </w:r>
            <w:r>
              <w:rPr>
                <w:rFonts w:hint="default" w:ascii="Times New Roman" w:hAnsi="Times New Roman" w:eastAsia="Times New Roman" w:cs="Times New Roman"/>
                <w:bCs/>
                <w:i/>
                <w:iCs/>
                <w:spacing w:val="-8"/>
                <w:sz w:val="28"/>
                <w:szCs w:val="28"/>
                <w:lang w:val="en-US" w:eastAsia="zh-CN" w:bidi="ar-SA"/>
              </w:rPr>
              <w:t>%</w:t>
            </w:r>
          </w:p>
          <w:p>
            <w:pPr>
              <w:spacing w:line="276" w:lineRule="auto"/>
              <w:jc w:val="center"/>
              <w:rPr>
                <w:rFonts w:hint="default" w:ascii="Times New Roman" w:hAnsi="Times New Roman" w:eastAsia="Times New Roman" w:cs="Times New Roman"/>
                <w:bCs/>
                <w:i/>
                <w:iCs/>
                <w:spacing w:val="-8"/>
                <w:sz w:val="28"/>
                <w:szCs w:val="28"/>
                <w:lang w:val="vi-VN" w:eastAsia="zh-CN" w:bidi="ar-SA"/>
              </w:rPr>
            </w:pPr>
            <w:r>
              <w:rPr>
                <w:rFonts w:hint="default" w:ascii="Times New Roman" w:hAnsi="Times New Roman" w:eastAsia="Times New Roman" w:cs="Times New Roman"/>
                <w:bCs/>
                <w:i/>
                <w:iCs/>
                <w:spacing w:val="-8"/>
                <w:sz w:val="28"/>
                <w:szCs w:val="28"/>
                <w:lang w:val="en-US" w:eastAsia="zh-CN" w:bidi="ar-SA"/>
              </w:rPr>
              <w:t>(0</w:t>
            </w:r>
            <w:r>
              <w:rPr>
                <w:rFonts w:hint="default" w:ascii="Times New Roman" w:hAnsi="Times New Roman" w:eastAsia="Times New Roman" w:cs="Times New Roman"/>
                <w:bCs/>
                <w:i/>
                <w:iCs/>
                <w:spacing w:val="-8"/>
                <w:sz w:val="28"/>
                <w:szCs w:val="28"/>
                <w:lang w:val="vi-VN" w:eastAsia="zh-CN" w:bidi="ar-SA"/>
              </w:rPr>
              <w:t>,5</w:t>
            </w:r>
            <w:r>
              <w:rPr>
                <w:rFonts w:hint="default" w:ascii="Times New Roman" w:hAnsi="Times New Roman" w:eastAsia="Times New Roman" w:cs="Times New Roman"/>
                <w:bCs/>
                <w:i/>
                <w:iCs/>
                <w:spacing w:val="-8"/>
                <w:sz w:val="28"/>
                <w:szCs w:val="28"/>
                <w:lang w:val="en-US" w:eastAsia="zh-CN" w:bidi="ar-SA"/>
              </w:rPr>
              <w:t xml:space="preserve"> 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709" w:type="dxa"/>
            <w:vMerge w:val="continue"/>
            <w:vAlign w:val="center"/>
          </w:tcPr>
          <w:p>
            <w:pPr>
              <w:spacing w:line="276" w:lineRule="auto"/>
              <w:jc w:val="center"/>
              <w:rPr>
                <w:rFonts w:hint="default" w:ascii="Times New Roman" w:hAnsi="Times New Roman" w:cs="Times New Roman"/>
                <w:b/>
                <w:spacing w:val="-8"/>
                <w:sz w:val="28"/>
                <w:szCs w:val="28"/>
                <w:lang w:val="vi-VN"/>
              </w:rPr>
            </w:pPr>
          </w:p>
        </w:tc>
        <w:tc>
          <w:tcPr>
            <w:tcW w:w="1582" w:type="dxa"/>
            <w:vMerge w:val="continue"/>
            <w:vAlign w:val="center"/>
          </w:tcPr>
          <w:p>
            <w:pPr>
              <w:spacing w:line="276" w:lineRule="auto"/>
              <w:rPr>
                <w:rFonts w:hint="default" w:ascii="Times New Roman" w:hAnsi="Times New Roman" w:cs="Times New Roman"/>
                <w:b/>
                <w:spacing w:val="-8"/>
                <w:sz w:val="28"/>
                <w:szCs w:val="28"/>
                <w:lang w:val="vi-VN"/>
              </w:rPr>
            </w:pPr>
          </w:p>
        </w:tc>
        <w:tc>
          <w:tcPr>
            <w:tcW w:w="3329" w:type="dxa"/>
          </w:tcPr>
          <w:p>
            <w:pPr>
              <w:pStyle w:val="250"/>
              <w:numPr>
                <w:ilvl w:val="0"/>
                <w:numId w:val="14"/>
              </w:numPr>
              <w:spacing w:before="0" w:after="0"/>
              <w:ind w:left="0" w:leftChars="0" w:firstLine="0" w:firstLineChars="0"/>
              <w:rPr>
                <w:rFonts w:hint="default"/>
                <w:sz w:val="28"/>
                <w:szCs w:val="28"/>
                <w:lang w:val="vi-VN"/>
              </w:rPr>
            </w:pPr>
            <w:r>
              <w:rPr>
                <w:rFonts w:hint="default"/>
                <w:sz w:val="28"/>
                <w:szCs w:val="28"/>
                <w:lang w:val="vi-VN"/>
              </w:rPr>
              <w:t>Đặc điểm tự nhiên Bắc Mỹ</w:t>
            </w:r>
          </w:p>
        </w:tc>
        <w:tc>
          <w:tcPr>
            <w:tcW w:w="910" w:type="dxa"/>
            <w:vAlign w:val="center"/>
          </w:tcPr>
          <w:p>
            <w:pPr>
              <w:spacing w:line="276" w:lineRule="auto"/>
              <w:jc w:val="center"/>
              <w:rPr>
                <w:rFonts w:ascii="Times New Roman" w:hAnsi="Times New Roman" w:cs="Times New Roman"/>
                <w:spacing w:val="-8"/>
                <w:sz w:val="28"/>
                <w:szCs w:val="28"/>
                <w:lang w:val="vi-VN"/>
              </w:rPr>
            </w:pPr>
          </w:p>
        </w:tc>
        <w:tc>
          <w:tcPr>
            <w:tcW w:w="933" w:type="dxa"/>
            <w:vAlign w:val="center"/>
          </w:tcPr>
          <w:p>
            <w:pPr>
              <w:spacing w:line="276" w:lineRule="auto"/>
              <w:jc w:val="center"/>
              <w:rPr>
                <w:rFonts w:hint="default" w:ascii="Times New Roman" w:hAnsi="Times New Roman" w:cs="Times New Roman"/>
                <w:spacing w:val="-8"/>
                <w:sz w:val="28"/>
                <w:szCs w:val="28"/>
                <w:lang w:val="vi-VN"/>
              </w:rPr>
            </w:pPr>
            <w:r>
              <w:rPr>
                <w:rFonts w:hint="default" w:ascii="Times New Roman" w:hAnsi="Times New Roman" w:cs="Times New Roman"/>
                <w:spacing w:val="-8"/>
                <w:sz w:val="28"/>
                <w:szCs w:val="28"/>
                <w:lang w:val="vi-VN"/>
              </w:rPr>
              <w:t>1TL</w:t>
            </w:r>
          </w:p>
        </w:tc>
        <w:tc>
          <w:tcPr>
            <w:tcW w:w="960" w:type="dxa"/>
            <w:vAlign w:val="center"/>
          </w:tcPr>
          <w:p>
            <w:pPr>
              <w:spacing w:line="276" w:lineRule="auto"/>
              <w:jc w:val="center"/>
              <w:rPr>
                <w:rFonts w:ascii="Times New Roman" w:hAnsi="Times New Roman" w:cs="Times New Roman"/>
                <w:spacing w:val="-8"/>
                <w:sz w:val="28"/>
                <w:szCs w:val="28"/>
              </w:rPr>
            </w:pPr>
          </w:p>
        </w:tc>
        <w:tc>
          <w:tcPr>
            <w:tcW w:w="945" w:type="dxa"/>
            <w:vAlign w:val="center"/>
          </w:tcPr>
          <w:p>
            <w:pPr>
              <w:spacing w:line="276" w:lineRule="auto"/>
              <w:jc w:val="center"/>
              <w:rPr>
                <w:rFonts w:ascii="Times New Roman" w:hAnsi="Times New Roman" w:cs="Times New Roman"/>
                <w:spacing w:val="-8"/>
                <w:sz w:val="28"/>
                <w:szCs w:val="28"/>
              </w:rPr>
            </w:pPr>
          </w:p>
        </w:tc>
        <w:tc>
          <w:tcPr>
            <w:tcW w:w="996" w:type="dxa"/>
            <w:vAlign w:val="center"/>
          </w:tcPr>
          <w:p>
            <w:pPr>
              <w:spacing w:line="276" w:lineRule="auto"/>
              <w:jc w:val="center"/>
              <w:rPr>
                <w:rFonts w:hint="default" w:ascii="Times New Roman" w:hAnsi="Times New Roman" w:cs="Times New Roman"/>
                <w:i/>
                <w:iCs/>
                <w:spacing w:val="-8"/>
                <w:sz w:val="28"/>
                <w:szCs w:val="28"/>
                <w:lang w:val="vi-VN"/>
              </w:rPr>
            </w:pPr>
            <w:r>
              <w:rPr>
                <w:rFonts w:hint="default" w:ascii="Times New Roman" w:hAnsi="Times New Roman" w:cs="Times New Roman"/>
                <w:i/>
                <w:iCs/>
                <w:spacing w:val="-8"/>
                <w:sz w:val="28"/>
                <w:szCs w:val="28"/>
                <w:lang w:val="vi-VN"/>
              </w:rPr>
              <w:t>15%</w:t>
            </w:r>
          </w:p>
          <w:p>
            <w:pPr>
              <w:spacing w:line="276" w:lineRule="auto"/>
              <w:jc w:val="center"/>
              <w:rPr>
                <w:rFonts w:hint="default" w:ascii="Times New Roman" w:hAnsi="Times New Roman" w:cs="Times New Roman"/>
                <w:i/>
                <w:iCs/>
                <w:spacing w:val="-8"/>
                <w:sz w:val="28"/>
                <w:szCs w:val="28"/>
                <w:lang w:val="vi-VN"/>
              </w:rPr>
            </w:pPr>
            <w:r>
              <w:rPr>
                <w:rFonts w:hint="default" w:ascii="Times New Roman" w:hAnsi="Times New Roman" w:cs="Times New Roman"/>
                <w:i/>
                <w:iCs/>
                <w:spacing w:val="-8"/>
                <w:sz w:val="28"/>
                <w:szCs w:val="28"/>
                <w:lang w:val="vi-VN"/>
              </w:rPr>
              <w:t>(1,5 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5620" w:type="dxa"/>
            <w:gridSpan w:val="3"/>
            <w:vAlign w:val="center"/>
          </w:tcPr>
          <w:p>
            <w:pPr>
              <w:spacing w:line="276" w:lineRule="auto"/>
              <w:jc w:val="center"/>
              <w:rPr>
                <w:rFonts w:ascii="Times New Roman" w:hAnsi="Times New Roman" w:cs="Times New Roman"/>
                <w:b/>
                <w:i/>
                <w:spacing w:val="-8"/>
                <w:sz w:val="28"/>
                <w:szCs w:val="28"/>
              </w:rPr>
            </w:pPr>
            <w:r>
              <w:rPr>
                <w:rFonts w:ascii="Times New Roman" w:hAnsi="Times New Roman" w:cs="Times New Roman"/>
                <w:b/>
                <w:i/>
                <w:spacing w:val="-8"/>
                <w:sz w:val="28"/>
                <w:szCs w:val="28"/>
              </w:rPr>
              <w:t>Tỉ lệ</w:t>
            </w:r>
          </w:p>
        </w:tc>
        <w:tc>
          <w:tcPr>
            <w:tcW w:w="910" w:type="dxa"/>
          </w:tcPr>
          <w:p>
            <w:pPr>
              <w:spacing w:line="276" w:lineRule="auto"/>
              <w:rPr>
                <w:rFonts w:ascii="Times New Roman" w:hAnsi="Times New Roman" w:cs="Times New Roman"/>
                <w:b/>
                <w:i/>
                <w:spacing w:val="-8"/>
                <w:sz w:val="28"/>
                <w:szCs w:val="28"/>
              </w:rPr>
            </w:pPr>
            <w:r>
              <w:rPr>
                <w:rFonts w:ascii="Times New Roman" w:hAnsi="Times New Roman" w:cs="Times New Roman"/>
                <w:b/>
                <w:i/>
                <w:spacing w:val="-8"/>
                <w:sz w:val="28"/>
                <w:szCs w:val="28"/>
              </w:rPr>
              <w:t>20%</w:t>
            </w:r>
          </w:p>
        </w:tc>
        <w:tc>
          <w:tcPr>
            <w:tcW w:w="933" w:type="dxa"/>
            <w:vAlign w:val="center"/>
          </w:tcPr>
          <w:p>
            <w:pPr>
              <w:spacing w:line="276" w:lineRule="auto"/>
              <w:jc w:val="center"/>
              <w:rPr>
                <w:rFonts w:ascii="Times New Roman" w:hAnsi="Times New Roman" w:cs="Times New Roman"/>
                <w:b/>
                <w:i/>
                <w:spacing w:val="-8"/>
                <w:sz w:val="28"/>
                <w:szCs w:val="28"/>
              </w:rPr>
            </w:pPr>
            <w:r>
              <w:rPr>
                <w:rFonts w:ascii="Times New Roman" w:hAnsi="Times New Roman" w:cs="Times New Roman"/>
                <w:b/>
                <w:i/>
                <w:spacing w:val="-8"/>
                <w:sz w:val="28"/>
                <w:szCs w:val="28"/>
              </w:rPr>
              <w:t>15%</w:t>
            </w:r>
          </w:p>
        </w:tc>
        <w:tc>
          <w:tcPr>
            <w:tcW w:w="960" w:type="dxa"/>
            <w:vAlign w:val="center"/>
          </w:tcPr>
          <w:p>
            <w:pPr>
              <w:spacing w:line="276" w:lineRule="auto"/>
              <w:jc w:val="center"/>
              <w:rPr>
                <w:rFonts w:ascii="Times New Roman" w:hAnsi="Times New Roman" w:cs="Times New Roman"/>
                <w:b/>
                <w:i/>
                <w:spacing w:val="-8"/>
                <w:sz w:val="28"/>
                <w:szCs w:val="28"/>
              </w:rPr>
            </w:pPr>
            <w:r>
              <w:rPr>
                <w:rFonts w:ascii="Times New Roman" w:hAnsi="Times New Roman" w:cs="Times New Roman"/>
                <w:b/>
                <w:i/>
                <w:spacing w:val="-8"/>
                <w:sz w:val="28"/>
                <w:szCs w:val="28"/>
              </w:rPr>
              <w:t>10%</w:t>
            </w:r>
          </w:p>
        </w:tc>
        <w:tc>
          <w:tcPr>
            <w:tcW w:w="945" w:type="dxa"/>
            <w:vAlign w:val="center"/>
          </w:tcPr>
          <w:p>
            <w:pPr>
              <w:spacing w:line="276" w:lineRule="auto"/>
              <w:jc w:val="center"/>
              <w:rPr>
                <w:rFonts w:ascii="Times New Roman" w:hAnsi="Times New Roman" w:cs="Times New Roman"/>
                <w:b/>
                <w:i/>
                <w:spacing w:val="-8"/>
                <w:sz w:val="28"/>
                <w:szCs w:val="28"/>
              </w:rPr>
            </w:pPr>
            <w:r>
              <w:rPr>
                <w:rFonts w:ascii="Times New Roman" w:hAnsi="Times New Roman" w:cs="Times New Roman"/>
                <w:b/>
                <w:i/>
                <w:spacing w:val="-8"/>
                <w:sz w:val="28"/>
                <w:szCs w:val="28"/>
              </w:rPr>
              <w:t>5%</w:t>
            </w:r>
          </w:p>
        </w:tc>
        <w:tc>
          <w:tcPr>
            <w:tcW w:w="996" w:type="dxa"/>
            <w:vAlign w:val="center"/>
          </w:tcPr>
          <w:p>
            <w:pPr>
              <w:spacing w:line="276" w:lineRule="auto"/>
              <w:jc w:val="center"/>
              <w:rPr>
                <w:rFonts w:ascii="Times New Roman" w:hAnsi="Times New Roman" w:cs="Times New Roman"/>
                <w:b/>
                <w:i/>
                <w:spacing w:val="-8"/>
                <w:sz w:val="28"/>
                <w:szCs w:val="28"/>
              </w:rPr>
            </w:pPr>
            <w:r>
              <w:rPr>
                <w:rFonts w:ascii="Times New Roman" w:hAnsi="Times New Roman" w:cs="Times New Roman"/>
                <w:b/>
                <w:i/>
                <w:spacing w:val="-8"/>
                <w:sz w:val="28"/>
                <w:szCs w:val="2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620" w:type="dxa"/>
            <w:gridSpan w:val="3"/>
            <w:vAlign w:val="center"/>
          </w:tcPr>
          <w:p>
            <w:pPr>
              <w:spacing w:line="276" w:lineRule="auto"/>
              <w:jc w:val="center"/>
              <w:rPr>
                <w:rFonts w:ascii="Times New Roman" w:hAnsi="Times New Roman" w:cs="Times New Roman"/>
                <w:b/>
                <w:spacing w:val="-8"/>
                <w:sz w:val="28"/>
                <w:szCs w:val="28"/>
              </w:rPr>
            </w:pPr>
            <w:r>
              <w:rPr>
                <w:rFonts w:ascii="Times New Roman" w:hAnsi="Times New Roman" w:cs="Times New Roman"/>
                <w:b/>
                <w:spacing w:val="-8"/>
                <w:sz w:val="28"/>
                <w:szCs w:val="28"/>
              </w:rPr>
              <w:t>Tổng hợp chung</w:t>
            </w:r>
          </w:p>
        </w:tc>
        <w:tc>
          <w:tcPr>
            <w:tcW w:w="910" w:type="dxa"/>
            <w:vAlign w:val="center"/>
          </w:tcPr>
          <w:p>
            <w:pPr>
              <w:spacing w:line="276" w:lineRule="auto"/>
              <w:jc w:val="center"/>
              <w:rPr>
                <w:rFonts w:ascii="Times New Roman" w:hAnsi="Times New Roman" w:cs="Times New Roman"/>
                <w:b/>
                <w:spacing w:val="-8"/>
                <w:sz w:val="28"/>
                <w:szCs w:val="28"/>
              </w:rPr>
            </w:pPr>
            <w:r>
              <w:rPr>
                <w:rFonts w:ascii="Times New Roman" w:hAnsi="Times New Roman" w:cs="Times New Roman"/>
                <w:b/>
                <w:spacing w:val="-8"/>
                <w:sz w:val="28"/>
                <w:szCs w:val="28"/>
              </w:rPr>
              <w:t>40%</w:t>
            </w:r>
          </w:p>
        </w:tc>
        <w:tc>
          <w:tcPr>
            <w:tcW w:w="933" w:type="dxa"/>
            <w:vAlign w:val="center"/>
          </w:tcPr>
          <w:p>
            <w:pPr>
              <w:spacing w:line="276" w:lineRule="auto"/>
              <w:jc w:val="center"/>
              <w:rPr>
                <w:rFonts w:ascii="Times New Roman" w:hAnsi="Times New Roman" w:cs="Times New Roman"/>
                <w:b/>
                <w:spacing w:val="-8"/>
                <w:sz w:val="28"/>
                <w:szCs w:val="28"/>
              </w:rPr>
            </w:pPr>
            <w:r>
              <w:rPr>
                <w:rFonts w:ascii="Times New Roman" w:hAnsi="Times New Roman" w:cs="Times New Roman"/>
                <w:b/>
                <w:spacing w:val="-8"/>
                <w:sz w:val="28"/>
                <w:szCs w:val="28"/>
              </w:rPr>
              <w:t>30%</w:t>
            </w:r>
          </w:p>
        </w:tc>
        <w:tc>
          <w:tcPr>
            <w:tcW w:w="960" w:type="dxa"/>
            <w:vAlign w:val="center"/>
          </w:tcPr>
          <w:p>
            <w:pPr>
              <w:spacing w:line="276" w:lineRule="auto"/>
              <w:jc w:val="center"/>
              <w:rPr>
                <w:rFonts w:ascii="Times New Roman" w:hAnsi="Times New Roman" w:cs="Times New Roman"/>
                <w:b/>
                <w:spacing w:val="-8"/>
                <w:sz w:val="28"/>
                <w:szCs w:val="28"/>
              </w:rPr>
            </w:pPr>
            <w:r>
              <w:rPr>
                <w:rFonts w:ascii="Times New Roman" w:hAnsi="Times New Roman" w:cs="Times New Roman"/>
                <w:b/>
                <w:spacing w:val="-8"/>
                <w:sz w:val="28"/>
                <w:szCs w:val="28"/>
              </w:rPr>
              <w:t>20%</w:t>
            </w:r>
          </w:p>
        </w:tc>
        <w:tc>
          <w:tcPr>
            <w:tcW w:w="945" w:type="dxa"/>
            <w:vAlign w:val="center"/>
          </w:tcPr>
          <w:p>
            <w:pPr>
              <w:spacing w:line="276" w:lineRule="auto"/>
              <w:jc w:val="center"/>
              <w:rPr>
                <w:rFonts w:ascii="Times New Roman" w:hAnsi="Times New Roman" w:cs="Times New Roman"/>
                <w:b/>
                <w:spacing w:val="-8"/>
                <w:sz w:val="28"/>
                <w:szCs w:val="28"/>
              </w:rPr>
            </w:pPr>
            <w:r>
              <w:rPr>
                <w:rFonts w:ascii="Times New Roman" w:hAnsi="Times New Roman" w:cs="Times New Roman"/>
                <w:b/>
                <w:spacing w:val="-8"/>
                <w:sz w:val="28"/>
                <w:szCs w:val="28"/>
              </w:rPr>
              <w:t>10%</w:t>
            </w:r>
          </w:p>
        </w:tc>
        <w:tc>
          <w:tcPr>
            <w:tcW w:w="996" w:type="dxa"/>
            <w:vAlign w:val="center"/>
          </w:tcPr>
          <w:p>
            <w:pPr>
              <w:spacing w:line="276" w:lineRule="auto"/>
              <w:jc w:val="center"/>
              <w:rPr>
                <w:rFonts w:ascii="Times New Roman" w:hAnsi="Times New Roman" w:cs="Times New Roman"/>
                <w:b/>
                <w:spacing w:val="-8"/>
                <w:sz w:val="28"/>
                <w:szCs w:val="28"/>
              </w:rPr>
            </w:pPr>
            <w:r>
              <w:rPr>
                <w:rFonts w:ascii="Times New Roman" w:hAnsi="Times New Roman" w:cs="Times New Roman"/>
                <w:b/>
                <w:spacing w:val="-8"/>
                <w:sz w:val="28"/>
                <w:szCs w:val="28"/>
              </w:rPr>
              <w:t>100%</w:t>
            </w:r>
          </w:p>
        </w:tc>
      </w:tr>
    </w:tbl>
    <w:p>
      <w:pPr>
        <w:jc w:val="center"/>
        <w:rPr>
          <w:rFonts w:ascii="Times New Roman" w:hAnsi="Times New Roman" w:cs="Times New Roman"/>
          <w:i/>
          <w:sz w:val="28"/>
          <w:szCs w:val="28"/>
        </w:rPr>
      </w:pPr>
    </w:p>
    <w:p>
      <w:pPr>
        <w:jc w:val="center"/>
        <w:rPr>
          <w:rFonts w:ascii="Times New Roman" w:hAnsi="Times New Roman" w:cs="Times New Roman"/>
          <w:i/>
          <w:sz w:val="28"/>
          <w:szCs w:val="28"/>
        </w:rPr>
      </w:pPr>
      <w:r>
        <w:rPr>
          <w:rFonts w:ascii="Times New Roman" w:hAnsi="Times New Roman" w:cs="Times New Roman"/>
          <w:i/>
          <w:sz w:val="28"/>
          <w:szCs w:val="28"/>
        </w:rPr>
        <w:t>---</w:t>
      </w:r>
      <w:r>
        <w:rPr>
          <w:rFonts w:ascii="Times New Roman" w:hAnsi="Times New Roman" w:cs="Times New Roman"/>
          <w:i/>
          <w:sz w:val="28"/>
          <w:szCs w:val="28"/>
          <w:lang w:val="nl-NL"/>
        </w:rPr>
        <w:t>----------Hết---------</w:t>
      </w:r>
      <w:r>
        <w:rPr>
          <w:rFonts w:ascii="Times New Roman" w:hAnsi="Times New Roman" w:cs="Times New Roman"/>
          <w:i/>
          <w:sz w:val="28"/>
          <w:szCs w:val="28"/>
        </w:rPr>
        <w:t>---</w:t>
      </w:r>
    </w:p>
    <w:p>
      <w:pPr>
        <w:spacing w:line="340" w:lineRule="exact"/>
        <w:jc w:val="center"/>
        <w:rPr>
          <w:rFonts w:ascii="Times New Roman" w:hAnsi="Times New Roman" w:eastAsia="Times New Roman" w:cs="Times New Roman"/>
          <w:sz w:val="28"/>
          <w:szCs w:val="28"/>
        </w:rPr>
        <w:sectPr>
          <w:pgSz w:w="11906" w:h="16838"/>
          <w:pgMar w:top="1134" w:right="1134" w:bottom="1134" w:left="1701" w:header="720" w:footer="720" w:gutter="0"/>
          <w:cols w:space="0" w:num="1"/>
          <w:docGrid w:linePitch="360" w:charSpace="0"/>
        </w:sectPr>
      </w:pPr>
    </w:p>
    <w:tbl>
      <w:tblPr>
        <w:tblStyle w:val="12"/>
        <w:tblpPr w:leftFromText="180" w:rightFromText="180" w:vertAnchor="text" w:horzAnchor="page" w:tblpX="1207" w:tblpY="174"/>
        <w:tblOverlap w:val="never"/>
        <w:tblW w:w="14519" w:type="dxa"/>
        <w:tblInd w:w="0" w:type="dxa"/>
        <w:tblLayout w:type="fixed"/>
        <w:tblCellMar>
          <w:top w:w="0" w:type="dxa"/>
          <w:left w:w="108" w:type="dxa"/>
          <w:bottom w:w="0" w:type="dxa"/>
          <w:right w:w="108" w:type="dxa"/>
        </w:tblCellMar>
      </w:tblPr>
      <w:tblGrid>
        <w:gridCol w:w="7261"/>
        <w:gridCol w:w="7258"/>
      </w:tblGrid>
      <w:tr>
        <w:tblPrEx>
          <w:tblCellMar>
            <w:top w:w="0" w:type="dxa"/>
            <w:left w:w="108" w:type="dxa"/>
            <w:bottom w:w="0" w:type="dxa"/>
            <w:right w:w="108" w:type="dxa"/>
          </w:tblCellMar>
        </w:tblPrEx>
        <w:trPr>
          <w:trHeight w:val="1416" w:hRule="atLeast"/>
        </w:trPr>
        <w:tc>
          <w:tcPr>
            <w:tcW w:w="7261" w:type="dxa"/>
            <w:tcBorders>
              <w:top w:val="nil"/>
              <w:left w:val="nil"/>
              <w:bottom w:val="nil"/>
              <w:right w:val="nil"/>
            </w:tcBorders>
            <w:shd w:val="clear" w:color="auto" w:fill="auto"/>
          </w:tcPr>
          <w:p>
            <w:pPr>
              <w:spacing w:line="340" w:lineRule="exact"/>
              <w:jc w:val="center"/>
              <w:rPr>
                <w:rFonts w:ascii="Times New Roman" w:hAnsi="Times New Roman" w:eastAsia="Times New Roman" w:cs="Times New Roman"/>
                <w:sz w:val="28"/>
                <w:szCs w:val="28"/>
              </w:rPr>
            </w:pPr>
            <w:r>
              <w:rPr>
                <w:rFonts w:ascii="Times New Roman" w:hAnsi="Times New Roman" w:eastAsia="Times New Roman" w:cs="Times New Roman"/>
                <w:sz w:val="28"/>
                <w:szCs w:val="28"/>
              </w:rPr>
              <w:t>PHÒNG GD&amp;ĐT THỊ XÃ ĐÔNG TRIỀU</w:t>
            </w:r>
          </w:p>
          <w:p>
            <w:pPr>
              <w:spacing w:line="340" w:lineRule="exact"/>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TRƯỜNG THCS NGUYỄN HUỆ</w:t>
            </w:r>
          </w:p>
          <w:p>
            <w:pPr>
              <w:spacing w:line="340" w:lineRule="exact"/>
              <w:jc w:val="center"/>
              <w:rPr>
                <w:rFonts w:ascii="Times New Roman" w:hAnsi="Times New Roman" w:eastAsia="Times New Roman" w:cs="Times New Roman"/>
                <w:b/>
                <w:sz w:val="28"/>
                <w:szCs w:val="28"/>
              </w:rPr>
            </w:pPr>
            <w:r>
              <w:rPr>
                <w:rFonts w:ascii="Times New Roman" w:hAnsi="Times New Roman" w:eastAsia="Times New Roman" w:cs="Times New Roman"/>
                <w:sz w:val="28"/>
                <w:szCs w:val="28"/>
                <w:lang w:eastAsia="en-US"/>
              </w:rPr>
              <mc:AlternateContent>
                <mc:Choice Requires="wps">
                  <w:drawing>
                    <wp:anchor distT="0" distB="0" distL="114300" distR="114300" simplePos="0" relativeHeight="251660288" behindDoc="0" locked="0" layoutInCell="1" allowOverlap="1">
                      <wp:simplePos x="0" y="0"/>
                      <wp:positionH relativeFrom="column">
                        <wp:posOffset>1452245</wp:posOffset>
                      </wp:positionH>
                      <wp:positionV relativeFrom="paragraph">
                        <wp:posOffset>10795</wp:posOffset>
                      </wp:positionV>
                      <wp:extent cx="1577340" cy="15240"/>
                      <wp:effectExtent l="0" t="4445" r="7620" b="10795"/>
                      <wp:wrapNone/>
                      <wp:docPr id="1" name="Straight Connector 1"/>
                      <wp:cNvGraphicFramePr/>
                      <a:graphic xmlns:a="http://schemas.openxmlformats.org/drawingml/2006/main">
                        <a:graphicData uri="http://schemas.microsoft.com/office/word/2010/wordprocessingShape">
                          <wps:wsp>
                            <wps:cNvCnPr>
                              <a:cxnSpLocks noChangeShapeType="1"/>
                            </wps:cNvCnPr>
                            <wps:spPr bwMode="auto">
                              <a:xfrm flipV="1">
                                <a:off x="0" y="0"/>
                                <a:ext cx="1577340" cy="15240"/>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y;margin-left:114.35pt;margin-top:0.85pt;height:1.2pt;width:124.2pt;z-index:251660288;mso-width-relative:page;mso-height-relative:page;" filled="f" stroked="t" coordsize="21600,21600" o:gfxdata="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ay2FI1AAAAAcBAAAPAAAAAAAA&#10;AAEAIAAAACIAAABkcnMvZG93bnJldi54bWxQSwECFAAUAAAACACHTuJA6Yk2Hd0BAAC7AwAADgAA&#10;AAAAAAABACAAAAAjAQAAZHJzL2Uyb0RvYy54bWxQSwUGAAAAAAYABgBZAQAAcgUAAAAA&#10;">
                      <v:fill on="f" focussize="0,0"/>
                      <v:stroke color="#000000" joinstyle="round"/>
                      <v:imagedata o:title=""/>
                      <o:lock v:ext="edit" aspectratio="f"/>
                    </v:line>
                  </w:pict>
                </mc:Fallback>
              </mc:AlternateContent>
            </w:r>
          </w:p>
        </w:tc>
        <w:tc>
          <w:tcPr>
            <w:tcW w:w="7258" w:type="dxa"/>
            <w:tcBorders>
              <w:top w:val="nil"/>
              <w:left w:val="nil"/>
              <w:bottom w:val="nil"/>
              <w:right w:val="nil"/>
            </w:tcBorders>
            <w:shd w:val="clear" w:color="auto" w:fill="auto"/>
          </w:tcPr>
          <w:p>
            <w:pPr>
              <w:spacing w:line="340" w:lineRule="exact"/>
              <w:jc w:val="center"/>
              <w:rPr>
                <w:rFonts w:hint="default" w:ascii="Times New Roman" w:hAnsi="Times New Roman" w:eastAsia="Times New Roman" w:cs="Times New Roman"/>
                <w:b/>
                <w:sz w:val="28"/>
                <w:szCs w:val="28"/>
                <w:lang w:val="vi-VN"/>
              </w:rPr>
            </w:pPr>
            <w:r>
              <w:rPr>
                <w:rFonts w:ascii="Times New Roman" w:hAnsi="Times New Roman" w:eastAsia="Times New Roman" w:cs="Times New Roman"/>
                <w:b/>
                <w:sz w:val="28"/>
                <w:szCs w:val="28"/>
              </w:rPr>
              <w:t xml:space="preserve">BẢN ĐẶC TẢ KIỂM TRA </w:t>
            </w:r>
            <w:r>
              <w:rPr>
                <w:rFonts w:hint="default" w:ascii="Times New Roman" w:hAnsi="Times New Roman" w:eastAsia="Times New Roman" w:cs="Times New Roman"/>
                <w:b/>
                <w:sz w:val="28"/>
                <w:szCs w:val="28"/>
                <w:lang w:val="vi-VN"/>
              </w:rPr>
              <w:t>GIỮA</w:t>
            </w:r>
            <w:r>
              <w:rPr>
                <w:rFonts w:ascii="Times New Roman" w:hAnsi="Times New Roman" w:eastAsia="Times New Roman" w:cs="Times New Roman"/>
                <w:b/>
                <w:sz w:val="28"/>
                <w:szCs w:val="28"/>
              </w:rPr>
              <w:t xml:space="preserve"> KÌ I</w:t>
            </w:r>
            <w:r>
              <w:rPr>
                <w:rFonts w:hint="default" w:ascii="Times New Roman" w:hAnsi="Times New Roman" w:eastAsia="Times New Roman" w:cs="Times New Roman"/>
                <w:b/>
                <w:sz w:val="28"/>
                <w:szCs w:val="28"/>
                <w:lang w:val="vi-VN"/>
              </w:rPr>
              <w:t>I</w:t>
            </w:r>
          </w:p>
          <w:p>
            <w:pPr>
              <w:spacing w:line="340" w:lineRule="exact"/>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NĂM HỌC 2023</w:t>
            </w:r>
            <w:r>
              <w:rPr>
                <w:rFonts w:ascii="Times New Roman" w:hAnsi="Times New Roman" w:eastAsia="Times New Roman" w:cs="Times New Roman"/>
                <w:sz w:val="28"/>
                <w:szCs w:val="28"/>
              </w:rPr>
              <w:t>-</w:t>
            </w:r>
            <w:r>
              <w:rPr>
                <w:rFonts w:ascii="Times New Roman" w:hAnsi="Times New Roman" w:eastAsia="Times New Roman" w:cs="Times New Roman"/>
                <w:b/>
                <w:sz w:val="28"/>
                <w:szCs w:val="28"/>
              </w:rPr>
              <w:t>2024</w:t>
            </w:r>
          </w:p>
          <w:p>
            <w:pPr>
              <w:spacing w:line="340" w:lineRule="exact"/>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MÔN: LỊCH SỬ &amp; ĐỊA LÍ 7</w:t>
            </w:r>
          </w:p>
          <w:p>
            <w:pPr>
              <w:spacing w:line="340" w:lineRule="exact"/>
              <w:jc w:val="both"/>
              <w:rPr>
                <w:rFonts w:ascii="Times New Roman" w:hAnsi="Times New Roman" w:eastAsia="Times New Roman" w:cs="Times New Roman"/>
                <w:b/>
                <w:sz w:val="28"/>
                <w:szCs w:val="28"/>
              </w:rPr>
            </w:pPr>
          </w:p>
        </w:tc>
      </w:tr>
    </w:tbl>
    <w:p>
      <w:pPr>
        <w:jc w:val="both"/>
        <w:rPr>
          <w:rFonts w:ascii="Times New Roman" w:hAnsi="Times New Roman" w:eastAsia="Times New Roman" w:cs="Times New Roman"/>
          <w:b/>
          <w:sz w:val="28"/>
          <w:szCs w:val="28"/>
          <w:lang w:val="pt-BR"/>
        </w:rPr>
      </w:pPr>
    </w:p>
    <w:tbl>
      <w:tblPr>
        <w:tblStyle w:val="111"/>
        <w:tblW w:w="145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1756"/>
        <w:gridCol w:w="2278"/>
        <w:gridCol w:w="3351"/>
        <w:gridCol w:w="1681"/>
        <w:gridCol w:w="1681"/>
        <w:gridCol w:w="1513"/>
        <w:gridCol w:w="1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7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val="0"/>
              <w:spacing w:line="288" w:lineRule="auto"/>
              <w:jc w:val="center"/>
              <w:rPr>
                <w:rFonts w:ascii="Times New Roman" w:hAnsi="Times New Roman" w:eastAsia="Calibri" w:cs="Times New Roman"/>
                <w:b/>
                <w:spacing w:val="-8"/>
                <w:sz w:val="28"/>
                <w:szCs w:val="28"/>
                <w:lang w:val="pt-BR" w:eastAsia="en-US"/>
              </w:rPr>
            </w:pPr>
            <w:r>
              <w:rPr>
                <w:rFonts w:ascii="Times New Roman" w:hAnsi="Times New Roman" w:cs="Times New Roman"/>
                <w:b/>
                <w:spacing w:val="-8"/>
                <w:sz w:val="28"/>
                <w:szCs w:val="28"/>
              </w:rPr>
              <w:t>STT</w:t>
            </w:r>
          </w:p>
        </w:tc>
        <w:tc>
          <w:tcPr>
            <w:tcW w:w="1756" w:type="dxa"/>
            <w:vMerge w:val="restart"/>
            <w:tcBorders>
              <w:top w:val="single" w:color="000000" w:sz="8" w:space="0"/>
              <w:left w:val="single" w:color="000000" w:sz="8" w:space="0"/>
              <w:bottom w:val="single" w:color="000000" w:sz="8" w:space="0"/>
              <w:right w:val="single" w:color="000000" w:sz="8" w:space="0"/>
            </w:tcBorders>
            <w:shd w:val="clear" w:color="auto" w:fill="FFFFFF"/>
          </w:tcPr>
          <w:p>
            <w:pPr>
              <w:widowControl w:val="0"/>
              <w:spacing w:line="288" w:lineRule="auto"/>
              <w:jc w:val="center"/>
              <w:rPr>
                <w:rFonts w:ascii="Times New Roman" w:hAnsi="Times New Roman" w:cs="Times New Roman"/>
                <w:b/>
                <w:spacing w:val="-8"/>
                <w:sz w:val="28"/>
                <w:szCs w:val="28"/>
              </w:rPr>
            </w:pPr>
            <w:r>
              <w:rPr>
                <w:rFonts w:ascii="Times New Roman" w:hAnsi="Times New Roman" w:cs="Times New Roman"/>
                <w:b/>
                <w:spacing w:val="-8"/>
                <w:sz w:val="28"/>
                <w:szCs w:val="28"/>
              </w:rPr>
              <w:t>Chương/</w:t>
            </w:r>
          </w:p>
          <w:p>
            <w:pPr>
              <w:widowControl w:val="0"/>
              <w:spacing w:line="288" w:lineRule="auto"/>
              <w:jc w:val="center"/>
              <w:rPr>
                <w:rFonts w:ascii="Times New Roman" w:hAnsi="Times New Roman" w:eastAsia="Calibri" w:cs="Times New Roman"/>
                <w:b/>
                <w:spacing w:val="-8"/>
                <w:sz w:val="28"/>
                <w:szCs w:val="28"/>
                <w:lang w:val="pt-BR" w:eastAsia="en-US"/>
              </w:rPr>
            </w:pPr>
            <w:r>
              <w:rPr>
                <w:rFonts w:ascii="Times New Roman" w:hAnsi="Times New Roman" w:cs="Times New Roman"/>
                <w:b/>
                <w:spacing w:val="-8"/>
                <w:sz w:val="28"/>
                <w:szCs w:val="28"/>
              </w:rPr>
              <w:t>Chủ đề</w:t>
            </w:r>
          </w:p>
        </w:tc>
        <w:tc>
          <w:tcPr>
            <w:tcW w:w="227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val="0"/>
              <w:spacing w:line="288" w:lineRule="auto"/>
              <w:jc w:val="center"/>
              <w:rPr>
                <w:rFonts w:ascii="Times New Roman" w:hAnsi="Times New Roman" w:eastAsia="Calibri" w:cs="Times New Roman"/>
                <w:b/>
                <w:spacing w:val="-8"/>
                <w:sz w:val="28"/>
                <w:szCs w:val="28"/>
                <w:lang w:val="pt-BR" w:eastAsia="en-US"/>
              </w:rPr>
            </w:pPr>
            <w:r>
              <w:rPr>
                <w:rFonts w:ascii="Times New Roman" w:hAnsi="Times New Roman" w:cs="Times New Roman"/>
                <w:b/>
                <w:spacing w:val="-8"/>
                <w:sz w:val="28"/>
                <w:szCs w:val="28"/>
              </w:rPr>
              <w:t>Nội dung/Đơn vị kiến thức</w:t>
            </w:r>
          </w:p>
        </w:tc>
        <w:tc>
          <w:tcPr>
            <w:tcW w:w="335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val="0"/>
              <w:spacing w:line="288" w:lineRule="auto"/>
              <w:jc w:val="center"/>
              <w:rPr>
                <w:rFonts w:ascii="Times New Roman" w:hAnsi="Times New Roman" w:eastAsia="Calibri" w:cs="Times New Roman"/>
                <w:b/>
                <w:spacing w:val="-8"/>
                <w:sz w:val="28"/>
                <w:szCs w:val="28"/>
                <w:lang w:val="pt-BR" w:eastAsia="en-US"/>
              </w:rPr>
            </w:pPr>
            <w:r>
              <w:rPr>
                <w:rFonts w:ascii="Times New Roman" w:hAnsi="Times New Roman" w:cs="Times New Roman"/>
                <w:b/>
                <w:spacing w:val="-8"/>
                <w:sz w:val="28"/>
                <w:szCs w:val="28"/>
              </w:rPr>
              <w:t>Mức độ đánh giá</w:t>
            </w:r>
          </w:p>
        </w:tc>
        <w:tc>
          <w:tcPr>
            <w:tcW w:w="6451" w:type="dxa"/>
            <w:gridSpan w:val="4"/>
            <w:tcBorders>
              <w:top w:val="single" w:color="000000" w:sz="8" w:space="0"/>
              <w:left w:val="single" w:color="000000" w:sz="8" w:space="0"/>
              <w:bottom w:val="single" w:color="000000" w:sz="8" w:space="0"/>
              <w:right w:val="single" w:color="000000" w:sz="8" w:space="0"/>
            </w:tcBorders>
            <w:shd w:val="clear" w:color="auto" w:fill="FFFFFF"/>
          </w:tcPr>
          <w:p>
            <w:pPr>
              <w:widowControl w:val="0"/>
              <w:jc w:val="center"/>
              <w:rPr>
                <w:rFonts w:ascii="Times New Roman" w:hAnsi="Times New Roman" w:eastAsia="Times New Roman" w:cs="Times New Roman"/>
                <w:b/>
                <w:sz w:val="28"/>
                <w:szCs w:val="28"/>
                <w:lang w:val="pt-BR"/>
              </w:rPr>
            </w:pPr>
            <w:r>
              <w:rPr>
                <w:rFonts w:ascii="Times New Roman" w:hAnsi="Times New Roman" w:cs="Times New Roman"/>
                <w:b/>
                <w:spacing w:val="-8"/>
                <w:sz w:val="28"/>
                <w:szCs w:val="28"/>
              </w:rPr>
              <w:t>Số câu hỏi theo mức độ nhận thức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Pr>
          <w:p>
            <w:pPr>
              <w:widowControl w:val="0"/>
              <w:jc w:val="both"/>
              <w:rPr>
                <w:rFonts w:ascii="Times New Roman" w:hAnsi="Times New Roman" w:eastAsia="Times New Roman" w:cs="Times New Roman"/>
                <w:b/>
                <w:sz w:val="28"/>
                <w:szCs w:val="28"/>
                <w:lang w:val="pt-BR"/>
              </w:rPr>
            </w:pPr>
          </w:p>
        </w:tc>
        <w:tc>
          <w:tcPr>
            <w:tcW w:w="1756" w:type="dxa"/>
            <w:vMerge w:val="continue"/>
            <w:tcBorders>
              <w:top w:val="single" w:color="000000" w:sz="8" w:space="0"/>
              <w:left w:val="single" w:color="000000" w:sz="8" w:space="0"/>
              <w:bottom w:val="single" w:color="000000" w:sz="8" w:space="0"/>
              <w:right w:val="single" w:color="000000" w:sz="8" w:space="0"/>
            </w:tcBorders>
            <w:shd w:val="clear" w:color="auto" w:fill="FFFFFF"/>
          </w:tcPr>
          <w:p>
            <w:pPr>
              <w:widowControl w:val="0"/>
              <w:jc w:val="both"/>
              <w:rPr>
                <w:rFonts w:ascii="Times New Roman" w:hAnsi="Times New Roman" w:eastAsia="Times New Roman" w:cs="Times New Roman"/>
                <w:b/>
                <w:sz w:val="28"/>
                <w:szCs w:val="28"/>
                <w:lang w:val="pt-BR"/>
              </w:rPr>
            </w:pPr>
          </w:p>
        </w:tc>
        <w:tc>
          <w:tcPr>
            <w:tcW w:w="2278" w:type="dxa"/>
            <w:vMerge w:val="continue"/>
            <w:tcBorders>
              <w:top w:val="single" w:color="000000" w:sz="8" w:space="0"/>
              <w:left w:val="single" w:color="000000" w:sz="8" w:space="0"/>
              <w:bottom w:val="single" w:color="000000" w:sz="8" w:space="0"/>
              <w:right w:val="single" w:color="000000" w:sz="8" w:space="0"/>
            </w:tcBorders>
            <w:shd w:val="clear" w:color="auto" w:fill="FFFFFF"/>
          </w:tcPr>
          <w:p>
            <w:pPr>
              <w:widowControl w:val="0"/>
              <w:jc w:val="both"/>
              <w:rPr>
                <w:rFonts w:ascii="Times New Roman" w:hAnsi="Times New Roman" w:eastAsia="Times New Roman" w:cs="Times New Roman"/>
                <w:b/>
                <w:sz w:val="28"/>
                <w:szCs w:val="28"/>
                <w:lang w:val="pt-BR"/>
              </w:rPr>
            </w:pPr>
          </w:p>
        </w:tc>
        <w:tc>
          <w:tcPr>
            <w:tcW w:w="3351" w:type="dxa"/>
            <w:vMerge w:val="continue"/>
            <w:tcBorders>
              <w:top w:val="single" w:color="000000" w:sz="8" w:space="0"/>
              <w:left w:val="single" w:color="000000" w:sz="8" w:space="0"/>
              <w:bottom w:val="single" w:color="000000" w:sz="8" w:space="0"/>
              <w:right w:val="single" w:color="000000" w:sz="8" w:space="0"/>
            </w:tcBorders>
            <w:shd w:val="clear" w:color="auto" w:fill="FFFFFF"/>
          </w:tcPr>
          <w:p>
            <w:pPr>
              <w:widowControl w:val="0"/>
              <w:jc w:val="both"/>
              <w:rPr>
                <w:rFonts w:ascii="Times New Roman" w:hAnsi="Times New Roman" w:eastAsia="Times New Roman" w:cs="Times New Roman"/>
                <w:b/>
                <w:sz w:val="28"/>
                <w:szCs w:val="28"/>
                <w:lang w:val="pt-BR"/>
              </w:rPr>
            </w:pPr>
          </w:p>
        </w:tc>
        <w:tc>
          <w:tcPr>
            <w:tcW w:w="16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val="0"/>
              <w:spacing w:line="288" w:lineRule="auto"/>
              <w:jc w:val="center"/>
              <w:rPr>
                <w:rFonts w:ascii="Times New Roman" w:hAnsi="Times New Roman" w:eastAsia="Calibri" w:cs="Times New Roman"/>
                <w:b/>
                <w:i/>
                <w:sz w:val="28"/>
                <w:szCs w:val="28"/>
                <w:lang w:val="pt-BR" w:eastAsia="en-US"/>
              </w:rPr>
            </w:pPr>
            <w:r>
              <w:rPr>
                <w:rFonts w:ascii="Times New Roman" w:hAnsi="Times New Roman" w:cs="Times New Roman"/>
                <w:b/>
                <w:i/>
                <w:sz w:val="28"/>
                <w:szCs w:val="28"/>
              </w:rPr>
              <w:t>Nhận biết</w:t>
            </w:r>
          </w:p>
        </w:tc>
        <w:tc>
          <w:tcPr>
            <w:tcW w:w="16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val="0"/>
              <w:spacing w:line="288" w:lineRule="auto"/>
              <w:jc w:val="center"/>
              <w:rPr>
                <w:rFonts w:ascii="Times New Roman" w:hAnsi="Times New Roman" w:cs="Times New Roman"/>
                <w:b/>
                <w:i/>
                <w:spacing w:val="-8"/>
                <w:sz w:val="28"/>
                <w:szCs w:val="28"/>
              </w:rPr>
            </w:pPr>
          </w:p>
          <w:p>
            <w:pPr>
              <w:widowControl w:val="0"/>
              <w:spacing w:line="288" w:lineRule="auto"/>
              <w:jc w:val="center"/>
              <w:rPr>
                <w:rFonts w:ascii="Times New Roman" w:hAnsi="Times New Roman" w:cs="Times New Roman"/>
                <w:b/>
                <w:i/>
                <w:spacing w:val="-8"/>
                <w:sz w:val="28"/>
                <w:szCs w:val="28"/>
              </w:rPr>
            </w:pPr>
            <w:r>
              <w:rPr>
                <w:rFonts w:ascii="Times New Roman" w:hAnsi="Times New Roman" w:cs="Times New Roman"/>
                <w:b/>
                <w:i/>
                <w:spacing w:val="-8"/>
                <w:sz w:val="28"/>
                <w:szCs w:val="28"/>
              </w:rPr>
              <w:t>Thông hiểu</w:t>
            </w:r>
          </w:p>
          <w:p>
            <w:pPr>
              <w:widowControl w:val="0"/>
              <w:spacing w:line="288" w:lineRule="auto"/>
              <w:jc w:val="center"/>
              <w:rPr>
                <w:rFonts w:ascii="Times New Roman" w:hAnsi="Times New Roman" w:eastAsia="Calibri" w:cs="Times New Roman"/>
                <w:b/>
                <w:i/>
                <w:spacing w:val="-8"/>
                <w:sz w:val="28"/>
                <w:szCs w:val="28"/>
                <w:lang w:val="pt-BR" w:eastAsia="en-US"/>
              </w:rPr>
            </w:pPr>
          </w:p>
        </w:tc>
        <w:tc>
          <w:tcPr>
            <w:tcW w:w="1513"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val="0"/>
              <w:spacing w:line="288" w:lineRule="auto"/>
              <w:jc w:val="center"/>
              <w:rPr>
                <w:rFonts w:ascii="Times New Roman" w:hAnsi="Times New Roman" w:eastAsia="Calibri" w:cs="Times New Roman"/>
                <w:b/>
                <w:i/>
                <w:spacing w:val="-8"/>
                <w:sz w:val="28"/>
                <w:szCs w:val="28"/>
                <w:lang w:val="pt-BR" w:eastAsia="en-US"/>
              </w:rPr>
            </w:pPr>
            <w:r>
              <w:rPr>
                <w:rFonts w:ascii="Times New Roman" w:hAnsi="Times New Roman" w:cs="Times New Roman"/>
                <w:b/>
                <w:i/>
                <w:spacing w:val="-8"/>
                <w:sz w:val="28"/>
                <w:szCs w:val="28"/>
              </w:rPr>
              <w:t>Vận dụng</w:t>
            </w:r>
          </w:p>
        </w:tc>
        <w:tc>
          <w:tcPr>
            <w:tcW w:w="1576"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val="0"/>
              <w:spacing w:line="288" w:lineRule="auto"/>
              <w:jc w:val="center"/>
              <w:rPr>
                <w:rFonts w:ascii="Times New Roman" w:hAnsi="Times New Roman" w:eastAsia="Calibri" w:cs="Times New Roman"/>
                <w:b/>
                <w:i/>
                <w:spacing w:val="-8"/>
                <w:sz w:val="28"/>
                <w:szCs w:val="28"/>
                <w:lang w:val="pt-BR" w:eastAsia="en-US"/>
              </w:rPr>
            </w:pPr>
            <w:r>
              <w:rPr>
                <w:rFonts w:ascii="Times New Roman" w:hAnsi="Times New Roman" w:cs="Times New Roman"/>
                <w:b/>
                <w:i/>
                <w:spacing w:val="-8"/>
                <w:sz w:val="28"/>
                <w:szCs w:val="28"/>
              </w:rPr>
              <w:t>Vận dụng cao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4597" w:type="dxa"/>
            <w:gridSpan w:val="8"/>
            <w:tcBorders>
              <w:top w:val="single" w:color="000000" w:sz="8" w:space="0"/>
              <w:left w:val="single" w:color="000000" w:sz="8" w:space="0"/>
              <w:bottom w:val="single" w:color="000000" w:sz="8" w:space="0"/>
              <w:right w:val="single" w:color="000000" w:sz="8" w:space="0"/>
            </w:tcBorders>
            <w:shd w:val="clear" w:color="auto" w:fill="FFFFFF"/>
          </w:tcPr>
          <w:p>
            <w:pPr>
              <w:widowControl w:val="0"/>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lang w:val="vi-VN"/>
              </w:rPr>
              <w:t xml:space="preserve">1. </w:t>
            </w:r>
            <w:r>
              <w:rPr>
                <w:rFonts w:ascii="Times New Roman" w:hAnsi="Times New Roman" w:eastAsia="Times New Roman" w:cs="Times New Roman"/>
                <w:b/>
                <w:sz w:val="28"/>
                <w:szCs w:val="28"/>
              </w:rPr>
              <w:t>Phân môn Lịch sử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761" w:type="dxa"/>
            <w:vMerge w:val="restart"/>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ascii="Times New Roman" w:hAnsi="Times New Roman" w:eastAsia="Times New Roman" w:cs="Times New Roman"/>
                <w:b/>
                <w:color w:val="000000"/>
                <w:sz w:val="28"/>
                <w:szCs w:val="28"/>
                <w:lang w:val="en-US" w:eastAsia="zh-CN" w:bidi="ar-SA"/>
              </w:rPr>
            </w:pPr>
            <w:r>
              <w:rPr>
                <w:rFonts w:ascii="Times New Roman" w:hAnsi="Times New Roman" w:eastAsia="Times New Roman" w:cs="Times New Roman"/>
                <w:b/>
                <w:color w:val="000000"/>
                <w:sz w:val="28"/>
                <w:szCs w:val="28"/>
              </w:rPr>
              <w:t>1</w:t>
            </w:r>
          </w:p>
          <w:p>
            <w:pPr>
              <w:widowControl w:val="0"/>
              <w:jc w:val="both"/>
              <w:rPr>
                <w:rFonts w:ascii="Times New Roman" w:hAnsi="Times New Roman" w:eastAsia="Times New Roman" w:cs="Times New Roman"/>
                <w:b/>
                <w:sz w:val="28"/>
                <w:szCs w:val="28"/>
              </w:rPr>
            </w:pPr>
          </w:p>
        </w:tc>
        <w:tc>
          <w:tcPr>
            <w:tcW w:w="1756" w:type="dxa"/>
            <w:vMerge w:val="restart"/>
            <w:tcBorders>
              <w:top w:val="single" w:color="000000" w:sz="8" w:space="0"/>
              <w:left w:val="single" w:color="000000" w:sz="8" w:space="0"/>
              <w:right w:val="single" w:color="000000" w:sz="8" w:space="0"/>
            </w:tcBorders>
            <w:shd w:val="clear" w:color="auto" w:fill="FFFFFF"/>
            <w:vAlign w:val="top"/>
          </w:tcPr>
          <w:p>
            <w:pPr>
              <w:widowControl w:val="0"/>
              <w:jc w:val="both"/>
              <w:rPr>
                <w:rFonts w:ascii="Times New Roman" w:hAnsi="Times New Roman" w:eastAsia="Times New Roman" w:cs="Times New Roman"/>
                <w:b/>
                <w:sz w:val="28"/>
                <w:szCs w:val="28"/>
                <w:lang w:val="pt-BR"/>
              </w:rPr>
            </w:pPr>
            <w:r>
              <w:rPr>
                <w:rFonts w:hint="default" w:ascii="Times New Roman" w:hAnsi="Times New Roman" w:eastAsia="Times New Roman" w:cs="Times New Roman"/>
                <w:b/>
                <w:bCs/>
                <w:spacing w:val="-8"/>
                <w:sz w:val="28"/>
                <w:szCs w:val="28"/>
                <w:lang w:val="vi-VN"/>
              </w:rPr>
              <w:t>ĐẤT NƯỚC DƯỚI THỜI CÁC VƯƠNG TRIỀU NGÔ-ĐINH-TIỀN LÊ (939 -1009)</w:t>
            </w:r>
          </w:p>
        </w:tc>
        <w:tc>
          <w:tcPr>
            <w:tcW w:w="2278"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numPr>
                <w:ilvl w:val="0"/>
                <w:numId w:val="15"/>
              </w:numPr>
              <w:jc w:val="both"/>
              <w:rPr>
                <w:rFonts w:hint="default" w:ascii="Times New Roman" w:hAnsi="Times New Roman" w:eastAsia="Times New Roman" w:cs="Times New Roman"/>
                <w:bCs/>
                <w:color w:val="000000"/>
                <w:sz w:val="28"/>
                <w:szCs w:val="28"/>
                <w:lang w:val="vi-VN" w:eastAsia="zh-CN" w:bidi="ar-SA"/>
              </w:rPr>
            </w:pPr>
            <w:r>
              <w:rPr>
                <w:rFonts w:hint="default" w:ascii="Times New Roman" w:hAnsi="Times New Roman" w:eastAsia="Times New Roman" w:cs="Times New Roman"/>
                <w:bCs/>
                <w:color w:val="000000"/>
                <w:sz w:val="28"/>
                <w:szCs w:val="28"/>
                <w:lang w:val="vi-VN" w:eastAsia="zh-CN" w:bidi="ar-SA"/>
              </w:rPr>
              <w:t>Đất nước buổi đầu độc lập (939 -967)</w:t>
            </w:r>
          </w:p>
        </w:tc>
        <w:tc>
          <w:tcPr>
            <w:tcW w:w="335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spacing w:before="60" w:line="276" w:lineRule="auto"/>
              <w:jc w:val="both"/>
              <w:rPr>
                <w:rFonts w:ascii="Times New Roman" w:hAnsi="Times New Roman" w:eastAsia="Times New Roman" w:cs="Times New Roman"/>
                <w:b/>
                <w:color w:val="000000"/>
                <w:sz w:val="28"/>
                <w:szCs w:val="28"/>
                <w:lang w:val="vi-VN"/>
              </w:rPr>
            </w:pPr>
            <w:r>
              <w:rPr>
                <w:rFonts w:ascii="Times New Roman" w:hAnsi="Times New Roman" w:eastAsia="SimSun" w:cs="Times New Roman"/>
                <w:color w:val="000000"/>
                <w:sz w:val="28"/>
                <w:szCs w:val="28"/>
                <w:lang w:bidi="ar"/>
              </w:rPr>
              <w:t xml:space="preserve"> </w:t>
            </w:r>
            <w:r>
              <w:rPr>
                <w:rFonts w:ascii="Times New Roman" w:hAnsi="Times New Roman" w:eastAsia="Times New Roman" w:cs="Times New Roman"/>
                <w:b/>
                <w:color w:val="000000"/>
                <w:sz w:val="28"/>
                <w:szCs w:val="28"/>
                <w:lang w:val="vi-VN"/>
              </w:rPr>
              <w:t>Nhận biết</w:t>
            </w:r>
          </w:p>
          <w:p>
            <w:pPr>
              <w:widowControl/>
              <w:jc w:val="both"/>
              <w:rPr>
                <w:rFonts w:hint="default" w:ascii="Times New Roman" w:hAnsi="Times New Roman" w:cs="Times New Roman"/>
                <w:sz w:val="28"/>
                <w:szCs w:val="28"/>
                <w:lang w:val="vi-VN"/>
              </w:rPr>
            </w:pPr>
            <w:r>
              <w:rPr>
                <w:rFonts w:hint="default" w:ascii="Times New Roman" w:hAnsi="Times New Roman" w:eastAsia="SimSun" w:cs="Times New Roman"/>
                <w:sz w:val="28"/>
                <w:szCs w:val="28"/>
                <w:lang w:val="vi-VN"/>
              </w:rPr>
              <w:t xml:space="preserve">- </w:t>
            </w:r>
            <w:r>
              <w:rPr>
                <w:rFonts w:hint="default" w:ascii="Times New Roman" w:hAnsi="Times New Roman" w:eastAsia="SimSun" w:cs="Times New Roman"/>
                <w:sz w:val="28"/>
                <w:szCs w:val="28"/>
              </w:rPr>
              <w:t xml:space="preserve">Nêu được những nét chính về </w:t>
            </w:r>
            <w:r>
              <w:rPr>
                <w:rFonts w:hint="default" w:ascii="Times New Roman" w:hAnsi="Times New Roman" w:eastAsia="SimSun" w:cs="Times New Roman"/>
                <w:sz w:val="28"/>
                <w:szCs w:val="28"/>
                <w:lang w:val="vi-VN"/>
              </w:rPr>
              <w:t xml:space="preserve">tổ chức chính quyền, đời sống xã hội và văn hóa dưới </w:t>
            </w:r>
            <w:r>
              <w:rPr>
                <w:rFonts w:hint="default" w:ascii="Times New Roman" w:hAnsi="Times New Roman" w:eastAsia="SimSun" w:cs="Times New Roman"/>
                <w:sz w:val="28"/>
                <w:szCs w:val="28"/>
              </w:rPr>
              <w:t>thời Ngô.</w:t>
            </w:r>
          </w:p>
          <w:p>
            <w:pPr>
              <w:widowControl w:val="0"/>
              <w:spacing w:before="60" w:line="276" w:lineRule="auto"/>
              <w:jc w:val="both"/>
              <w:rPr>
                <w:rFonts w:ascii="Times New Roman" w:hAnsi="Times New Roman" w:eastAsia="Times New Roman" w:cs="Times New Roman"/>
                <w:b/>
                <w:color w:val="000000"/>
                <w:spacing w:val="-8"/>
                <w:sz w:val="28"/>
                <w:szCs w:val="28"/>
                <w:lang w:val="vi-VN"/>
              </w:rPr>
            </w:pPr>
            <w:r>
              <w:rPr>
                <w:rFonts w:ascii="Times New Roman" w:hAnsi="Times New Roman" w:eastAsia="Times New Roman" w:cs="Times New Roman"/>
                <w:b/>
                <w:color w:val="000000"/>
                <w:spacing w:val="-8"/>
                <w:sz w:val="28"/>
                <w:szCs w:val="28"/>
                <w:lang w:val="vi-VN"/>
              </w:rPr>
              <w:t>Thông hiểu</w:t>
            </w:r>
          </w:p>
          <w:p>
            <w:pPr>
              <w:widowControl/>
              <w:jc w:val="both"/>
              <w:rPr>
                <w:rFonts w:hint="default" w:ascii="Times New Roman" w:hAnsi="Times New Roman" w:cs="Times New Roman"/>
                <w:sz w:val="28"/>
                <w:szCs w:val="28"/>
                <w:lang w:val="vi-VN"/>
              </w:rPr>
            </w:pPr>
            <w:r>
              <w:rPr>
                <w:rFonts w:hint="default" w:ascii="Times New Roman" w:hAnsi="Times New Roman" w:eastAsia="SimSun" w:cs="Times New Roman"/>
                <w:sz w:val="28"/>
                <w:szCs w:val="28"/>
                <w:lang w:val="vi-VN"/>
              </w:rPr>
              <w:t xml:space="preserve">- </w:t>
            </w:r>
            <w:r>
              <w:rPr>
                <w:rFonts w:hint="default" w:ascii="Times New Roman" w:hAnsi="Times New Roman" w:eastAsia="SimSun" w:cs="Times New Roman"/>
                <w:sz w:val="28"/>
                <w:szCs w:val="28"/>
              </w:rPr>
              <w:t>Trình bày được công cuộc thống nhất đất nước của Đinh Bộ Lĩnh và sự thành lập nhà Đinh.</w:t>
            </w:r>
          </w:p>
          <w:p>
            <w:pPr>
              <w:widowControl w:val="0"/>
              <w:suppressAutoHyphens/>
              <w:spacing w:line="276" w:lineRule="auto"/>
              <w:jc w:val="both"/>
              <w:rPr>
                <w:rFonts w:hint="default" w:ascii="Times New Roman" w:hAnsi="Times New Roman" w:eastAsia="Times New Roman" w:cs="Times New Roman"/>
                <w:b/>
                <w:bCs/>
                <w:color w:val="000000"/>
                <w:sz w:val="28"/>
                <w:szCs w:val="28"/>
                <w:lang w:val="vi-VN"/>
              </w:rPr>
            </w:pPr>
            <w:r>
              <w:rPr>
                <w:rFonts w:ascii="Times New Roman" w:hAnsi="Times New Roman" w:eastAsia="Times New Roman" w:cs="Times New Roman"/>
                <w:b/>
                <w:bCs/>
                <w:color w:val="000000"/>
                <w:sz w:val="28"/>
                <w:szCs w:val="28"/>
                <w:lang w:val="vi-VN"/>
              </w:rPr>
              <w:t>Vận dụn</w:t>
            </w:r>
            <w:r>
              <w:rPr>
                <w:rFonts w:hint="default" w:ascii="Times New Roman" w:hAnsi="Times New Roman" w:eastAsia="Times New Roman" w:cs="Times New Roman"/>
                <w:b/>
                <w:bCs/>
                <w:color w:val="000000"/>
                <w:sz w:val="28"/>
                <w:szCs w:val="28"/>
                <w:lang w:val="vi-VN"/>
              </w:rPr>
              <w:t>g</w:t>
            </w:r>
          </w:p>
          <w:p>
            <w:pPr>
              <w:widowControl/>
              <w:jc w:val="both"/>
              <w:rPr>
                <w:rFonts w:hint="default" w:ascii="Times New Roman" w:hAnsi="Times New Roman" w:eastAsia="SimSun" w:cs="Times New Roman"/>
                <w:color w:val="000000"/>
                <w:sz w:val="28"/>
                <w:szCs w:val="28"/>
                <w:lang w:val="vi-VN" w:eastAsia="zh-CN" w:bidi="ar"/>
              </w:rPr>
            </w:pPr>
            <w:r>
              <w:rPr>
                <w:rFonts w:hint="default" w:ascii="Times New Roman" w:hAnsi="Times New Roman" w:eastAsia="SimSun" w:cs="Times New Roman"/>
                <w:color w:val="000000"/>
                <w:sz w:val="28"/>
                <w:szCs w:val="28"/>
                <w:lang w:val="en-US" w:bidi="ar"/>
              </w:rPr>
              <w:t xml:space="preserve">- </w:t>
            </w:r>
            <w:r>
              <w:rPr>
                <w:rFonts w:hint="default" w:ascii="Times New Roman" w:hAnsi="Times New Roman" w:eastAsia="SimSun" w:cs="Times New Roman"/>
                <w:color w:val="000000"/>
                <w:sz w:val="28"/>
                <w:szCs w:val="28"/>
                <w:lang w:val="vi-VN" w:bidi="ar"/>
              </w:rPr>
              <w:t>Đánh giá công lao của Ngô Quyền trong buổi đầu độc lập.</w:t>
            </w:r>
          </w:p>
        </w:tc>
        <w:tc>
          <w:tcPr>
            <w:tcW w:w="168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ascii="Times New Roman" w:hAnsi="Times New Roman" w:eastAsia="Times New Roman" w:cs="Times New Roman"/>
                <w:b w:val="0"/>
                <w:bCs/>
                <w:color w:val="000000"/>
                <w:sz w:val="28"/>
                <w:szCs w:val="28"/>
              </w:rPr>
            </w:pPr>
          </w:p>
          <w:p>
            <w:pPr>
              <w:widowControl w:val="0"/>
              <w:jc w:val="center"/>
              <w:rPr>
                <w:rFonts w:ascii="Times New Roman" w:hAnsi="Times New Roman" w:eastAsia="Times New Roman" w:cs="Times New Roman"/>
                <w:b w:val="0"/>
                <w:bCs/>
                <w:color w:val="000000"/>
                <w:sz w:val="28"/>
                <w:szCs w:val="28"/>
                <w:lang w:val="en-US" w:eastAsia="zh-CN" w:bidi="ar-SA"/>
              </w:rPr>
            </w:pPr>
            <w:r>
              <w:rPr>
                <w:rFonts w:ascii="Times New Roman" w:hAnsi="Times New Roman" w:eastAsia="Times New Roman" w:cs="Times New Roman"/>
                <w:b w:val="0"/>
                <w:bCs/>
                <w:color w:val="000000"/>
                <w:sz w:val="28"/>
                <w:szCs w:val="28"/>
              </w:rPr>
              <w:t>2TN</w:t>
            </w:r>
          </w:p>
        </w:tc>
        <w:tc>
          <w:tcPr>
            <w:tcW w:w="168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ascii="Times New Roman" w:hAnsi="Times New Roman" w:eastAsia="Times New Roman" w:cs="Times New Roman"/>
                <w:b w:val="0"/>
                <w:bCs/>
                <w:color w:val="000000"/>
                <w:sz w:val="28"/>
                <w:szCs w:val="28"/>
                <w:lang w:val="pt-BR"/>
              </w:rPr>
            </w:pPr>
          </w:p>
          <w:p>
            <w:pPr>
              <w:widowControl w:val="0"/>
              <w:jc w:val="center"/>
              <w:rPr>
                <w:rFonts w:ascii="Times New Roman" w:hAnsi="Times New Roman" w:eastAsia="Times New Roman" w:cs="Times New Roman"/>
                <w:b w:val="0"/>
                <w:bCs/>
                <w:color w:val="000000"/>
                <w:sz w:val="28"/>
                <w:szCs w:val="28"/>
                <w:lang w:val="pt-BR"/>
              </w:rPr>
            </w:pPr>
          </w:p>
          <w:p>
            <w:pPr>
              <w:widowControl w:val="0"/>
              <w:jc w:val="center"/>
              <w:rPr>
                <w:rFonts w:ascii="Times New Roman" w:hAnsi="Times New Roman" w:eastAsia="Times New Roman" w:cs="Times New Roman"/>
                <w:b w:val="0"/>
                <w:bCs/>
                <w:color w:val="000000"/>
                <w:sz w:val="28"/>
                <w:szCs w:val="28"/>
                <w:lang w:val="pt-BR"/>
              </w:rPr>
            </w:pPr>
          </w:p>
          <w:p>
            <w:pPr>
              <w:widowControl w:val="0"/>
              <w:jc w:val="center"/>
              <w:rPr>
                <w:rFonts w:ascii="Times New Roman" w:hAnsi="Times New Roman" w:eastAsia="Times New Roman" w:cs="Times New Roman"/>
                <w:b w:val="0"/>
                <w:bCs/>
                <w:color w:val="000000"/>
                <w:sz w:val="28"/>
                <w:szCs w:val="28"/>
                <w:lang w:val="pt-BR"/>
              </w:rPr>
            </w:pPr>
          </w:p>
          <w:p>
            <w:pPr>
              <w:widowControl w:val="0"/>
              <w:jc w:val="center"/>
              <w:rPr>
                <w:rFonts w:ascii="Times New Roman" w:hAnsi="Times New Roman" w:eastAsia="Times New Roman" w:cs="Times New Roman"/>
                <w:b w:val="0"/>
                <w:bCs/>
                <w:color w:val="000000"/>
                <w:sz w:val="28"/>
                <w:szCs w:val="28"/>
                <w:lang w:val="pt-BR"/>
              </w:rPr>
            </w:pPr>
          </w:p>
          <w:p>
            <w:pPr>
              <w:widowControl w:val="0"/>
              <w:jc w:val="center"/>
              <w:rPr>
                <w:rFonts w:ascii="Times New Roman" w:hAnsi="Times New Roman" w:eastAsia="Times New Roman" w:cs="Times New Roman"/>
                <w:b w:val="0"/>
                <w:bCs/>
                <w:color w:val="000000"/>
                <w:sz w:val="28"/>
                <w:szCs w:val="28"/>
                <w:lang w:val="pt-BR"/>
              </w:rPr>
            </w:pPr>
          </w:p>
          <w:p>
            <w:pPr>
              <w:widowControl w:val="0"/>
              <w:jc w:val="center"/>
              <w:rPr>
                <w:rFonts w:ascii="Times New Roman" w:hAnsi="Times New Roman" w:eastAsia="Times New Roman" w:cs="Times New Roman"/>
                <w:b w:val="0"/>
                <w:bCs/>
                <w:color w:val="000000"/>
                <w:sz w:val="28"/>
                <w:szCs w:val="28"/>
                <w:lang w:val="pt-BR"/>
              </w:rPr>
            </w:pPr>
          </w:p>
          <w:p>
            <w:pPr>
              <w:widowControl w:val="0"/>
              <w:jc w:val="center"/>
              <w:rPr>
                <w:rFonts w:ascii="Times New Roman" w:hAnsi="Times New Roman" w:eastAsia="Times New Roman" w:cs="Times New Roman"/>
                <w:b w:val="0"/>
                <w:bCs/>
                <w:color w:val="000000"/>
                <w:sz w:val="28"/>
                <w:szCs w:val="28"/>
                <w:lang w:val="pt-BR"/>
              </w:rPr>
            </w:pPr>
          </w:p>
          <w:p>
            <w:pPr>
              <w:widowControl w:val="0"/>
              <w:jc w:val="center"/>
              <w:rPr>
                <w:rFonts w:ascii="Times New Roman" w:hAnsi="Times New Roman" w:eastAsia="Times New Roman" w:cs="Times New Roman"/>
                <w:b w:val="0"/>
                <w:bCs/>
                <w:color w:val="000000"/>
                <w:sz w:val="28"/>
                <w:szCs w:val="28"/>
                <w:lang w:val="en-US" w:eastAsia="zh-CN" w:bidi="ar-SA"/>
              </w:rPr>
            </w:pPr>
          </w:p>
        </w:tc>
        <w:tc>
          <w:tcPr>
            <w:tcW w:w="1513"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ascii="Times New Roman" w:hAnsi="Times New Roman" w:eastAsia="Times New Roman" w:cs="Times New Roman"/>
                <w:b w:val="0"/>
                <w:bCs/>
                <w:color w:val="000000"/>
                <w:sz w:val="28"/>
                <w:szCs w:val="28"/>
                <w:lang w:val="pt-BR" w:eastAsia="zh-CN" w:bidi="ar-SA"/>
              </w:rPr>
            </w:pPr>
          </w:p>
        </w:tc>
        <w:tc>
          <w:tcPr>
            <w:tcW w:w="1576"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ascii="Times New Roman" w:hAnsi="Times New Roman" w:eastAsia="Times New Roman" w:cs="Times New Roman"/>
                <w:b w:val="0"/>
                <w:bCs/>
                <w:color w:val="000000"/>
                <w:sz w:val="28"/>
                <w:szCs w:val="28"/>
                <w:lang w:val="pt-BR"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Pr>
          <w:p>
            <w:pPr>
              <w:widowControl w:val="0"/>
              <w:jc w:val="both"/>
              <w:rPr>
                <w:rFonts w:ascii="Times New Roman" w:hAnsi="Times New Roman" w:eastAsia="Times New Roman" w:cs="Times New Roman"/>
                <w:b/>
                <w:sz w:val="28"/>
                <w:szCs w:val="28"/>
                <w:lang w:val="pt-BR"/>
              </w:rPr>
            </w:pPr>
          </w:p>
        </w:tc>
        <w:tc>
          <w:tcPr>
            <w:tcW w:w="1756" w:type="dxa"/>
            <w:vMerge w:val="continue"/>
            <w:tcBorders>
              <w:left w:val="single" w:color="000000" w:sz="8" w:space="0"/>
              <w:right w:val="single" w:color="000000" w:sz="8" w:space="0"/>
            </w:tcBorders>
            <w:shd w:val="clear" w:color="auto" w:fill="FFFFFF"/>
          </w:tcPr>
          <w:p>
            <w:pPr>
              <w:widowControl w:val="0"/>
              <w:jc w:val="both"/>
              <w:rPr>
                <w:rFonts w:ascii="Times New Roman" w:hAnsi="Times New Roman" w:eastAsia="Times New Roman" w:cs="Times New Roman"/>
                <w:b/>
                <w:sz w:val="28"/>
                <w:szCs w:val="28"/>
                <w:lang w:val="pt-BR"/>
              </w:rPr>
            </w:pPr>
          </w:p>
        </w:tc>
        <w:tc>
          <w:tcPr>
            <w:tcW w:w="2278"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numPr>
                <w:ilvl w:val="0"/>
                <w:numId w:val="15"/>
              </w:numPr>
              <w:ind w:left="0" w:leftChars="0" w:firstLine="0" w:firstLineChars="0"/>
              <w:jc w:val="both"/>
              <w:rPr>
                <w:rFonts w:hint="default" w:ascii="Times New Roman" w:hAnsi="Times New Roman" w:eastAsia="Times New Roman" w:cs="Times New Roman"/>
                <w:b/>
                <w:color w:val="000000"/>
                <w:sz w:val="28"/>
                <w:szCs w:val="28"/>
                <w:lang w:val="vi-VN" w:eastAsia="zh-CN" w:bidi="ar-SA"/>
              </w:rPr>
            </w:pPr>
            <w:r>
              <w:rPr>
                <w:rFonts w:hint="default" w:ascii="Times New Roman" w:hAnsi="Times New Roman" w:eastAsia="Times New Roman" w:cs="Times New Roman"/>
                <w:bCs/>
                <w:color w:val="000000"/>
                <w:sz w:val="28"/>
                <w:szCs w:val="28"/>
                <w:lang w:val="vi-VN"/>
              </w:rPr>
              <w:t>Đại Cồ Việt thời Đinh và Tiền Lê (968 -1009)</w:t>
            </w:r>
          </w:p>
        </w:tc>
        <w:tc>
          <w:tcPr>
            <w:tcW w:w="335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ascii="Times New Roman" w:hAnsi="Times New Roman" w:eastAsia="Times New Roman" w:cs="Times New Roman"/>
                <w:b/>
                <w:bCs w:val="0"/>
                <w:color w:val="000000"/>
                <w:sz w:val="28"/>
                <w:szCs w:val="28"/>
                <w:lang w:val="en-US"/>
              </w:rPr>
            </w:pPr>
            <w:r>
              <w:rPr>
                <w:rFonts w:hint="default" w:ascii="Times New Roman" w:hAnsi="Times New Roman" w:eastAsia="Times New Roman" w:cs="Times New Roman"/>
                <w:b/>
                <w:bCs w:val="0"/>
                <w:color w:val="000000"/>
                <w:sz w:val="28"/>
                <w:szCs w:val="28"/>
                <w:lang w:val="en-US"/>
              </w:rPr>
              <w:t>Nhận biết</w:t>
            </w:r>
          </w:p>
          <w:p>
            <w:pPr>
              <w:keepNext w:val="0"/>
              <w:keepLines w:val="0"/>
              <w:widowControl/>
              <w:suppressLineNumbers w:val="0"/>
              <w:jc w:val="both"/>
              <w:rPr>
                <w:rFonts w:hint="default" w:ascii="Times New Roman" w:hAnsi="Times New Roman" w:eastAsia="SimSun" w:cs="Times New Roman"/>
                <w:sz w:val="28"/>
                <w:szCs w:val="28"/>
                <w:lang w:val="vi-VN"/>
              </w:rPr>
            </w:pPr>
            <w:r>
              <w:rPr>
                <w:rFonts w:hint="default" w:ascii="Times New Roman" w:hAnsi="Times New Roman" w:eastAsia="Times New Roman" w:cs="Times New Roman"/>
                <w:b w:val="0"/>
                <w:bCs/>
                <w:color w:val="000000"/>
                <w:sz w:val="28"/>
                <w:szCs w:val="28"/>
                <w:lang w:val="en-US"/>
              </w:rPr>
              <w:t xml:space="preserve">- </w:t>
            </w:r>
            <w:r>
              <w:rPr>
                <w:rFonts w:hint="default" w:ascii="Times New Roman" w:hAnsi="Times New Roman" w:eastAsia="SimSun" w:cs="Times New Roman"/>
                <w:sz w:val="28"/>
                <w:szCs w:val="28"/>
              </w:rPr>
              <w:t>Giới thiệu được những nét chính về tổ chức chính quyền thời  Đinh – Tiền Lê</w:t>
            </w:r>
            <w:r>
              <w:rPr>
                <w:rFonts w:hint="default" w:ascii="Times New Roman" w:hAnsi="Times New Roman" w:eastAsia="SimSun" w:cs="Times New Roman"/>
                <w:sz w:val="28"/>
                <w:szCs w:val="28"/>
                <w:lang w:val="vi-VN"/>
              </w:rPr>
              <w:t>.</w:t>
            </w:r>
          </w:p>
          <w:p>
            <w:pPr>
              <w:keepNext w:val="0"/>
              <w:keepLines w:val="0"/>
              <w:widowControl/>
              <w:suppressLineNumbers w:val="0"/>
              <w:jc w:val="both"/>
              <w:rPr>
                <w:rFonts w:hint="default" w:ascii="Times New Roman" w:hAnsi="Times New Roman" w:eastAsia="SimSun" w:cs="Times New Roman"/>
                <w:sz w:val="28"/>
                <w:szCs w:val="28"/>
                <w:lang w:val="vi-VN"/>
              </w:rPr>
            </w:pPr>
            <w:r>
              <w:rPr>
                <w:rFonts w:hint="default" w:ascii="Times New Roman" w:hAnsi="Times New Roman" w:eastAsia="SimSun" w:cs="Times New Roman"/>
                <w:sz w:val="28"/>
                <w:szCs w:val="28"/>
                <w:lang w:val="vi-VN"/>
              </w:rPr>
              <w:t xml:space="preserve">- </w:t>
            </w:r>
            <w:r>
              <w:rPr>
                <w:rFonts w:ascii="Times New Roman" w:hAnsi="Times New Roman" w:eastAsia="Times New Roman" w:cs="Times New Roman"/>
                <w:color w:val="000000"/>
                <w:sz w:val="26"/>
                <w:szCs w:val="26"/>
              </w:rPr>
              <w:t>Nêu được đời sống xã hội, văn hoá thời</w:t>
            </w:r>
            <w:r>
              <w:rPr>
                <w:rFonts w:hint="default" w:ascii="Times New Roman" w:hAnsi="Times New Roman" w:eastAsia="Times New Roman" w:cs="Times New Roman"/>
                <w:color w:val="000000"/>
                <w:sz w:val="26"/>
                <w:szCs w:val="26"/>
                <w:lang w:val="vi-VN"/>
              </w:rPr>
              <w:t xml:space="preserve"> </w:t>
            </w:r>
            <w:r>
              <w:rPr>
                <w:rFonts w:ascii="Times New Roman" w:hAnsi="Times New Roman" w:eastAsia="Times New Roman" w:cs="Times New Roman"/>
                <w:color w:val="000000"/>
                <w:sz w:val="26"/>
                <w:szCs w:val="26"/>
              </w:rPr>
              <w:t>Đinh – Tiền Lê</w:t>
            </w:r>
            <w:r>
              <w:rPr>
                <w:rFonts w:hint="default" w:ascii="Times New Roman" w:hAnsi="Times New Roman" w:eastAsia="Times New Roman" w:cs="Times New Roman"/>
                <w:color w:val="000000"/>
                <w:sz w:val="26"/>
                <w:szCs w:val="26"/>
                <w:lang w:val="vi-VN"/>
              </w:rPr>
              <w:t>.</w:t>
            </w:r>
          </w:p>
          <w:p>
            <w:pPr>
              <w:widowControl w:val="0"/>
              <w:jc w:val="both"/>
              <w:rPr>
                <w:rFonts w:hint="default" w:ascii="Times New Roman" w:hAnsi="Times New Roman" w:eastAsia="Times New Roman" w:cs="Times New Roman"/>
                <w:b/>
                <w:bCs w:val="0"/>
                <w:color w:val="000000"/>
                <w:sz w:val="28"/>
                <w:szCs w:val="28"/>
                <w:lang w:val="en-US"/>
              </w:rPr>
            </w:pPr>
            <w:r>
              <w:rPr>
                <w:rFonts w:hint="default" w:ascii="Times New Roman" w:hAnsi="Times New Roman" w:eastAsia="Times New Roman" w:cs="Times New Roman"/>
                <w:b/>
                <w:bCs w:val="0"/>
                <w:color w:val="000000"/>
                <w:sz w:val="28"/>
                <w:szCs w:val="28"/>
                <w:lang w:val="en-US"/>
              </w:rPr>
              <w:t>Thông hiểu</w:t>
            </w:r>
          </w:p>
          <w:p>
            <w:pPr>
              <w:widowControl w:val="0"/>
              <w:jc w:val="both"/>
              <w:rPr>
                <w:rFonts w:hint="default" w:ascii="Times New Roman" w:hAnsi="Times New Roman" w:eastAsia="SimSun" w:cs="Times New Roman"/>
                <w:sz w:val="28"/>
                <w:szCs w:val="28"/>
              </w:rPr>
            </w:pPr>
            <w:r>
              <w:rPr>
                <w:rFonts w:hint="default" w:ascii="Times New Roman" w:hAnsi="Times New Roman" w:eastAsia="SimSun" w:cs="Times New Roman"/>
                <w:sz w:val="28"/>
                <w:szCs w:val="28"/>
                <w:lang w:val="vi-VN"/>
              </w:rPr>
              <w:t xml:space="preserve">- </w:t>
            </w:r>
            <w:r>
              <w:rPr>
                <w:rFonts w:hint="default" w:ascii="Times New Roman" w:hAnsi="Times New Roman" w:eastAsia="SimSun" w:cs="Times New Roman"/>
                <w:sz w:val="28"/>
                <w:szCs w:val="28"/>
              </w:rPr>
              <w:t>Trình bày được công cuộc thống nhất đất nước của Đinh Bộ Lĩnh và sự thành lập nhà Đinh.</w:t>
            </w:r>
          </w:p>
          <w:p>
            <w:pPr>
              <w:widowControl w:val="0"/>
              <w:jc w:val="both"/>
              <w:rPr>
                <w:rFonts w:hint="default" w:ascii="Times New Roman" w:hAnsi="Times New Roman" w:eastAsia="SimSun" w:cs="Times New Roman"/>
                <w:sz w:val="28"/>
                <w:szCs w:val="28"/>
                <w:lang w:val="vi-VN"/>
              </w:rPr>
            </w:pPr>
            <w:r>
              <w:rPr>
                <w:rFonts w:hint="default" w:ascii="Times New Roman" w:hAnsi="Times New Roman" w:eastAsia="Times New Roman" w:cs="Times New Roman"/>
                <w:color w:val="000000"/>
                <w:sz w:val="26"/>
                <w:szCs w:val="26"/>
                <w:lang w:val="vi-VN"/>
              </w:rPr>
              <w:t xml:space="preserve">- </w:t>
            </w:r>
            <w:r>
              <w:rPr>
                <w:rFonts w:ascii="Times New Roman" w:hAnsi="Times New Roman" w:eastAsia="Times New Roman" w:cs="Times New Roman"/>
                <w:color w:val="000000"/>
                <w:sz w:val="26"/>
                <w:szCs w:val="26"/>
              </w:rPr>
              <w:t>Mô tả được cuộc kháng chiến chống Tống của Lê Hoàn (981)</w:t>
            </w:r>
          </w:p>
          <w:p>
            <w:pPr>
              <w:widowControl w:val="0"/>
              <w:jc w:val="both"/>
              <w:rPr>
                <w:rFonts w:hint="default" w:ascii="Times New Roman" w:hAnsi="Times New Roman" w:eastAsia="Times New Roman" w:cs="Times New Roman"/>
                <w:b/>
                <w:bCs w:val="0"/>
                <w:color w:val="000000"/>
                <w:sz w:val="28"/>
                <w:szCs w:val="28"/>
                <w:lang w:val="en-US"/>
              </w:rPr>
            </w:pPr>
            <w:r>
              <w:rPr>
                <w:rFonts w:hint="default" w:ascii="Times New Roman" w:hAnsi="Times New Roman" w:eastAsia="Times New Roman" w:cs="Times New Roman"/>
                <w:b/>
                <w:bCs w:val="0"/>
                <w:color w:val="000000"/>
                <w:sz w:val="28"/>
                <w:szCs w:val="28"/>
                <w:lang w:val="en-US"/>
              </w:rPr>
              <w:t>Vận dụng</w:t>
            </w:r>
          </w:p>
          <w:p>
            <w:pPr>
              <w:keepNext w:val="0"/>
              <w:keepLines w:val="0"/>
              <w:widowControl/>
              <w:suppressLineNumbers w:val="0"/>
              <w:jc w:val="both"/>
              <w:rPr>
                <w:rFonts w:hint="default" w:ascii="Times New Roman" w:hAnsi="Times New Roman" w:eastAsia="Times New Roman" w:cs="Times New Roman"/>
                <w:b w:val="0"/>
                <w:bCs/>
                <w:color w:val="000000"/>
                <w:sz w:val="28"/>
                <w:szCs w:val="28"/>
                <w:lang w:val="vi-VN" w:eastAsia="zh-CN" w:bidi="ar-SA"/>
              </w:rPr>
            </w:pPr>
            <w:r>
              <w:rPr>
                <w:rFonts w:hint="default" w:ascii="Times New Roman" w:hAnsi="Times New Roman" w:eastAsia="Times New Roman" w:cs="Times New Roman"/>
                <w:b w:val="0"/>
                <w:bCs/>
                <w:color w:val="000000"/>
                <w:sz w:val="28"/>
                <w:szCs w:val="28"/>
                <w:lang w:val="en-US"/>
              </w:rPr>
              <w:t xml:space="preserve">- </w:t>
            </w:r>
            <w:r>
              <w:rPr>
                <w:rFonts w:hint="default" w:ascii="Times New Roman" w:hAnsi="Times New Roman" w:eastAsia="Times New Roman" w:cs="Times New Roman"/>
                <w:b w:val="0"/>
                <w:bCs/>
                <w:color w:val="000000"/>
                <w:sz w:val="28"/>
                <w:szCs w:val="28"/>
                <w:lang w:val="vi-VN"/>
              </w:rPr>
              <w:t>So sánh tổ chức chính quyền thời Đinh và Tiền Lê với thời Ngô.</w:t>
            </w:r>
          </w:p>
        </w:tc>
        <w:tc>
          <w:tcPr>
            <w:tcW w:w="168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ascii="Times New Roman" w:hAnsi="Times New Roman" w:eastAsia="Times New Roman" w:cs="Times New Roman"/>
                <w:b w:val="0"/>
                <w:bCs/>
                <w:color w:val="000000"/>
                <w:sz w:val="28"/>
                <w:szCs w:val="28"/>
                <w:lang w:val="en-US" w:eastAsia="zh-CN" w:bidi="ar-SA"/>
              </w:rPr>
            </w:pPr>
          </w:p>
        </w:tc>
        <w:tc>
          <w:tcPr>
            <w:tcW w:w="168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default" w:ascii="Times New Roman" w:hAnsi="Times New Roman" w:eastAsia="Times New Roman" w:cs="Times New Roman"/>
                <w:b w:val="0"/>
                <w:bCs/>
                <w:color w:val="000000"/>
                <w:sz w:val="28"/>
                <w:szCs w:val="28"/>
                <w:lang w:val="en-US"/>
              </w:rPr>
            </w:pPr>
          </w:p>
          <w:p>
            <w:pPr>
              <w:widowControl w:val="0"/>
              <w:jc w:val="center"/>
              <w:rPr>
                <w:rFonts w:hint="default" w:ascii="Times New Roman" w:hAnsi="Times New Roman" w:eastAsia="Times New Roman" w:cs="Times New Roman"/>
                <w:b w:val="0"/>
                <w:bCs/>
                <w:color w:val="000000"/>
                <w:sz w:val="28"/>
                <w:szCs w:val="28"/>
                <w:lang w:val="en-US"/>
              </w:rPr>
            </w:pPr>
          </w:p>
          <w:p>
            <w:pPr>
              <w:widowControl w:val="0"/>
              <w:jc w:val="center"/>
              <w:rPr>
                <w:rFonts w:hint="default" w:ascii="Times New Roman" w:hAnsi="Times New Roman" w:eastAsia="Times New Roman" w:cs="Times New Roman"/>
                <w:b w:val="0"/>
                <w:bCs/>
                <w:color w:val="000000"/>
                <w:sz w:val="28"/>
                <w:szCs w:val="28"/>
                <w:lang w:val="en-US"/>
              </w:rPr>
            </w:pPr>
          </w:p>
          <w:p>
            <w:pPr>
              <w:widowControl w:val="0"/>
              <w:jc w:val="center"/>
              <w:rPr>
                <w:rFonts w:hint="default" w:ascii="Times New Roman" w:hAnsi="Times New Roman" w:eastAsia="Times New Roman" w:cs="Times New Roman"/>
                <w:b w:val="0"/>
                <w:bCs/>
                <w:color w:val="000000"/>
                <w:sz w:val="28"/>
                <w:szCs w:val="28"/>
                <w:lang w:val="en-US"/>
              </w:rPr>
            </w:pPr>
          </w:p>
          <w:p>
            <w:pPr>
              <w:widowControl w:val="0"/>
              <w:jc w:val="center"/>
              <w:rPr>
                <w:rFonts w:hint="default" w:ascii="Times New Roman" w:hAnsi="Times New Roman" w:eastAsia="Times New Roman" w:cs="Times New Roman"/>
                <w:b w:val="0"/>
                <w:bCs/>
                <w:color w:val="000000"/>
                <w:sz w:val="28"/>
                <w:szCs w:val="28"/>
                <w:lang w:val="en-US"/>
              </w:rPr>
            </w:pPr>
          </w:p>
          <w:p>
            <w:pPr>
              <w:widowControl w:val="0"/>
              <w:jc w:val="center"/>
              <w:rPr>
                <w:rFonts w:hint="default" w:ascii="Times New Roman" w:hAnsi="Times New Roman" w:eastAsia="Times New Roman" w:cs="Times New Roman"/>
                <w:b w:val="0"/>
                <w:bCs/>
                <w:color w:val="000000"/>
                <w:sz w:val="28"/>
                <w:szCs w:val="28"/>
                <w:lang w:val="pt-BR" w:eastAsia="zh-CN" w:bidi="ar-SA"/>
              </w:rPr>
            </w:pPr>
          </w:p>
        </w:tc>
        <w:tc>
          <w:tcPr>
            <w:tcW w:w="1513"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ascii="Times New Roman" w:hAnsi="Times New Roman" w:eastAsia="Times New Roman" w:cs="Times New Roman"/>
                <w:b w:val="0"/>
                <w:bCs/>
                <w:color w:val="000000"/>
                <w:sz w:val="28"/>
                <w:szCs w:val="28"/>
                <w:lang w:val="en-US" w:eastAsia="zh-CN" w:bidi="ar-SA"/>
              </w:rPr>
            </w:pPr>
          </w:p>
        </w:tc>
        <w:tc>
          <w:tcPr>
            <w:tcW w:w="1576"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ascii="Times New Roman" w:hAnsi="Times New Roman" w:eastAsia="Times New Roman" w:cs="Times New Roman"/>
                <w:b w:val="0"/>
                <w:bCs/>
                <w:color w:val="000000"/>
                <w:sz w:val="28"/>
                <w:szCs w:val="28"/>
                <w:lang w:val="pt-BR"/>
              </w:rPr>
            </w:pPr>
          </w:p>
          <w:p>
            <w:pPr>
              <w:widowControl w:val="0"/>
              <w:jc w:val="center"/>
              <w:rPr>
                <w:rFonts w:ascii="Times New Roman" w:hAnsi="Times New Roman" w:eastAsia="Times New Roman" w:cs="Times New Roman"/>
                <w:b w:val="0"/>
                <w:bCs/>
                <w:color w:val="000000"/>
                <w:sz w:val="28"/>
                <w:szCs w:val="28"/>
                <w:lang w:val="pt-BR"/>
              </w:rPr>
            </w:pPr>
          </w:p>
          <w:p>
            <w:pPr>
              <w:widowControl w:val="0"/>
              <w:jc w:val="center"/>
              <w:rPr>
                <w:rFonts w:ascii="Times New Roman" w:hAnsi="Times New Roman" w:eastAsia="Times New Roman" w:cs="Times New Roman"/>
                <w:b w:val="0"/>
                <w:bCs/>
                <w:color w:val="000000"/>
                <w:sz w:val="28"/>
                <w:szCs w:val="28"/>
                <w:lang w:val="pt-BR"/>
              </w:rPr>
            </w:pPr>
          </w:p>
          <w:p>
            <w:pPr>
              <w:widowControl w:val="0"/>
              <w:jc w:val="center"/>
              <w:rPr>
                <w:rFonts w:ascii="Times New Roman" w:hAnsi="Times New Roman" w:eastAsia="Times New Roman" w:cs="Times New Roman"/>
                <w:b w:val="0"/>
                <w:bCs/>
                <w:color w:val="000000"/>
                <w:sz w:val="28"/>
                <w:szCs w:val="28"/>
                <w:lang w:val="pt-BR"/>
              </w:rPr>
            </w:pPr>
          </w:p>
          <w:p>
            <w:pPr>
              <w:widowControl w:val="0"/>
              <w:jc w:val="center"/>
              <w:rPr>
                <w:rFonts w:ascii="Times New Roman" w:hAnsi="Times New Roman" w:eastAsia="Times New Roman" w:cs="Times New Roman"/>
                <w:b w:val="0"/>
                <w:bCs/>
                <w:color w:val="000000"/>
                <w:sz w:val="28"/>
                <w:szCs w:val="28"/>
                <w:lang w:val="pt-BR"/>
              </w:rPr>
            </w:pPr>
          </w:p>
          <w:p>
            <w:pPr>
              <w:widowControl w:val="0"/>
              <w:jc w:val="center"/>
              <w:rPr>
                <w:rFonts w:ascii="Times New Roman" w:hAnsi="Times New Roman" w:eastAsia="Times New Roman" w:cs="Times New Roman"/>
                <w:b w:val="0"/>
                <w:bCs/>
                <w:color w:val="000000"/>
                <w:sz w:val="28"/>
                <w:szCs w:val="28"/>
                <w:lang w:val="pt-BR"/>
              </w:rPr>
            </w:pPr>
          </w:p>
          <w:p>
            <w:pPr>
              <w:widowControl w:val="0"/>
              <w:jc w:val="center"/>
              <w:rPr>
                <w:rFonts w:ascii="Times New Roman" w:hAnsi="Times New Roman" w:eastAsia="Times New Roman" w:cs="Times New Roman"/>
                <w:b w:val="0"/>
                <w:bCs/>
                <w:color w:val="000000"/>
                <w:sz w:val="28"/>
                <w:szCs w:val="28"/>
                <w:lang w:val="pt-BR"/>
              </w:rPr>
            </w:pPr>
          </w:p>
          <w:p>
            <w:pPr>
              <w:widowControl w:val="0"/>
              <w:jc w:val="center"/>
              <w:rPr>
                <w:rFonts w:ascii="Times New Roman" w:hAnsi="Times New Roman" w:eastAsia="Times New Roman" w:cs="Times New Roman"/>
                <w:b w:val="0"/>
                <w:bCs/>
                <w:color w:val="000000"/>
                <w:sz w:val="28"/>
                <w:szCs w:val="28"/>
                <w:lang w:val="pt-BR"/>
              </w:rPr>
            </w:pPr>
          </w:p>
          <w:p>
            <w:pPr>
              <w:widowControl w:val="0"/>
              <w:jc w:val="center"/>
              <w:rPr>
                <w:rFonts w:ascii="Times New Roman" w:hAnsi="Times New Roman" w:eastAsia="Times New Roman" w:cs="Times New Roman"/>
                <w:b w:val="0"/>
                <w:bCs/>
                <w:color w:val="000000"/>
                <w:sz w:val="28"/>
                <w:szCs w:val="28"/>
                <w:lang w:val="pt-BR"/>
              </w:rPr>
            </w:pPr>
          </w:p>
          <w:p>
            <w:pPr>
              <w:widowControl w:val="0"/>
              <w:jc w:val="center"/>
              <w:rPr>
                <w:rFonts w:ascii="Times New Roman" w:hAnsi="Times New Roman" w:eastAsia="Times New Roman" w:cs="Times New Roman"/>
                <w:b w:val="0"/>
                <w:bCs/>
                <w:color w:val="000000"/>
                <w:sz w:val="28"/>
                <w:szCs w:val="28"/>
                <w:lang w:val="pt-BR"/>
              </w:rPr>
            </w:pPr>
          </w:p>
          <w:p>
            <w:pPr>
              <w:widowControl w:val="0"/>
              <w:jc w:val="center"/>
              <w:rPr>
                <w:rFonts w:ascii="Times New Roman" w:hAnsi="Times New Roman" w:eastAsia="Times New Roman" w:cs="Times New Roman"/>
                <w:b w:val="0"/>
                <w:bCs/>
                <w:color w:val="000000"/>
                <w:sz w:val="28"/>
                <w:szCs w:val="28"/>
                <w:lang w:val="pt-BR"/>
              </w:rPr>
            </w:pPr>
          </w:p>
          <w:p>
            <w:pPr>
              <w:widowControl w:val="0"/>
              <w:jc w:val="center"/>
              <w:rPr>
                <w:rFonts w:ascii="Times New Roman" w:hAnsi="Times New Roman" w:eastAsia="Times New Roman" w:cs="Times New Roman"/>
                <w:b w:val="0"/>
                <w:bCs/>
                <w:color w:val="000000"/>
                <w:sz w:val="28"/>
                <w:szCs w:val="28"/>
                <w:lang w:val="pt-BR"/>
              </w:rPr>
            </w:pPr>
          </w:p>
          <w:p>
            <w:pPr>
              <w:widowControl w:val="0"/>
              <w:jc w:val="center"/>
              <w:rPr>
                <w:rFonts w:ascii="Times New Roman" w:hAnsi="Times New Roman" w:eastAsia="Times New Roman" w:cs="Times New Roman"/>
                <w:b w:val="0"/>
                <w:bCs/>
                <w:color w:val="000000"/>
                <w:sz w:val="28"/>
                <w:szCs w:val="28"/>
                <w:lang w:val="pt-BR"/>
              </w:rPr>
            </w:pPr>
          </w:p>
          <w:p>
            <w:pPr>
              <w:widowControl w:val="0"/>
              <w:jc w:val="center"/>
              <w:rPr>
                <w:rFonts w:ascii="Times New Roman" w:hAnsi="Times New Roman" w:eastAsia="Times New Roman" w:cs="Times New Roman"/>
                <w:b w:val="0"/>
                <w:bCs/>
                <w:color w:val="000000"/>
                <w:sz w:val="28"/>
                <w:szCs w:val="28"/>
                <w:lang w:val="pt-BR"/>
              </w:rPr>
            </w:pPr>
          </w:p>
          <w:p>
            <w:pPr>
              <w:widowControl w:val="0"/>
              <w:jc w:val="center"/>
              <w:rPr>
                <w:rFonts w:ascii="Times New Roman" w:hAnsi="Times New Roman" w:eastAsia="Times New Roman" w:cs="Times New Roman"/>
                <w:b w:val="0"/>
                <w:bCs/>
                <w:color w:val="000000"/>
                <w:sz w:val="28"/>
                <w:szCs w:val="28"/>
                <w:lang w:val="pt-BR"/>
              </w:rPr>
            </w:pPr>
          </w:p>
          <w:p>
            <w:pPr>
              <w:widowControl w:val="0"/>
              <w:jc w:val="center"/>
              <w:rPr>
                <w:rFonts w:ascii="Times New Roman" w:hAnsi="Times New Roman" w:eastAsia="Times New Roman" w:cs="Times New Roman"/>
                <w:b w:val="0"/>
                <w:bCs/>
                <w:color w:val="000000"/>
                <w:sz w:val="28"/>
                <w:szCs w:val="28"/>
                <w:lang w:val="pt-BR"/>
              </w:rPr>
            </w:pPr>
          </w:p>
          <w:p>
            <w:pPr>
              <w:widowControl w:val="0"/>
              <w:jc w:val="center"/>
              <w:rPr>
                <w:rFonts w:ascii="Times New Roman" w:hAnsi="Times New Roman" w:eastAsia="Times New Roman" w:cs="Times New Roman"/>
                <w:b w:val="0"/>
                <w:bCs/>
                <w:color w:val="000000"/>
                <w:sz w:val="28"/>
                <w:szCs w:val="28"/>
                <w:lang w:val="pt-BR"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761" w:type="dxa"/>
            <w:vMerge w:val="restart"/>
            <w:tcBorders>
              <w:top w:val="single" w:color="000000" w:sz="8" w:space="0"/>
              <w:left w:val="single" w:color="000000" w:sz="8" w:space="0"/>
              <w:right w:val="single" w:color="000000" w:sz="8" w:space="0"/>
            </w:tcBorders>
            <w:shd w:val="clear" w:color="auto" w:fill="FFFFFF"/>
            <w:vAlign w:val="center"/>
          </w:tcPr>
          <w:p>
            <w:pPr>
              <w:widowControl w:val="0"/>
              <w:jc w:val="center"/>
              <w:rPr>
                <w:rFonts w:ascii="Times New Roman" w:hAnsi="Times New Roman" w:eastAsia="Times New Roman" w:cs="Times New Roman"/>
                <w:b/>
                <w:color w:val="000000"/>
                <w:sz w:val="28"/>
                <w:szCs w:val="28"/>
                <w:lang w:val="en-US" w:eastAsia="zh-CN" w:bidi="ar-SA"/>
              </w:rPr>
            </w:pPr>
            <w:r>
              <w:rPr>
                <w:rFonts w:ascii="Times New Roman" w:hAnsi="Times New Roman" w:eastAsia="Times New Roman" w:cs="Times New Roman"/>
                <w:b/>
                <w:color w:val="000000"/>
                <w:sz w:val="28"/>
                <w:szCs w:val="28"/>
              </w:rPr>
              <w:t>2</w:t>
            </w:r>
          </w:p>
          <w:p>
            <w:pPr>
              <w:widowControl w:val="0"/>
              <w:jc w:val="both"/>
              <w:rPr>
                <w:rFonts w:ascii="Times New Roman" w:hAnsi="Times New Roman" w:eastAsia="Times New Roman" w:cs="Times New Roman"/>
                <w:b/>
                <w:sz w:val="28"/>
                <w:szCs w:val="28"/>
              </w:rPr>
            </w:pPr>
          </w:p>
        </w:tc>
        <w:tc>
          <w:tcPr>
            <w:tcW w:w="1756" w:type="dxa"/>
            <w:vMerge w:val="restart"/>
            <w:tcBorders>
              <w:top w:val="single" w:color="000000" w:sz="8" w:space="0"/>
              <w:left w:val="single" w:color="000000" w:sz="8" w:space="0"/>
              <w:right w:val="single" w:color="000000" w:sz="8" w:space="0"/>
            </w:tcBorders>
            <w:shd w:val="clear" w:color="auto" w:fill="FFFFFF"/>
            <w:vAlign w:val="top"/>
          </w:tcPr>
          <w:p>
            <w:pPr>
              <w:widowControl w:val="0"/>
              <w:spacing w:line="276" w:lineRule="auto"/>
              <w:jc w:val="both"/>
              <w:rPr>
                <w:rFonts w:hint="default" w:ascii="Times New Roman" w:hAnsi="Times New Roman" w:eastAsia="Times New Roman" w:cs="Times New Roman"/>
                <w:b/>
                <w:bCs/>
                <w:color w:val="000000"/>
                <w:spacing w:val="-8"/>
                <w:sz w:val="28"/>
                <w:szCs w:val="28"/>
                <w:lang w:val="vi-VN" w:eastAsia="zh-CN" w:bidi="ar-SA"/>
              </w:rPr>
            </w:pPr>
            <w:r>
              <w:rPr>
                <w:rFonts w:hint="default" w:ascii="Times New Roman" w:hAnsi="Times New Roman" w:eastAsia="Times New Roman" w:cs="Times New Roman"/>
                <w:b/>
                <w:bCs/>
                <w:color w:val="000000"/>
                <w:spacing w:val="-8"/>
                <w:sz w:val="28"/>
                <w:szCs w:val="28"/>
                <w:lang w:val="vi-VN" w:eastAsia="zh-CN" w:bidi="ar-SA"/>
              </w:rPr>
              <w:t>ĐẠI VIỆT THỜI LÝ -TRẦN - HỒ (1009 - 1407)</w:t>
            </w:r>
          </w:p>
          <w:p>
            <w:pPr>
              <w:widowControl w:val="0"/>
              <w:jc w:val="both"/>
              <w:rPr>
                <w:rFonts w:ascii="Times New Roman" w:hAnsi="Times New Roman" w:eastAsia="Times New Roman" w:cs="Times New Roman"/>
                <w:b/>
                <w:sz w:val="28"/>
                <w:szCs w:val="28"/>
                <w:lang w:val="pt-BR"/>
              </w:rPr>
            </w:pPr>
          </w:p>
        </w:tc>
        <w:tc>
          <w:tcPr>
            <w:tcW w:w="2278"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numPr>
                <w:ilvl w:val="0"/>
                <w:numId w:val="16"/>
              </w:numPr>
              <w:spacing w:line="276" w:lineRule="auto"/>
              <w:jc w:val="both"/>
              <w:rPr>
                <w:rFonts w:hint="default" w:ascii="Times New Roman" w:hAnsi="Times New Roman" w:eastAsia="Times New Roman" w:cs="Times New Roman"/>
                <w:bCs/>
                <w:color w:val="000000"/>
                <w:sz w:val="28"/>
                <w:szCs w:val="28"/>
                <w:lang w:val="pt-BR" w:eastAsia="zh-CN" w:bidi="ar-SA"/>
              </w:rPr>
            </w:pPr>
            <w:r>
              <w:rPr>
                <w:rFonts w:hint="default" w:ascii="Times New Roman" w:hAnsi="Times New Roman" w:eastAsia="Times New Roman" w:cs="Times New Roman"/>
                <w:bCs/>
                <w:color w:val="000000"/>
                <w:sz w:val="28"/>
                <w:szCs w:val="28"/>
                <w:lang w:val="vi-VN"/>
              </w:rPr>
              <w:t>Nhà lý xây dựng và phát triển đất nước (1009-1225)</w:t>
            </w:r>
          </w:p>
        </w:tc>
        <w:tc>
          <w:tcPr>
            <w:tcW w:w="335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suppressAutoHyphens/>
              <w:spacing w:line="276" w:lineRule="auto"/>
              <w:jc w:val="both"/>
              <w:rPr>
                <w:rFonts w:ascii="Times New Roman" w:hAnsi="Times New Roman" w:eastAsia="Times New Roman" w:cs="Times New Roman"/>
                <w:b/>
                <w:color w:val="000000"/>
                <w:sz w:val="28"/>
                <w:szCs w:val="28"/>
              </w:rPr>
            </w:pPr>
            <w:r>
              <w:rPr>
                <w:rFonts w:ascii="Times New Roman" w:hAnsi="Times New Roman" w:eastAsia="Times New Roman" w:cs="Times New Roman"/>
                <w:b/>
                <w:color w:val="000000"/>
                <w:sz w:val="28"/>
                <w:szCs w:val="28"/>
              </w:rPr>
              <w:t>Nhận biết</w:t>
            </w:r>
          </w:p>
          <w:p>
            <w:pPr>
              <w:widowControl w:val="0"/>
              <w:suppressAutoHyphens/>
              <w:spacing w:line="276" w:lineRule="auto"/>
              <w:jc w:val="both"/>
              <w:rPr>
                <w:rFonts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lang w:val="vi-VN"/>
              </w:rPr>
              <w:t xml:space="preserve">- </w:t>
            </w:r>
            <w:r>
              <w:rPr>
                <w:rFonts w:ascii="Times New Roman" w:hAnsi="Times New Roman" w:eastAsia="Times New Roman" w:cs="Times New Roman"/>
                <w:color w:val="000000"/>
                <w:sz w:val="28"/>
                <w:szCs w:val="28"/>
              </w:rPr>
              <w:t xml:space="preserve">Trình bày được sự thành lập nhà Lý. </w:t>
            </w:r>
          </w:p>
          <w:p>
            <w:pPr>
              <w:widowControl w:val="0"/>
              <w:suppressAutoHyphens/>
              <w:spacing w:line="276" w:lineRule="auto"/>
              <w:jc w:val="both"/>
              <w:rPr>
                <w:rFonts w:ascii="Times New Roman" w:hAnsi="Times New Roman" w:eastAsia="Times New Roman" w:cs="Times New Roman"/>
                <w:b/>
                <w:color w:val="000000"/>
                <w:sz w:val="28"/>
                <w:szCs w:val="28"/>
              </w:rPr>
            </w:pPr>
            <w:r>
              <w:rPr>
                <w:rFonts w:ascii="Times New Roman" w:hAnsi="Times New Roman" w:eastAsia="Times New Roman" w:cs="Times New Roman"/>
                <w:b/>
                <w:color w:val="000000"/>
                <w:sz w:val="28"/>
                <w:szCs w:val="28"/>
              </w:rPr>
              <w:t>Thông hiểu</w:t>
            </w:r>
          </w:p>
          <w:p>
            <w:pPr>
              <w:widowControl w:val="0"/>
              <w:suppressAutoHyphens/>
              <w:spacing w:line="276" w:lineRule="auto"/>
              <w:jc w:val="both"/>
              <w:rPr>
                <w:rFonts w:hint="default" w:ascii="Times New Roman" w:hAnsi="Times New Roman" w:eastAsia="Times New Roman" w:cs="Times New Roman"/>
                <w:color w:val="000000"/>
                <w:sz w:val="28"/>
                <w:szCs w:val="28"/>
                <w:lang w:val="vi-VN"/>
              </w:rPr>
            </w:pPr>
            <w:r>
              <w:rPr>
                <w:rFonts w:hint="default" w:ascii="Times New Roman" w:hAnsi="Times New Roman" w:eastAsia="Times New Roman" w:cs="Times New Roman"/>
                <w:color w:val="000000"/>
                <w:sz w:val="28"/>
                <w:szCs w:val="28"/>
                <w:lang w:val="vi-VN"/>
              </w:rPr>
              <w:t xml:space="preserve">- </w:t>
            </w:r>
            <w:r>
              <w:rPr>
                <w:rFonts w:ascii="Times New Roman" w:hAnsi="Times New Roman" w:eastAsia="Times New Roman" w:cs="Times New Roman"/>
                <w:color w:val="000000"/>
                <w:sz w:val="28"/>
                <w:szCs w:val="28"/>
              </w:rPr>
              <w:t>Mô tả được những nét chính về chính trị, kinh tế, xã hội, văn hóa, tôn giáo thời Lý</w:t>
            </w:r>
            <w:r>
              <w:rPr>
                <w:rFonts w:hint="default" w:ascii="Times New Roman" w:hAnsi="Times New Roman" w:eastAsia="Times New Roman" w:cs="Times New Roman"/>
                <w:color w:val="000000"/>
                <w:sz w:val="28"/>
                <w:szCs w:val="28"/>
                <w:lang w:val="vi-VN"/>
              </w:rPr>
              <w:t>.</w:t>
            </w:r>
          </w:p>
          <w:p>
            <w:pPr>
              <w:widowControl w:val="0"/>
              <w:suppressAutoHyphens/>
              <w:spacing w:line="276" w:lineRule="auto"/>
              <w:jc w:val="both"/>
              <w:rPr>
                <w:rFonts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lang w:val="vi-VN"/>
              </w:rPr>
              <w:t xml:space="preserve">- </w:t>
            </w:r>
            <w:r>
              <w:rPr>
                <w:rFonts w:ascii="Times New Roman" w:hAnsi="Times New Roman" w:eastAsia="Times New Roman" w:cs="Times New Roman"/>
                <w:color w:val="000000"/>
                <w:sz w:val="28"/>
                <w:szCs w:val="28"/>
              </w:rPr>
              <w:t>Giới thiệu được những thành tựu tiêu biểu về văn hoá, giáo dục thời Lý.</w:t>
            </w:r>
          </w:p>
          <w:p>
            <w:pPr>
              <w:widowControl w:val="0"/>
              <w:suppressAutoHyphens/>
              <w:spacing w:line="276" w:lineRule="auto"/>
              <w:jc w:val="both"/>
              <w:rPr>
                <w:rFonts w:ascii="Times New Roman" w:hAnsi="Times New Roman" w:eastAsia="Times New Roman" w:cs="Times New Roman"/>
                <w:b/>
                <w:color w:val="000000"/>
                <w:sz w:val="28"/>
                <w:szCs w:val="28"/>
              </w:rPr>
            </w:pPr>
          </w:p>
          <w:p>
            <w:pPr>
              <w:widowControl w:val="0"/>
              <w:suppressAutoHyphens/>
              <w:spacing w:line="276" w:lineRule="auto"/>
              <w:jc w:val="both"/>
              <w:rPr>
                <w:rFonts w:ascii="Times New Roman" w:hAnsi="Times New Roman" w:eastAsia="Times New Roman" w:cs="Times New Roman"/>
                <w:b/>
                <w:color w:val="000000"/>
                <w:sz w:val="28"/>
                <w:szCs w:val="28"/>
              </w:rPr>
            </w:pPr>
            <w:r>
              <w:rPr>
                <w:rFonts w:ascii="Times New Roman" w:hAnsi="Times New Roman" w:eastAsia="Times New Roman" w:cs="Times New Roman"/>
                <w:b/>
                <w:color w:val="000000"/>
                <w:sz w:val="28"/>
                <w:szCs w:val="28"/>
              </w:rPr>
              <w:t>Vận dụng</w:t>
            </w:r>
          </w:p>
          <w:p>
            <w:pPr>
              <w:widowControl w:val="0"/>
              <w:suppressAutoHyphens/>
              <w:spacing w:line="276" w:lineRule="auto"/>
              <w:jc w:val="both"/>
              <w:rPr>
                <w:rFonts w:hint="default" w:ascii="Times New Roman" w:hAnsi="Times New Roman" w:eastAsia="SimSun" w:cs="Times New Roman"/>
                <w:color w:val="000000"/>
                <w:kern w:val="0"/>
                <w:sz w:val="28"/>
                <w:szCs w:val="28"/>
                <w:lang w:val="pt-BR" w:eastAsia="zh-CN" w:bidi="ar"/>
              </w:rPr>
            </w:pPr>
            <w:r>
              <w:rPr>
                <w:rFonts w:hint="default" w:ascii="Times New Roman" w:hAnsi="Times New Roman" w:eastAsia="Times New Roman" w:cs="Times New Roman"/>
                <w:color w:val="000000"/>
                <w:sz w:val="28"/>
                <w:szCs w:val="28"/>
                <w:lang w:val="vi-VN"/>
              </w:rPr>
              <w:t xml:space="preserve">- </w:t>
            </w:r>
            <w:r>
              <w:rPr>
                <w:rFonts w:ascii="Times New Roman" w:hAnsi="Times New Roman" w:eastAsia="Times New Roman" w:cs="Times New Roman"/>
                <w:color w:val="000000"/>
                <w:sz w:val="28"/>
                <w:szCs w:val="28"/>
              </w:rPr>
              <w:t xml:space="preserve">Đánh giá được sự kiện dời đô ra Đại La của Lý Công Uẩn. </w:t>
            </w:r>
          </w:p>
        </w:tc>
        <w:tc>
          <w:tcPr>
            <w:tcW w:w="168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default" w:ascii="Times New Roman" w:hAnsi="Times New Roman" w:eastAsia="Times New Roman" w:cs="Times New Roman"/>
                <w:b w:val="0"/>
                <w:bCs/>
                <w:color w:val="000000"/>
                <w:sz w:val="28"/>
                <w:szCs w:val="28"/>
                <w:lang w:val="en-US"/>
              </w:rPr>
            </w:pPr>
          </w:p>
          <w:p>
            <w:pPr>
              <w:widowControl w:val="0"/>
              <w:jc w:val="center"/>
              <w:rPr>
                <w:rFonts w:hint="default" w:ascii="Times New Roman" w:hAnsi="Times New Roman" w:eastAsia="Times New Roman" w:cs="Times New Roman"/>
                <w:b w:val="0"/>
                <w:bCs/>
                <w:color w:val="000000"/>
                <w:sz w:val="28"/>
                <w:szCs w:val="28"/>
                <w:lang w:val="en-US" w:eastAsia="zh-CN" w:bidi="ar-SA"/>
              </w:rPr>
            </w:pPr>
            <w:r>
              <w:rPr>
                <w:rFonts w:hint="default" w:ascii="Times New Roman" w:hAnsi="Times New Roman" w:eastAsia="Times New Roman" w:cs="Times New Roman"/>
                <w:b w:val="0"/>
                <w:bCs/>
                <w:color w:val="000000"/>
                <w:sz w:val="28"/>
                <w:szCs w:val="28"/>
                <w:lang w:val="en-US"/>
              </w:rPr>
              <w:t>2TN</w:t>
            </w:r>
          </w:p>
        </w:tc>
        <w:tc>
          <w:tcPr>
            <w:tcW w:w="168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ascii="Times New Roman" w:hAnsi="Times New Roman" w:eastAsia="Times New Roman" w:cs="Times New Roman"/>
                <w:b w:val="0"/>
                <w:bCs/>
                <w:color w:val="000000"/>
                <w:sz w:val="28"/>
                <w:szCs w:val="28"/>
                <w:lang w:val="pt-BR" w:eastAsia="zh-CN" w:bidi="ar-SA"/>
              </w:rPr>
            </w:pPr>
          </w:p>
          <w:p>
            <w:pPr>
              <w:widowControl w:val="0"/>
              <w:jc w:val="center"/>
              <w:rPr>
                <w:rFonts w:ascii="Times New Roman" w:hAnsi="Times New Roman" w:eastAsia="Times New Roman" w:cs="Times New Roman"/>
                <w:b w:val="0"/>
                <w:bCs/>
                <w:color w:val="000000"/>
                <w:sz w:val="28"/>
                <w:szCs w:val="28"/>
                <w:lang w:val="pt-BR" w:eastAsia="zh-CN" w:bidi="ar-SA"/>
              </w:rPr>
            </w:pPr>
          </w:p>
          <w:p>
            <w:pPr>
              <w:widowControl w:val="0"/>
              <w:jc w:val="center"/>
              <w:rPr>
                <w:rFonts w:ascii="Times New Roman" w:hAnsi="Times New Roman" w:eastAsia="Times New Roman" w:cs="Times New Roman"/>
                <w:b w:val="0"/>
                <w:bCs/>
                <w:color w:val="000000"/>
                <w:sz w:val="28"/>
                <w:szCs w:val="28"/>
                <w:lang w:val="pt-BR" w:eastAsia="zh-CN" w:bidi="ar-SA"/>
              </w:rPr>
            </w:pPr>
          </w:p>
          <w:p>
            <w:pPr>
              <w:widowControl w:val="0"/>
              <w:jc w:val="center"/>
              <w:rPr>
                <w:rFonts w:ascii="Times New Roman" w:hAnsi="Times New Roman" w:eastAsia="Times New Roman" w:cs="Times New Roman"/>
                <w:b w:val="0"/>
                <w:bCs/>
                <w:color w:val="000000"/>
                <w:sz w:val="28"/>
                <w:szCs w:val="28"/>
                <w:lang w:val="pt-BR" w:eastAsia="zh-CN" w:bidi="ar-SA"/>
              </w:rPr>
            </w:pPr>
          </w:p>
          <w:p>
            <w:pPr>
              <w:widowControl w:val="0"/>
              <w:jc w:val="center"/>
              <w:rPr>
                <w:rFonts w:ascii="Times New Roman" w:hAnsi="Times New Roman" w:eastAsia="Times New Roman" w:cs="Times New Roman"/>
                <w:b w:val="0"/>
                <w:bCs/>
                <w:color w:val="000000"/>
                <w:sz w:val="28"/>
                <w:szCs w:val="28"/>
                <w:lang w:val="pt-BR" w:eastAsia="zh-CN" w:bidi="ar-SA"/>
              </w:rPr>
            </w:pPr>
          </w:p>
          <w:p>
            <w:pPr>
              <w:widowControl w:val="0"/>
              <w:jc w:val="center"/>
              <w:rPr>
                <w:rFonts w:ascii="Times New Roman" w:hAnsi="Times New Roman" w:eastAsia="Times New Roman" w:cs="Times New Roman"/>
                <w:b w:val="0"/>
                <w:bCs/>
                <w:color w:val="000000"/>
                <w:sz w:val="28"/>
                <w:szCs w:val="28"/>
                <w:lang w:val="pt-BR" w:eastAsia="zh-CN" w:bidi="ar-SA"/>
              </w:rPr>
            </w:pPr>
          </w:p>
          <w:p>
            <w:pPr>
              <w:widowControl w:val="0"/>
              <w:jc w:val="center"/>
              <w:rPr>
                <w:rFonts w:hint="default" w:ascii="Times New Roman" w:hAnsi="Times New Roman" w:eastAsia="Times New Roman" w:cs="Times New Roman"/>
                <w:b w:val="0"/>
                <w:bCs/>
                <w:color w:val="000000"/>
                <w:sz w:val="28"/>
                <w:szCs w:val="28"/>
                <w:lang w:val="vi-VN" w:eastAsia="zh-CN" w:bidi="ar-SA"/>
              </w:rPr>
            </w:pPr>
            <w:r>
              <w:rPr>
                <w:rFonts w:hint="default" w:ascii="Times New Roman" w:hAnsi="Times New Roman" w:eastAsia="Times New Roman" w:cs="Times New Roman"/>
                <w:b w:val="0"/>
                <w:bCs/>
                <w:color w:val="000000"/>
                <w:sz w:val="28"/>
                <w:szCs w:val="28"/>
                <w:lang w:val="vi-VN" w:eastAsia="zh-CN" w:bidi="ar-SA"/>
              </w:rPr>
              <w:t>1TL</w:t>
            </w:r>
          </w:p>
        </w:tc>
        <w:tc>
          <w:tcPr>
            <w:tcW w:w="1513"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ascii="Times New Roman" w:hAnsi="Times New Roman" w:eastAsia="Times New Roman" w:cs="Times New Roman"/>
                <w:b w:val="0"/>
                <w:bCs/>
                <w:color w:val="000000"/>
                <w:sz w:val="28"/>
                <w:szCs w:val="28"/>
              </w:rPr>
            </w:pPr>
          </w:p>
          <w:p>
            <w:pPr>
              <w:widowControl w:val="0"/>
              <w:jc w:val="center"/>
              <w:rPr>
                <w:rFonts w:ascii="Times New Roman" w:hAnsi="Times New Roman" w:eastAsia="Times New Roman" w:cs="Times New Roman"/>
                <w:b w:val="0"/>
                <w:bCs/>
                <w:color w:val="000000"/>
                <w:sz w:val="28"/>
                <w:szCs w:val="28"/>
              </w:rPr>
            </w:pPr>
          </w:p>
          <w:p>
            <w:pPr>
              <w:widowControl w:val="0"/>
              <w:jc w:val="center"/>
              <w:rPr>
                <w:rFonts w:ascii="Times New Roman" w:hAnsi="Times New Roman" w:eastAsia="Times New Roman" w:cs="Times New Roman"/>
                <w:b w:val="0"/>
                <w:bCs/>
                <w:color w:val="000000"/>
                <w:sz w:val="28"/>
                <w:szCs w:val="28"/>
              </w:rPr>
            </w:pPr>
          </w:p>
          <w:p>
            <w:pPr>
              <w:widowControl w:val="0"/>
              <w:jc w:val="center"/>
              <w:rPr>
                <w:rFonts w:ascii="Times New Roman" w:hAnsi="Times New Roman" w:eastAsia="Times New Roman" w:cs="Times New Roman"/>
                <w:b w:val="0"/>
                <w:bCs/>
                <w:color w:val="000000"/>
                <w:sz w:val="28"/>
                <w:szCs w:val="28"/>
              </w:rPr>
            </w:pPr>
          </w:p>
          <w:p>
            <w:pPr>
              <w:widowControl w:val="0"/>
              <w:jc w:val="center"/>
              <w:rPr>
                <w:rFonts w:ascii="Times New Roman" w:hAnsi="Times New Roman" w:eastAsia="Times New Roman" w:cs="Times New Roman"/>
                <w:b w:val="0"/>
                <w:bCs/>
                <w:color w:val="000000"/>
                <w:sz w:val="28"/>
                <w:szCs w:val="28"/>
              </w:rPr>
            </w:pPr>
          </w:p>
          <w:p>
            <w:pPr>
              <w:widowControl w:val="0"/>
              <w:jc w:val="center"/>
              <w:rPr>
                <w:rFonts w:ascii="Times New Roman" w:hAnsi="Times New Roman" w:eastAsia="Times New Roman" w:cs="Times New Roman"/>
                <w:b w:val="0"/>
                <w:bCs/>
                <w:color w:val="000000"/>
                <w:sz w:val="28"/>
                <w:szCs w:val="28"/>
              </w:rPr>
            </w:pPr>
          </w:p>
          <w:p>
            <w:pPr>
              <w:widowControl w:val="0"/>
              <w:jc w:val="center"/>
              <w:rPr>
                <w:rFonts w:ascii="Times New Roman" w:hAnsi="Times New Roman" w:eastAsia="Times New Roman" w:cs="Times New Roman"/>
                <w:b w:val="0"/>
                <w:bCs/>
                <w:color w:val="000000"/>
                <w:sz w:val="28"/>
                <w:szCs w:val="28"/>
              </w:rPr>
            </w:pPr>
          </w:p>
          <w:p>
            <w:pPr>
              <w:widowControl w:val="0"/>
              <w:jc w:val="center"/>
              <w:rPr>
                <w:rFonts w:ascii="Times New Roman" w:hAnsi="Times New Roman" w:eastAsia="Times New Roman" w:cs="Times New Roman"/>
                <w:b w:val="0"/>
                <w:bCs/>
                <w:color w:val="000000"/>
                <w:sz w:val="28"/>
                <w:szCs w:val="28"/>
              </w:rPr>
            </w:pPr>
          </w:p>
          <w:p>
            <w:pPr>
              <w:widowControl w:val="0"/>
              <w:jc w:val="center"/>
              <w:rPr>
                <w:rFonts w:ascii="Times New Roman" w:hAnsi="Times New Roman" w:eastAsia="Times New Roman" w:cs="Times New Roman"/>
                <w:b w:val="0"/>
                <w:bCs/>
                <w:color w:val="000000"/>
                <w:sz w:val="28"/>
                <w:szCs w:val="28"/>
              </w:rPr>
            </w:pPr>
          </w:p>
          <w:p>
            <w:pPr>
              <w:widowControl w:val="0"/>
              <w:jc w:val="center"/>
              <w:rPr>
                <w:rFonts w:ascii="Times New Roman" w:hAnsi="Times New Roman" w:eastAsia="Times New Roman" w:cs="Times New Roman"/>
                <w:b w:val="0"/>
                <w:bCs/>
                <w:color w:val="000000"/>
                <w:sz w:val="28"/>
                <w:szCs w:val="28"/>
              </w:rPr>
            </w:pPr>
          </w:p>
          <w:p>
            <w:pPr>
              <w:widowControl w:val="0"/>
              <w:jc w:val="center"/>
              <w:rPr>
                <w:rFonts w:ascii="Times New Roman" w:hAnsi="Times New Roman" w:eastAsia="Times New Roman" w:cs="Times New Roman"/>
                <w:b w:val="0"/>
                <w:bCs/>
                <w:color w:val="000000"/>
                <w:sz w:val="28"/>
                <w:szCs w:val="28"/>
              </w:rPr>
            </w:pPr>
          </w:p>
          <w:p>
            <w:pPr>
              <w:widowControl w:val="0"/>
              <w:jc w:val="center"/>
              <w:rPr>
                <w:rFonts w:ascii="Times New Roman" w:hAnsi="Times New Roman" w:eastAsia="Times New Roman" w:cs="Times New Roman"/>
                <w:b w:val="0"/>
                <w:bCs/>
                <w:color w:val="000000"/>
                <w:sz w:val="28"/>
                <w:szCs w:val="28"/>
              </w:rPr>
            </w:pPr>
          </w:p>
          <w:p>
            <w:pPr>
              <w:widowControl w:val="0"/>
              <w:jc w:val="center"/>
              <w:rPr>
                <w:rFonts w:ascii="Times New Roman" w:hAnsi="Times New Roman" w:eastAsia="Times New Roman" w:cs="Times New Roman"/>
                <w:b w:val="0"/>
                <w:bCs/>
                <w:color w:val="000000"/>
                <w:sz w:val="28"/>
                <w:szCs w:val="28"/>
                <w:lang w:val="en-US" w:eastAsia="zh-CN" w:bidi="ar-SA"/>
              </w:rPr>
            </w:pPr>
          </w:p>
        </w:tc>
        <w:tc>
          <w:tcPr>
            <w:tcW w:w="1576"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ascii="Times New Roman" w:hAnsi="Times New Roman" w:eastAsia="Times New Roman" w:cs="Times New Roman"/>
                <w:b w:val="0"/>
                <w:bCs/>
                <w:color w:val="000000"/>
                <w:sz w:val="28"/>
                <w:szCs w:val="28"/>
                <w:lang w:val="pt-BR"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761" w:type="dxa"/>
            <w:vMerge w:val="continue"/>
            <w:tcBorders>
              <w:left w:val="single" w:color="000000" w:sz="8" w:space="0"/>
              <w:right w:val="single" w:color="000000" w:sz="8" w:space="0"/>
            </w:tcBorders>
            <w:shd w:val="clear" w:color="auto" w:fill="FFFFFF"/>
          </w:tcPr>
          <w:p>
            <w:pPr>
              <w:widowControl w:val="0"/>
              <w:jc w:val="both"/>
              <w:rPr>
                <w:rFonts w:ascii="Times New Roman" w:hAnsi="Times New Roman" w:eastAsia="Times New Roman" w:cs="Times New Roman"/>
                <w:b/>
                <w:sz w:val="28"/>
                <w:szCs w:val="28"/>
              </w:rPr>
            </w:pPr>
          </w:p>
        </w:tc>
        <w:tc>
          <w:tcPr>
            <w:tcW w:w="1756" w:type="dxa"/>
            <w:vMerge w:val="continue"/>
            <w:tcBorders>
              <w:left w:val="single" w:color="000000" w:sz="8" w:space="0"/>
              <w:right w:val="single" w:color="000000" w:sz="8" w:space="0"/>
            </w:tcBorders>
            <w:shd w:val="clear" w:color="auto" w:fill="FFFFFF"/>
          </w:tcPr>
          <w:p>
            <w:pPr>
              <w:widowControl w:val="0"/>
              <w:jc w:val="both"/>
              <w:rPr>
                <w:rFonts w:ascii="Times New Roman" w:hAnsi="Times New Roman" w:eastAsia="Times New Roman" w:cs="Times New Roman"/>
                <w:b/>
                <w:sz w:val="28"/>
                <w:szCs w:val="28"/>
                <w:lang w:val="pt-BR"/>
              </w:rPr>
            </w:pPr>
          </w:p>
        </w:tc>
        <w:tc>
          <w:tcPr>
            <w:tcW w:w="2278"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numPr>
                <w:ilvl w:val="0"/>
                <w:numId w:val="16"/>
              </w:numPr>
              <w:spacing w:line="276" w:lineRule="auto"/>
              <w:ind w:left="0" w:leftChars="0" w:firstLine="0" w:firstLineChars="0"/>
              <w:jc w:val="both"/>
              <w:rPr>
                <w:rFonts w:hint="default" w:ascii="Times New Roman" w:hAnsi="Times New Roman" w:eastAsia="Times New Roman" w:cs="Times New Roman"/>
                <w:bCs/>
                <w:color w:val="000000"/>
                <w:sz w:val="28"/>
                <w:szCs w:val="28"/>
                <w:lang w:val="pt-BR" w:eastAsia="zh-CN" w:bidi="ar-SA"/>
              </w:rPr>
            </w:pPr>
            <w:r>
              <w:rPr>
                <w:rFonts w:hint="default" w:ascii="Times New Roman" w:hAnsi="Times New Roman" w:eastAsia="Times New Roman" w:cs="Times New Roman"/>
                <w:bCs/>
                <w:color w:val="000000"/>
                <w:sz w:val="28"/>
                <w:szCs w:val="28"/>
                <w:lang w:val="vi-VN" w:eastAsia="zh-CN" w:bidi="ar-SA"/>
              </w:rPr>
              <w:t>Cuộc kháng chiến chống quân xâm lược Tống (1075 -1077)</w:t>
            </w:r>
          </w:p>
        </w:tc>
        <w:tc>
          <w:tcPr>
            <w:tcW w:w="335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ascii="Times New Roman" w:hAnsi="Times New Roman" w:eastAsia="Times New Roman" w:cs="Times New Roman"/>
                <w:b/>
                <w:bCs w:val="0"/>
                <w:color w:val="000000"/>
                <w:sz w:val="28"/>
                <w:szCs w:val="28"/>
                <w:lang w:val="en-US"/>
              </w:rPr>
            </w:pPr>
            <w:r>
              <w:rPr>
                <w:rFonts w:hint="default" w:ascii="Times New Roman" w:hAnsi="Times New Roman" w:eastAsia="Times New Roman" w:cs="Times New Roman"/>
                <w:b/>
                <w:bCs w:val="0"/>
                <w:color w:val="000000"/>
                <w:sz w:val="28"/>
                <w:szCs w:val="28"/>
                <w:lang w:val="en-US"/>
              </w:rPr>
              <w:t>Nhận biết</w:t>
            </w:r>
          </w:p>
          <w:p>
            <w:pPr>
              <w:widowControl w:val="0"/>
              <w:jc w:val="both"/>
              <w:rPr>
                <w:rFonts w:hint="default" w:ascii="Times New Roman" w:hAnsi="Times New Roman" w:eastAsia="Times New Roman" w:cs="Times New Roman"/>
                <w:b w:val="0"/>
                <w:bCs/>
                <w:color w:val="000000"/>
                <w:sz w:val="28"/>
                <w:szCs w:val="28"/>
                <w:lang w:val="vi-VN"/>
              </w:rPr>
            </w:pPr>
            <w:r>
              <w:rPr>
                <w:rFonts w:hint="default" w:ascii="Times New Roman" w:hAnsi="Times New Roman" w:eastAsia="Times New Roman" w:cs="Times New Roman"/>
                <w:b w:val="0"/>
                <w:bCs/>
                <w:color w:val="000000"/>
                <w:sz w:val="28"/>
                <w:szCs w:val="28"/>
                <w:lang w:val="vi-VN"/>
              </w:rPr>
              <w:t xml:space="preserve">- Biết được những nét chính trong cuộc </w:t>
            </w:r>
            <w:r>
              <w:rPr>
                <w:rFonts w:hint="default" w:ascii="Times New Roman" w:hAnsi="Times New Roman" w:eastAsia="Times New Roman" w:cs="Times New Roman"/>
                <w:b w:val="0"/>
                <w:bCs/>
                <w:color w:val="000000"/>
                <w:sz w:val="28"/>
                <w:szCs w:val="28"/>
                <w:lang w:val="vi-VN" w:eastAsia="zh-CN" w:bidi="ar-SA"/>
              </w:rPr>
              <w:t>kháng chiến chống quân xâm lược Tống (1075 -1077).</w:t>
            </w:r>
          </w:p>
          <w:p>
            <w:pPr>
              <w:widowControl w:val="0"/>
              <w:jc w:val="both"/>
              <w:rPr>
                <w:rFonts w:hint="default" w:ascii="Times New Roman" w:hAnsi="Times New Roman" w:eastAsia="Times New Roman" w:cs="Times New Roman"/>
                <w:b/>
                <w:bCs w:val="0"/>
                <w:color w:val="000000"/>
                <w:sz w:val="28"/>
                <w:szCs w:val="28"/>
                <w:lang w:val="en-US"/>
              </w:rPr>
            </w:pPr>
            <w:r>
              <w:rPr>
                <w:rFonts w:hint="default" w:ascii="Times New Roman" w:hAnsi="Times New Roman" w:eastAsia="Times New Roman" w:cs="Times New Roman"/>
                <w:b/>
                <w:bCs w:val="0"/>
                <w:color w:val="000000"/>
                <w:sz w:val="28"/>
                <w:szCs w:val="28"/>
                <w:lang w:val="en-US"/>
              </w:rPr>
              <w:t>Thông hiểu</w:t>
            </w:r>
          </w:p>
          <w:p>
            <w:pPr>
              <w:keepNext w:val="0"/>
              <w:keepLines w:val="0"/>
              <w:widowControl/>
              <w:suppressLineNumbers w:val="0"/>
              <w:jc w:val="both"/>
              <w:rPr>
                <w:rFonts w:hint="default"/>
                <w:lang w:val="vi-VN"/>
              </w:rPr>
            </w:pPr>
            <w:r>
              <w:rPr>
                <w:rFonts w:hint="default" w:ascii="Times New Roman" w:hAnsi="Times New Roman" w:eastAsia="SimSun" w:cs="Times New Roman"/>
                <w:color w:val="000000"/>
                <w:kern w:val="0"/>
                <w:sz w:val="28"/>
                <w:szCs w:val="28"/>
                <w:lang w:val="vi-VN" w:eastAsia="zh-CN" w:bidi="ar"/>
              </w:rPr>
              <w:t xml:space="preserve">- Trình bày những nét chính </w:t>
            </w:r>
            <w:r>
              <w:rPr>
                <w:rFonts w:hint="default" w:ascii="Times New Roman" w:hAnsi="Times New Roman" w:eastAsia="Times New Roman" w:cs="Times New Roman"/>
                <w:b w:val="0"/>
                <w:bCs/>
                <w:color w:val="000000"/>
                <w:sz w:val="28"/>
                <w:szCs w:val="28"/>
                <w:lang w:val="vi-VN"/>
              </w:rPr>
              <w:t xml:space="preserve">trong cuộc </w:t>
            </w:r>
            <w:r>
              <w:rPr>
                <w:rFonts w:hint="default" w:ascii="Times New Roman" w:hAnsi="Times New Roman" w:eastAsia="Times New Roman" w:cs="Times New Roman"/>
                <w:b w:val="0"/>
                <w:bCs/>
                <w:color w:val="000000"/>
                <w:sz w:val="28"/>
                <w:szCs w:val="28"/>
                <w:lang w:val="vi-VN" w:eastAsia="zh-CN" w:bidi="ar-SA"/>
              </w:rPr>
              <w:t>kháng chiến chống quân xâm lược Tống (1075 -1077).</w:t>
            </w:r>
          </w:p>
          <w:p>
            <w:pPr>
              <w:widowControl w:val="0"/>
              <w:jc w:val="both"/>
              <w:rPr>
                <w:rFonts w:hint="default" w:ascii="Times New Roman" w:hAnsi="Times New Roman" w:eastAsia="Times New Roman" w:cs="Times New Roman"/>
                <w:b/>
                <w:bCs w:val="0"/>
                <w:color w:val="000000"/>
                <w:sz w:val="28"/>
                <w:szCs w:val="28"/>
                <w:lang w:val="en-US"/>
              </w:rPr>
            </w:pPr>
            <w:r>
              <w:rPr>
                <w:rFonts w:hint="default" w:ascii="Times New Roman" w:hAnsi="Times New Roman" w:eastAsia="Times New Roman" w:cs="Times New Roman"/>
                <w:b/>
                <w:bCs w:val="0"/>
                <w:color w:val="000000"/>
                <w:sz w:val="28"/>
                <w:szCs w:val="28"/>
                <w:lang w:val="en-US"/>
              </w:rPr>
              <w:t>Vận dụng</w:t>
            </w:r>
          </w:p>
          <w:p>
            <w:pPr>
              <w:widowControl w:val="0"/>
              <w:suppressAutoHyphens/>
              <w:spacing w:line="276" w:lineRule="auto"/>
              <w:jc w:val="both"/>
              <w:rPr>
                <w:rFonts w:ascii="Times New Roman" w:hAnsi="Times New Roman" w:eastAsia="Times New Roman" w:cs="Times New Roman"/>
                <w:color w:val="000000"/>
                <w:sz w:val="28"/>
                <w:szCs w:val="28"/>
              </w:rPr>
            </w:pPr>
            <w:r>
              <w:rPr>
                <w:rFonts w:hint="default" w:ascii="Times New Roman" w:hAnsi="Times New Roman" w:eastAsia="Times New Roman" w:cs="Times New Roman"/>
                <w:sz w:val="28"/>
                <w:szCs w:val="28"/>
                <w:lang w:val="vi-VN"/>
              </w:rPr>
              <w:t xml:space="preserve">- </w:t>
            </w:r>
            <w:r>
              <w:rPr>
                <w:rFonts w:ascii="Times New Roman" w:hAnsi="Times New Roman" w:eastAsia="Times New Roman" w:cs="Times New Roman"/>
                <w:sz w:val="28"/>
                <w:szCs w:val="28"/>
              </w:rPr>
              <w:t>Đánh giá được những nét độc đáo của cuộc kháng chiến chống Tống (1075 – 1077)</w:t>
            </w:r>
            <w:r>
              <w:rPr>
                <w:rFonts w:ascii="Times New Roman" w:hAnsi="Times New Roman" w:eastAsia="Times New Roman" w:cs="Times New Roman"/>
                <w:color w:val="000000"/>
                <w:sz w:val="28"/>
                <w:szCs w:val="28"/>
              </w:rPr>
              <w:t>.</w:t>
            </w:r>
          </w:p>
          <w:p>
            <w:pPr>
              <w:keepNext w:val="0"/>
              <w:keepLines w:val="0"/>
              <w:widowControl/>
              <w:suppressLineNumbers w:val="0"/>
              <w:jc w:val="both"/>
              <w:rPr>
                <w:rFonts w:ascii="Times New Roman" w:hAnsi="Times New Roman" w:eastAsia="Times New Roman" w:cs="Times New Roman"/>
                <w:color w:val="000000"/>
                <w:sz w:val="28"/>
                <w:szCs w:val="28"/>
              </w:rPr>
            </w:pPr>
            <w:r>
              <w:rPr>
                <w:rFonts w:hint="default" w:ascii="Times New Roman" w:hAnsi="Times New Roman" w:eastAsia="Times New Roman" w:cs="Times New Roman"/>
                <w:sz w:val="28"/>
                <w:szCs w:val="28"/>
                <w:lang w:val="vi-VN"/>
              </w:rPr>
              <w:t xml:space="preserve">- </w:t>
            </w:r>
            <w:r>
              <w:rPr>
                <w:rFonts w:ascii="Times New Roman" w:hAnsi="Times New Roman" w:eastAsia="Times New Roman" w:cs="Times New Roman"/>
                <w:sz w:val="28"/>
                <w:szCs w:val="28"/>
              </w:rPr>
              <w:t>Đánh giá được vai trò của Lý Thường Kiệt trong cuộc kháng chiến chống Tống (1075 – 1077)</w:t>
            </w:r>
            <w:r>
              <w:rPr>
                <w:rFonts w:ascii="Times New Roman" w:hAnsi="Times New Roman" w:eastAsia="Times New Roman" w:cs="Times New Roman"/>
                <w:color w:val="000000"/>
                <w:sz w:val="28"/>
                <w:szCs w:val="28"/>
              </w:rPr>
              <w:t>.</w:t>
            </w:r>
          </w:p>
          <w:p>
            <w:pPr>
              <w:keepNext w:val="0"/>
              <w:keepLines w:val="0"/>
              <w:widowControl/>
              <w:suppressLineNumbers w:val="0"/>
              <w:jc w:val="both"/>
              <w:rPr>
                <w:rFonts w:hint="default" w:ascii="Times New Roman" w:hAnsi="Times New Roman" w:eastAsia="Times New Roman" w:cs="Times New Roman"/>
                <w:b/>
                <w:bCs/>
                <w:color w:val="000000" w:themeColor="text1"/>
                <w:sz w:val="28"/>
                <w:szCs w:val="28"/>
                <w:lang w:val="vi-VN" w:eastAsia="zh-CN"/>
                <w14:textFill>
                  <w14:solidFill>
                    <w14:schemeClr w14:val="tx1"/>
                  </w14:solidFill>
                </w14:textFill>
              </w:rPr>
            </w:pPr>
            <w:r>
              <w:rPr>
                <w:rFonts w:hint="default" w:ascii="Times New Roman" w:hAnsi="Times New Roman" w:eastAsia="Times New Roman" w:cs="Times New Roman"/>
                <w:b/>
                <w:bCs/>
                <w:color w:val="000000" w:themeColor="text1"/>
                <w:sz w:val="28"/>
                <w:szCs w:val="28"/>
                <w:lang w:val="vi-VN" w:eastAsia="zh-CN"/>
                <w14:textFill>
                  <w14:solidFill>
                    <w14:schemeClr w14:val="tx1"/>
                  </w14:solidFill>
                </w14:textFill>
              </w:rPr>
              <w:t>Vận dụng cao</w:t>
            </w:r>
          </w:p>
          <w:p>
            <w:pPr>
              <w:keepNext w:val="0"/>
              <w:keepLines w:val="0"/>
              <w:widowControl/>
              <w:suppressLineNumbers w:val="0"/>
              <w:jc w:val="both"/>
              <w:rPr>
                <w:rFonts w:hint="default" w:ascii="Times New Roman" w:hAnsi="Times New Roman" w:cs="Times New Roman"/>
                <w:sz w:val="27"/>
                <w:szCs w:val="27"/>
                <w:lang w:val="en-US"/>
              </w:rPr>
            </w:pPr>
            <w:r>
              <w:rPr>
                <w:rFonts w:hint="default" w:ascii="Times New Roman" w:hAnsi="Times New Roman" w:cs="Times New Roman"/>
                <w:sz w:val="27"/>
                <w:szCs w:val="27"/>
                <w:lang w:val="vi-VN"/>
              </w:rPr>
              <w:t>Rút ra được bài học cho công cuộc bảo vệ Tổ quốc hiện nay</w:t>
            </w:r>
            <w:r>
              <w:rPr>
                <w:rFonts w:hint="default" w:ascii="Times New Roman" w:hAnsi="Times New Roman" w:cs="Times New Roman"/>
                <w:sz w:val="27"/>
                <w:szCs w:val="27"/>
                <w:lang w:val="en-US"/>
              </w:rPr>
              <w:t>.</w:t>
            </w:r>
          </w:p>
          <w:p>
            <w:pPr>
              <w:keepNext w:val="0"/>
              <w:keepLines w:val="0"/>
              <w:widowControl/>
              <w:suppressLineNumbers w:val="0"/>
              <w:jc w:val="both"/>
              <w:rPr>
                <w:rFonts w:hint="default" w:ascii="Times New Roman" w:hAnsi="Times New Roman" w:eastAsia="Times New Roman" w:cs="Times New Roman"/>
                <w:b/>
                <w:bCs/>
                <w:color w:val="000000" w:themeColor="text1"/>
                <w:sz w:val="28"/>
                <w:szCs w:val="28"/>
                <w:lang w:val="vi-VN" w:eastAsia="zh-CN"/>
                <w14:textFill>
                  <w14:solidFill>
                    <w14:schemeClr w14:val="tx1"/>
                  </w14:solidFill>
                </w14:textFill>
              </w:rPr>
            </w:pPr>
          </w:p>
        </w:tc>
        <w:tc>
          <w:tcPr>
            <w:tcW w:w="168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default" w:ascii="Times New Roman" w:hAnsi="Times New Roman" w:eastAsia="Times New Roman" w:cs="Times New Roman"/>
                <w:b w:val="0"/>
                <w:bCs/>
                <w:color w:val="000000"/>
                <w:sz w:val="28"/>
                <w:szCs w:val="28"/>
                <w:lang w:val="en-US"/>
              </w:rPr>
            </w:pPr>
          </w:p>
          <w:p>
            <w:pPr>
              <w:widowControl w:val="0"/>
              <w:jc w:val="center"/>
              <w:rPr>
                <w:rFonts w:hint="default" w:ascii="Times New Roman" w:hAnsi="Times New Roman" w:eastAsia="Times New Roman" w:cs="Times New Roman"/>
                <w:b w:val="0"/>
                <w:bCs/>
                <w:color w:val="000000"/>
                <w:sz w:val="28"/>
                <w:szCs w:val="28"/>
                <w:lang w:val="en-US" w:eastAsia="zh-CN" w:bidi="ar-SA"/>
              </w:rPr>
            </w:pPr>
            <w:r>
              <w:rPr>
                <w:rFonts w:hint="default" w:ascii="Times New Roman" w:hAnsi="Times New Roman" w:eastAsia="Times New Roman" w:cs="Times New Roman"/>
                <w:b w:val="0"/>
                <w:bCs/>
                <w:color w:val="000000"/>
                <w:sz w:val="28"/>
                <w:szCs w:val="28"/>
                <w:lang w:val="en-US"/>
              </w:rPr>
              <w:t>2TN</w:t>
            </w:r>
          </w:p>
        </w:tc>
        <w:tc>
          <w:tcPr>
            <w:tcW w:w="168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ascii="Times New Roman" w:hAnsi="Times New Roman" w:eastAsia="Times New Roman" w:cs="Times New Roman"/>
                <w:b w:val="0"/>
                <w:bCs/>
                <w:color w:val="000000"/>
                <w:sz w:val="28"/>
                <w:szCs w:val="28"/>
                <w:lang w:val="pt-BR" w:eastAsia="zh-CN" w:bidi="ar-SA"/>
              </w:rPr>
            </w:pPr>
          </w:p>
        </w:tc>
        <w:tc>
          <w:tcPr>
            <w:tcW w:w="1513"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default" w:ascii="Times New Roman" w:hAnsi="Times New Roman" w:eastAsia="Times New Roman" w:cs="Times New Roman"/>
                <w:b w:val="0"/>
                <w:bCs/>
                <w:color w:val="000000"/>
                <w:sz w:val="28"/>
                <w:szCs w:val="28"/>
                <w:lang w:val="vi-VN" w:eastAsia="zh-CN" w:bidi="ar-SA"/>
              </w:rPr>
            </w:pPr>
          </w:p>
          <w:p>
            <w:pPr>
              <w:widowControl w:val="0"/>
              <w:jc w:val="center"/>
              <w:rPr>
                <w:rFonts w:hint="default" w:ascii="Times New Roman" w:hAnsi="Times New Roman" w:eastAsia="Times New Roman" w:cs="Times New Roman"/>
                <w:b w:val="0"/>
                <w:bCs/>
                <w:color w:val="000000"/>
                <w:sz w:val="28"/>
                <w:szCs w:val="28"/>
                <w:lang w:val="vi-VN" w:eastAsia="zh-CN" w:bidi="ar-SA"/>
              </w:rPr>
            </w:pPr>
          </w:p>
          <w:p>
            <w:pPr>
              <w:widowControl w:val="0"/>
              <w:jc w:val="center"/>
              <w:rPr>
                <w:rFonts w:hint="default" w:ascii="Times New Roman" w:hAnsi="Times New Roman" w:eastAsia="Times New Roman" w:cs="Times New Roman"/>
                <w:b w:val="0"/>
                <w:bCs/>
                <w:color w:val="000000"/>
                <w:sz w:val="28"/>
                <w:szCs w:val="28"/>
                <w:lang w:val="vi-VN" w:eastAsia="zh-CN" w:bidi="ar-SA"/>
              </w:rPr>
            </w:pPr>
          </w:p>
          <w:p>
            <w:pPr>
              <w:widowControl w:val="0"/>
              <w:jc w:val="center"/>
              <w:rPr>
                <w:rFonts w:hint="default" w:ascii="Times New Roman" w:hAnsi="Times New Roman" w:eastAsia="Times New Roman" w:cs="Times New Roman"/>
                <w:b w:val="0"/>
                <w:bCs/>
                <w:color w:val="000000"/>
                <w:sz w:val="28"/>
                <w:szCs w:val="28"/>
                <w:lang w:val="vi-VN" w:eastAsia="zh-CN" w:bidi="ar-SA"/>
              </w:rPr>
            </w:pPr>
          </w:p>
          <w:p>
            <w:pPr>
              <w:widowControl w:val="0"/>
              <w:jc w:val="center"/>
              <w:rPr>
                <w:rFonts w:hint="default" w:ascii="Times New Roman" w:hAnsi="Times New Roman" w:eastAsia="Times New Roman" w:cs="Times New Roman"/>
                <w:b w:val="0"/>
                <w:bCs/>
                <w:color w:val="000000"/>
                <w:sz w:val="28"/>
                <w:szCs w:val="28"/>
                <w:lang w:val="vi-VN" w:eastAsia="zh-CN" w:bidi="ar-SA"/>
              </w:rPr>
            </w:pPr>
          </w:p>
          <w:p>
            <w:pPr>
              <w:widowControl w:val="0"/>
              <w:jc w:val="center"/>
              <w:rPr>
                <w:rFonts w:hint="default" w:ascii="Times New Roman" w:hAnsi="Times New Roman" w:eastAsia="Times New Roman" w:cs="Times New Roman"/>
                <w:b w:val="0"/>
                <w:bCs/>
                <w:color w:val="000000"/>
                <w:sz w:val="28"/>
                <w:szCs w:val="28"/>
                <w:lang w:val="vi-VN" w:eastAsia="zh-CN" w:bidi="ar-SA"/>
              </w:rPr>
            </w:pPr>
          </w:p>
          <w:p>
            <w:pPr>
              <w:widowControl w:val="0"/>
              <w:jc w:val="center"/>
              <w:rPr>
                <w:rFonts w:hint="default" w:ascii="Times New Roman" w:hAnsi="Times New Roman" w:eastAsia="Times New Roman" w:cs="Times New Roman"/>
                <w:b w:val="0"/>
                <w:bCs/>
                <w:color w:val="000000"/>
                <w:sz w:val="28"/>
                <w:szCs w:val="28"/>
                <w:lang w:val="vi-VN" w:eastAsia="zh-CN" w:bidi="ar-SA"/>
              </w:rPr>
            </w:pPr>
          </w:p>
          <w:p>
            <w:pPr>
              <w:widowControl w:val="0"/>
              <w:jc w:val="center"/>
              <w:rPr>
                <w:rFonts w:hint="default" w:ascii="Times New Roman" w:hAnsi="Times New Roman" w:eastAsia="Times New Roman" w:cs="Times New Roman"/>
                <w:b w:val="0"/>
                <w:bCs/>
                <w:color w:val="000000"/>
                <w:sz w:val="28"/>
                <w:szCs w:val="28"/>
                <w:lang w:val="vi-VN" w:eastAsia="zh-CN" w:bidi="ar-SA"/>
              </w:rPr>
            </w:pPr>
          </w:p>
          <w:p>
            <w:pPr>
              <w:widowControl w:val="0"/>
              <w:jc w:val="center"/>
              <w:rPr>
                <w:rFonts w:hint="default" w:ascii="Times New Roman" w:hAnsi="Times New Roman" w:eastAsia="Times New Roman" w:cs="Times New Roman"/>
                <w:b w:val="0"/>
                <w:bCs/>
                <w:color w:val="000000"/>
                <w:sz w:val="28"/>
                <w:szCs w:val="28"/>
                <w:lang w:val="vi-VN" w:eastAsia="zh-CN" w:bidi="ar-SA"/>
              </w:rPr>
            </w:pPr>
          </w:p>
          <w:p>
            <w:pPr>
              <w:widowControl w:val="0"/>
              <w:jc w:val="center"/>
              <w:rPr>
                <w:rFonts w:hint="default" w:ascii="Times New Roman" w:hAnsi="Times New Roman" w:eastAsia="Times New Roman" w:cs="Times New Roman"/>
                <w:b w:val="0"/>
                <w:bCs/>
                <w:color w:val="000000"/>
                <w:sz w:val="28"/>
                <w:szCs w:val="28"/>
                <w:lang w:val="vi-VN" w:eastAsia="zh-CN" w:bidi="ar-SA"/>
              </w:rPr>
            </w:pPr>
          </w:p>
          <w:p>
            <w:pPr>
              <w:widowControl w:val="0"/>
              <w:jc w:val="center"/>
              <w:rPr>
                <w:rFonts w:hint="default" w:ascii="Times New Roman" w:hAnsi="Times New Roman" w:eastAsia="Times New Roman" w:cs="Times New Roman"/>
                <w:b w:val="0"/>
                <w:bCs/>
                <w:color w:val="000000"/>
                <w:sz w:val="28"/>
                <w:szCs w:val="28"/>
                <w:lang w:val="vi-VN" w:eastAsia="zh-CN" w:bidi="ar-SA"/>
              </w:rPr>
            </w:pPr>
          </w:p>
          <w:p>
            <w:pPr>
              <w:widowControl w:val="0"/>
              <w:jc w:val="center"/>
              <w:rPr>
                <w:rFonts w:hint="default" w:ascii="Times New Roman" w:hAnsi="Times New Roman" w:eastAsia="Times New Roman" w:cs="Times New Roman"/>
                <w:b w:val="0"/>
                <w:bCs/>
                <w:color w:val="000000"/>
                <w:sz w:val="28"/>
                <w:szCs w:val="28"/>
                <w:lang w:val="vi-VN" w:eastAsia="zh-CN" w:bidi="ar-SA"/>
              </w:rPr>
            </w:pPr>
          </w:p>
          <w:p>
            <w:pPr>
              <w:widowControl w:val="0"/>
              <w:jc w:val="center"/>
              <w:rPr>
                <w:rFonts w:hint="default" w:ascii="Times New Roman" w:hAnsi="Times New Roman" w:eastAsia="Times New Roman" w:cs="Times New Roman"/>
                <w:b w:val="0"/>
                <w:bCs/>
                <w:color w:val="000000"/>
                <w:sz w:val="28"/>
                <w:szCs w:val="28"/>
                <w:lang w:val="vi-VN" w:eastAsia="zh-CN" w:bidi="ar-SA"/>
              </w:rPr>
            </w:pPr>
            <w:r>
              <w:rPr>
                <w:rFonts w:hint="default" w:ascii="Times New Roman" w:hAnsi="Times New Roman" w:eastAsia="Times New Roman" w:cs="Times New Roman"/>
                <w:b w:val="0"/>
                <w:bCs/>
                <w:color w:val="000000"/>
                <w:sz w:val="28"/>
                <w:szCs w:val="28"/>
                <w:lang w:val="vi-VN" w:eastAsia="zh-CN" w:bidi="ar-SA"/>
              </w:rPr>
              <w:t>1/2TL(a)</w:t>
            </w:r>
          </w:p>
        </w:tc>
        <w:tc>
          <w:tcPr>
            <w:tcW w:w="1576"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ascii="Times New Roman" w:hAnsi="Times New Roman" w:eastAsia="Times New Roman" w:cs="Times New Roman"/>
                <w:b w:val="0"/>
                <w:bCs/>
                <w:color w:val="000000"/>
                <w:sz w:val="28"/>
                <w:szCs w:val="28"/>
                <w:lang w:val="pt-BR" w:eastAsia="zh-CN" w:bidi="ar-SA"/>
              </w:rPr>
            </w:pPr>
          </w:p>
          <w:p>
            <w:pPr>
              <w:widowControl w:val="0"/>
              <w:jc w:val="center"/>
              <w:rPr>
                <w:rFonts w:ascii="Times New Roman" w:hAnsi="Times New Roman" w:eastAsia="Times New Roman" w:cs="Times New Roman"/>
                <w:b w:val="0"/>
                <w:bCs/>
                <w:color w:val="000000"/>
                <w:sz w:val="28"/>
                <w:szCs w:val="28"/>
                <w:lang w:val="pt-BR" w:eastAsia="zh-CN" w:bidi="ar-SA"/>
              </w:rPr>
            </w:pPr>
          </w:p>
          <w:p>
            <w:pPr>
              <w:widowControl w:val="0"/>
              <w:jc w:val="center"/>
              <w:rPr>
                <w:rFonts w:ascii="Times New Roman" w:hAnsi="Times New Roman" w:eastAsia="Times New Roman" w:cs="Times New Roman"/>
                <w:b w:val="0"/>
                <w:bCs/>
                <w:color w:val="000000"/>
                <w:sz w:val="28"/>
                <w:szCs w:val="28"/>
                <w:lang w:val="pt-BR" w:eastAsia="zh-CN" w:bidi="ar-SA"/>
              </w:rPr>
            </w:pPr>
          </w:p>
          <w:p>
            <w:pPr>
              <w:widowControl w:val="0"/>
              <w:jc w:val="center"/>
              <w:rPr>
                <w:rFonts w:ascii="Times New Roman" w:hAnsi="Times New Roman" w:eastAsia="Times New Roman" w:cs="Times New Roman"/>
                <w:b w:val="0"/>
                <w:bCs/>
                <w:color w:val="000000"/>
                <w:sz w:val="28"/>
                <w:szCs w:val="28"/>
                <w:lang w:val="pt-BR" w:eastAsia="zh-CN" w:bidi="ar-SA"/>
              </w:rPr>
            </w:pPr>
          </w:p>
          <w:p>
            <w:pPr>
              <w:widowControl w:val="0"/>
              <w:jc w:val="center"/>
              <w:rPr>
                <w:rFonts w:ascii="Times New Roman" w:hAnsi="Times New Roman" w:eastAsia="Times New Roman" w:cs="Times New Roman"/>
                <w:b w:val="0"/>
                <w:bCs/>
                <w:color w:val="000000"/>
                <w:sz w:val="28"/>
                <w:szCs w:val="28"/>
                <w:lang w:val="pt-BR" w:eastAsia="zh-CN" w:bidi="ar-SA"/>
              </w:rPr>
            </w:pPr>
          </w:p>
          <w:p>
            <w:pPr>
              <w:widowControl w:val="0"/>
              <w:jc w:val="center"/>
              <w:rPr>
                <w:rFonts w:ascii="Times New Roman" w:hAnsi="Times New Roman" w:eastAsia="Times New Roman" w:cs="Times New Roman"/>
                <w:b w:val="0"/>
                <w:bCs/>
                <w:color w:val="000000"/>
                <w:sz w:val="28"/>
                <w:szCs w:val="28"/>
                <w:lang w:val="pt-BR" w:eastAsia="zh-CN" w:bidi="ar-SA"/>
              </w:rPr>
            </w:pPr>
          </w:p>
          <w:p>
            <w:pPr>
              <w:widowControl w:val="0"/>
              <w:jc w:val="center"/>
              <w:rPr>
                <w:rFonts w:ascii="Times New Roman" w:hAnsi="Times New Roman" w:eastAsia="Times New Roman" w:cs="Times New Roman"/>
                <w:b w:val="0"/>
                <w:bCs/>
                <w:color w:val="000000"/>
                <w:sz w:val="28"/>
                <w:szCs w:val="28"/>
                <w:lang w:val="pt-BR" w:eastAsia="zh-CN" w:bidi="ar-SA"/>
              </w:rPr>
            </w:pPr>
          </w:p>
          <w:p>
            <w:pPr>
              <w:widowControl w:val="0"/>
              <w:jc w:val="center"/>
              <w:rPr>
                <w:rFonts w:ascii="Times New Roman" w:hAnsi="Times New Roman" w:eastAsia="Times New Roman" w:cs="Times New Roman"/>
                <w:b w:val="0"/>
                <w:bCs/>
                <w:color w:val="000000"/>
                <w:sz w:val="28"/>
                <w:szCs w:val="28"/>
                <w:lang w:val="pt-BR" w:eastAsia="zh-CN" w:bidi="ar-SA"/>
              </w:rPr>
            </w:pPr>
          </w:p>
          <w:p>
            <w:pPr>
              <w:widowControl w:val="0"/>
              <w:jc w:val="center"/>
              <w:rPr>
                <w:rFonts w:ascii="Times New Roman" w:hAnsi="Times New Roman" w:eastAsia="Times New Roman" w:cs="Times New Roman"/>
                <w:b w:val="0"/>
                <w:bCs/>
                <w:color w:val="000000"/>
                <w:sz w:val="28"/>
                <w:szCs w:val="28"/>
                <w:lang w:val="pt-BR" w:eastAsia="zh-CN" w:bidi="ar-SA"/>
              </w:rPr>
            </w:pPr>
          </w:p>
          <w:p>
            <w:pPr>
              <w:widowControl w:val="0"/>
              <w:jc w:val="center"/>
              <w:rPr>
                <w:rFonts w:ascii="Times New Roman" w:hAnsi="Times New Roman" w:eastAsia="Times New Roman" w:cs="Times New Roman"/>
                <w:b w:val="0"/>
                <w:bCs/>
                <w:color w:val="000000"/>
                <w:sz w:val="28"/>
                <w:szCs w:val="28"/>
                <w:lang w:val="pt-BR" w:eastAsia="zh-CN" w:bidi="ar-SA"/>
              </w:rPr>
            </w:pPr>
          </w:p>
          <w:p>
            <w:pPr>
              <w:widowControl w:val="0"/>
              <w:jc w:val="center"/>
              <w:rPr>
                <w:rFonts w:ascii="Times New Roman" w:hAnsi="Times New Roman" w:eastAsia="Times New Roman" w:cs="Times New Roman"/>
                <w:b w:val="0"/>
                <w:bCs/>
                <w:color w:val="000000"/>
                <w:sz w:val="28"/>
                <w:szCs w:val="28"/>
                <w:lang w:val="pt-BR" w:eastAsia="zh-CN" w:bidi="ar-SA"/>
              </w:rPr>
            </w:pPr>
          </w:p>
          <w:p>
            <w:pPr>
              <w:widowControl w:val="0"/>
              <w:jc w:val="center"/>
              <w:rPr>
                <w:rFonts w:ascii="Times New Roman" w:hAnsi="Times New Roman" w:eastAsia="Times New Roman" w:cs="Times New Roman"/>
                <w:b w:val="0"/>
                <w:bCs/>
                <w:color w:val="000000"/>
                <w:sz w:val="28"/>
                <w:szCs w:val="28"/>
                <w:lang w:val="pt-BR" w:eastAsia="zh-CN" w:bidi="ar-SA"/>
              </w:rPr>
            </w:pPr>
          </w:p>
          <w:p>
            <w:pPr>
              <w:widowControl w:val="0"/>
              <w:jc w:val="center"/>
              <w:rPr>
                <w:rFonts w:ascii="Times New Roman" w:hAnsi="Times New Roman" w:eastAsia="Times New Roman" w:cs="Times New Roman"/>
                <w:b w:val="0"/>
                <w:bCs/>
                <w:color w:val="000000"/>
                <w:sz w:val="28"/>
                <w:szCs w:val="28"/>
                <w:lang w:val="pt-BR" w:eastAsia="zh-CN" w:bidi="ar-SA"/>
              </w:rPr>
            </w:pPr>
          </w:p>
          <w:p>
            <w:pPr>
              <w:widowControl w:val="0"/>
              <w:jc w:val="center"/>
              <w:rPr>
                <w:rFonts w:ascii="Times New Roman" w:hAnsi="Times New Roman" w:eastAsia="Times New Roman" w:cs="Times New Roman"/>
                <w:b w:val="0"/>
                <w:bCs/>
                <w:color w:val="000000"/>
                <w:sz w:val="28"/>
                <w:szCs w:val="28"/>
                <w:lang w:val="pt-BR" w:eastAsia="zh-CN" w:bidi="ar-SA"/>
              </w:rPr>
            </w:pPr>
          </w:p>
          <w:p>
            <w:pPr>
              <w:widowControl w:val="0"/>
              <w:jc w:val="center"/>
              <w:rPr>
                <w:rFonts w:ascii="Times New Roman" w:hAnsi="Times New Roman" w:eastAsia="Times New Roman" w:cs="Times New Roman"/>
                <w:b w:val="0"/>
                <w:bCs/>
                <w:color w:val="000000"/>
                <w:sz w:val="28"/>
                <w:szCs w:val="28"/>
                <w:lang w:val="pt-BR" w:eastAsia="zh-CN" w:bidi="ar-SA"/>
              </w:rPr>
            </w:pPr>
          </w:p>
          <w:p>
            <w:pPr>
              <w:widowControl w:val="0"/>
              <w:jc w:val="center"/>
              <w:rPr>
                <w:rFonts w:ascii="Times New Roman" w:hAnsi="Times New Roman" w:eastAsia="Times New Roman" w:cs="Times New Roman"/>
                <w:b w:val="0"/>
                <w:bCs/>
                <w:color w:val="000000"/>
                <w:sz w:val="28"/>
                <w:szCs w:val="28"/>
                <w:lang w:val="pt-BR" w:eastAsia="zh-CN" w:bidi="ar-SA"/>
              </w:rPr>
            </w:pPr>
          </w:p>
          <w:p>
            <w:pPr>
              <w:widowControl w:val="0"/>
              <w:jc w:val="center"/>
              <w:rPr>
                <w:rFonts w:ascii="Times New Roman" w:hAnsi="Times New Roman" w:eastAsia="Times New Roman" w:cs="Times New Roman"/>
                <w:b w:val="0"/>
                <w:bCs/>
                <w:color w:val="000000"/>
                <w:sz w:val="28"/>
                <w:szCs w:val="28"/>
                <w:lang w:val="pt-BR" w:eastAsia="zh-CN" w:bidi="ar-SA"/>
              </w:rPr>
            </w:pPr>
          </w:p>
          <w:p>
            <w:pPr>
              <w:widowControl w:val="0"/>
              <w:jc w:val="center"/>
              <w:rPr>
                <w:rFonts w:ascii="Times New Roman" w:hAnsi="Times New Roman" w:eastAsia="Times New Roman" w:cs="Times New Roman"/>
                <w:b w:val="0"/>
                <w:bCs/>
                <w:color w:val="000000"/>
                <w:sz w:val="28"/>
                <w:szCs w:val="28"/>
                <w:lang w:val="pt-BR" w:eastAsia="zh-CN" w:bidi="ar-SA"/>
              </w:rPr>
            </w:pPr>
          </w:p>
          <w:p>
            <w:pPr>
              <w:widowControl w:val="0"/>
              <w:jc w:val="center"/>
              <w:rPr>
                <w:rFonts w:ascii="Times New Roman" w:hAnsi="Times New Roman" w:eastAsia="Times New Roman" w:cs="Times New Roman"/>
                <w:b w:val="0"/>
                <w:bCs/>
                <w:color w:val="000000"/>
                <w:sz w:val="28"/>
                <w:szCs w:val="28"/>
                <w:lang w:val="pt-BR" w:eastAsia="zh-CN" w:bidi="ar-SA"/>
              </w:rPr>
            </w:pPr>
          </w:p>
          <w:p>
            <w:pPr>
              <w:widowControl w:val="0"/>
              <w:jc w:val="center"/>
              <w:rPr>
                <w:rFonts w:ascii="Times New Roman" w:hAnsi="Times New Roman" w:eastAsia="Times New Roman" w:cs="Times New Roman"/>
                <w:b w:val="0"/>
                <w:bCs/>
                <w:color w:val="000000"/>
                <w:sz w:val="28"/>
                <w:szCs w:val="28"/>
                <w:lang w:val="pt-BR" w:eastAsia="zh-CN" w:bidi="ar-SA"/>
              </w:rPr>
            </w:pPr>
          </w:p>
          <w:p>
            <w:pPr>
              <w:widowControl w:val="0"/>
              <w:jc w:val="center"/>
              <w:rPr>
                <w:rFonts w:ascii="Times New Roman" w:hAnsi="Times New Roman" w:eastAsia="Times New Roman" w:cs="Times New Roman"/>
                <w:b w:val="0"/>
                <w:bCs/>
                <w:color w:val="000000"/>
                <w:sz w:val="28"/>
                <w:szCs w:val="28"/>
                <w:lang w:val="pt-BR" w:eastAsia="zh-CN" w:bidi="ar-SA"/>
              </w:rPr>
            </w:pPr>
          </w:p>
          <w:p>
            <w:pPr>
              <w:widowControl w:val="0"/>
              <w:jc w:val="center"/>
              <w:rPr>
                <w:rFonts w:hint="default" w:ascii="Times New Roman" w:hAnsi="Times New Roman" w:eastAsia="Times New Roman" w:cs="Times New Roman"/>
                <w:b w:val="0"/>
                <w:bCs/>
                <w:color w:val="000000"/>
                <w:sz w:val="28"/>
                <w:szCs w:val="28"/>
                <w:lang w:val="vi-VN" w:eastAsia="zh-CN" w:bidi="ar-SA"/>
              </w:rPr>
            </w:pPr>
            <w:r>
              <w:rPr>
                <w:rFonts w:hint="default" w:ascii="Times New Roman" w:hAnsi="Times New Roman" w:eastAsia="Times New Roman" w:cs="Times New Roman"/>
                <w:b w:val="0"/>
                <w:bCs/>
                <w:color w:val="000000"/>
                <w:sz w:val="28"/>
                <w:szCs w:val="28"/>
                <w:lang w:val="vi-VN" w:eastAsia="zh-CN" w:bidi="ar-SA"/>
              </w:rPr>
              <w:t>1/2TL(b)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761" w:type="dxa"/>
            <w:vMerge w:val="continue"/>
            <w:tcBorders>
              <w:left w:val="single" w:color="000000" w:sz="8" w:space="0"/>
              <w:bottom w:val="single" w:color="000000" w:sz="8" w:space="0"/>
              <w:right w:val="single" w:color="000000" w:sz="8" w:space="0"/>
            </w:tcBorders>
            <w:shd w:val="clear" w:color="auto" w:fill="FFFFFF"/>
            <w:vAlign w:val="top"/>
          </w:tcPr>
          <w:p>
            <w:pPr>
              <w:widowControl w:val="0"/>
              <w:jc w:val="both"/>
              <w:rPr>
                <w:rFonts w:ascii="Times New Roman" w:hAnsi="Times New Roman" w:eastAsia="Times New Roman" w:cs="Times New Roman"/>
                <w:b/>
                <w:color w:val="000000"/>
                <w:sz w:val="28"/>
                <w:szCs w:val="28"/>
                <w:lang w:val="en-US" w:eastAsia="zh-CN" w:bidi="ar-SA"/>
              </w:rPr>
            </w:pPr>
          </w:p>
        </w:tc>
        <w:tc>
          <w:tcPr>
            <w:tcW w:w="1756" w:type="dxa"/>
            <w:vMerge w:val="continue"/>
            <w:tcBorders>
              <w:left w:val="single" w:color="000000" w:sz="8" w:space="0"/>
              <w:bottom w:val="single" w:color="000000" w:sz="8" w:space="0"/>
              <w:right w:val="single" w:color="000000" w:sz="8" w:space="0"/>
            </w:tcBorders>
            <w:shd w:val="clear" w:color="auto" w:fill="FFFFFF"/>
            <w:vAlign w:val="top"/>
          </w:tcPr>
          <w:p>
            <w:pPr>
              <w:widowControl w:val="0"/>
              <w:jc w:val="both"/>
              <w:rPr>
                <w:rFonts w:ascii="Times New Roman" w:hAnsi="Times New Roman" w:eastAsia="Times New Roman" w:cs="Times New Roman"/>
                <w:b/>
                <w:color w:val="000000"/>
                <w:sz w:val="28"/>
                <w:szCs w:val="28"/>
                <w:lang w:val="pt-BR" w:eastAsia="zh-CN" w:bidi="ar-SA"/>
              </w:rPr>
            </w:pPr>
          </w:p>
        </w:tc>
        <w:tc>
          <w:tcPr>
            <w:tcW w:w="2278"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numPr>
                <w:ilvl w:val="0"/>
                <w:numId w:val="16"/>
              </w:numPr>
              <w:spacing w:line="276" w:lineRule="auto"/>
              <w:ind w:left="0" w:leftChars="0" w:firstLine="0" w:firstLineChars="0"/>
              <w:jc w:val="both"/>
              <w:rPr>
                <w:rFonts w:ascii="Times New Roman" w:hAnsi="Times New Roman" w:eastAsia="Times New Roman" w:cs="Times New Roman"/>
                <w:bCs/>
                <w:color w:val="000000"/>
                <w:sz w:val="28"/>
                <w:szCs w:val="28"/>
                <w:lang w:val="pt-BR" w:eastAsia="zh-CN" w:bidi="ar-SA"/>
              </w:rPr>
            </w:pPr>
            <w:r>
              <w:rPr>
                <w:rFonts w:hint="default" w:ascii="Times New Roman" w:hAnsi="Times New Roman" w:eastAsia="Times New Roman" w:cs="Times New Roman"/>
                <w:bCs/>
                <w:color w:val="000000"/>
                <w:sz w:val="28"/>
                <w:szCs w:val="28"/>
                <w:lang w:val="vi-VN" w:eastAsia="zh-CN" w:bidi="ar-SA"/>
              </w:rPr>
              <w:t>Đại Việt thời Trần</w:t>
            </w:r>
          </w:p>
        </w:tc>
        <w:tc>
          <w:tcPr>
            <w:tcW w:w="335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ascii="Times New Roman" w:hAnsi="Times New Roman" w:eastAsia="Times New Roman" w:cs="Times New Roman"/>
                <w:b/>
                <w:bCs w:val="0"/>
                <w:color w:val="000000"/>
                <w:sz w:val="28"/>
                <w:szCs w:val="28"/>
                <w:lang w:val="en-US"/>
              </w:rPr>
            </w:pPr>
            <w:r>
              <w:rPr>
                <w:rFonts w:hint="default" w:ascii="Times New Roman" w:hAnsi="Times New Roman" w:eastAsia="Times New Roman" w:cs="Times New Roman"/>
                <w:b/>
                <w:bCs w:val="0"/>
                <w:color w:val="000000"/>
                <w:sz w:val="28"/>
                <w:szCs w:val="28"/>
                <w:lang w:val="en-US"/>
              </w:rPr>
              <w:t>Nhận biết</w:t>
            </w:r>
          </w:p>
          <w:p>
            <w:pPr>
              <w:keepNext w:val="0"/>
              <w:keepLines w:val="0"/>
              <w:widowControl/>
              <w:suppressLineNumbers w:val="0"/>
              <w:jc w:val="both"/>
            </w:pPr>
            <w:r>
              <w:rPr>
                <w:rFonts w:hint="default" w:ascii="Times New Roman" w:hAnsi="Times New Roman" w:eastAsia="SimSun" w:cs="Times New Roman"/>
                <w:color w:val="000000"/>
                <w:kern w:val="0"/>
                <w:sz w:val="28"/>
                <w:szCs w:val="28"/>
                <w:lang w:val="en-US" w:eastAsia="zh-CN" w:bidi="ar"/>
              </w:rPr>
              <w:t xml:space="preserve">- </w:t>
            </w:r>
            <w:r>
              <w:rPr>
                <w:rFonts w:hint="default" w:ascii="Times New Roman" w:hAnsi="Times New Roman" w:eastAsia="SimSun" w:cs="Times New Roman"/>
                <w:color w:val="000000"/>
                <w:kern w:val="0"/>
                <w:sz w:val="28"/>
                <w:szCs w:val="28"/>
                <w:lang w:val="vi-VN" w:eastAsia="zh-CN" w:bidi="ar"/>
              </w:rPr>
              <w:t>Mô tả được sự thành lập nhà Trần</w:t>
            </w:r>
            <w:r>
              <w:rPr>
                <w:rFonts w:hint="default" w:ascii="Times New Roman" w:hAnsi="Times New Roman" w:eastAsia="SimSun" w:cs="Times New Roman"/>
                <w:color w:val="000000"/>
                <w:kern w:val="0"/>
                <w:sz w:val="28"/>
                <w:szCs w:val="28"/>
                <w:lang w:val="en-US" w:eastAsia="zh-CN" w:bidi="ar"/>
              </w:rPr>
              <w:t>.</w:t>
            </w:r>
          </w:p>
          <w:p>
            <w:pPr>
              <w:widowControl w:val="0"/>
              <w:jc w:val="both"/>
              <w:rPr>
                <w:rFonts w:hint="default" w:ascii="Times New Roman" w:hAnsi="Times New Roman" w:eastAsia="Times New Roman" w:cs="Times New Roman"/>
                <w:b/>
                <w:bCs w:val="0"/>
                <w:color w:val="000000"/>
                <w:sz w:val="28"/>
                <w:szCs w:val="28"/>
                <w:lang w:val="en-US"/>
              </w:rPr>
            </w:pPr>
            <w:r>
              <w:rPr>
                <w:rFonts w:hint="default" w:ascii="Times New Roman" w:hAnsi="Times New Roman" w:eastAsia="Times New Roman" w:cs="Times New Roman"/>
                <w:b/>
                <w:bCs w:val="0"/>
                <w:color w:val="000000"/>
                <w:sz w:val="28"/>
                <w:szCs w:val="28"/>
                <w:lang w:val="en-US"/>
              </w:rPr>
              <w:t>Thông hiểu</w:t>
            </w:r>
          </w:p>
          <w:p>
            <w:pPr>
              <w:keepNext w:val="0"/>
              <w:keepLines w:val="0"/>
              <w:widowControl/>
              <w:suppressLineNumbers w:val="0"/>
              <w:jc w:val="both"/>
              <w:rPr>
                <w:rFonts w:ascii="Times New Roman" w:hAnsi="Times New Roman" w:eastAsia="SimSun" w:cs="Times New Roman"/>
                <w:color w:val="000000"/>
                <w:sz w:val="28"/>
                <w:szCs w:val="28"/>
                <w:lang w:val="pt-BR" w:eastAsia="zh-CN" w:bidi="ar"/>
              </w:rPr>
            </w:pPr>
            <w:r>
              <w:rPr>
                <w:rFonts w:hint="default" w:ascii="Times New Roman" w:hAnsi="Times New Roman" w:eastAsia="SimSun" w:cs="Times New Roman"/>
                <w:color w:val="000000"/>
                <w:kern w:val="0"/>
                <w:sz w:val="28"/>
                <w:szCs w:val="28"/>
                <w:lang w:val="vi-VN" w:eastAsia="zh-CN" w:bidi="ar"/>
              </w:rPr>
              <w:t>- Trình bày những nét chính về tình hình chính trị, kinh tế thời Trần.</w:t>
            </w:r>
          </w:p>
        </w:tc>
        <w:tc>
          <w:tcPr>
            <w:tcW w:w="168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default" w:ascii="Times New Roman" w:hAnsi="Times New Roman" w:eastAsia="Times New Roman" w:cs="Times New Roman"/>
                <w:b w:val="0"/>
                <w:bCs/>
                <w:color w:val="000000"/>
                <w:sz w:val="28"/>
                <w:szCs w:val="28"/>
                <w:lang w:val="en-US"/>
              </w:rPr>
            </w:pPr>
          </w:p>
          <w:p>
            <w:pPr>
              <w:widowControl w:val="0"/>
              <w:jc w:val="center"/>
              <w:rPr>
                <w:rFonts w:hint="default" w:ascii="Times New Roman" w:hAnsi="Times New Roman" w:eastAsia="Times New Roman" w:cs="Times New Roman"/>
                <w:b w:val="0"/>
                <w:bCs/>
                <w:color w:val="000000"/>
                <w:sz w:val="28"/>
                <w:szCs w:val="28"/>
                <w:lang w:val="en-US" w:eastAsia="zh-CN" w:bidi="ar-SA"/>
              </w:rPr>
            </w:pPr>
            <w:r>
              <w:rPr>
                <w:rFonts w:hint="default" w:ascii="Times New Roman" w:hAnsi="Times New Roman" w:eastAsia="Times New Roman" w:cs="Times New Roman"/>
                <w:b w:val="0"/>
                <w:bCs/>
                <w:color w:val="000000"/>
                <w:sz w:val="28"/>
                <w:szCs w:val="28"/>
                <w:lang w:val="en-US"/>
              </w:rPr>
              <w:t>2TN</w:t>
            </w:r>
          </w:p>
        </w:tc>
        <w:tc>
          <w:tcPr>
            <w:tcW w:w="168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ascii="Times New Roman" w:hAnsi="Times New Roman" w:eastAsia="Times New Roman" w:cs="Times New Roman"/>
                <w:b w:val="0"/>
                <w:bCs/>
                <w:color w:val="000000"/>
                <w:sz w:val="28"/>
                <w:szCs w:val="28"/>
                <w:lang w:val="pt-BR" w:eastAsia="zh-CN" w:bidi="ar-SA"/>
              </w:rPr>
            </w:pPr>
          </w:p>
        </w:tc>
        <w:tc>
          <w:tcPr>
            <w:tcW w:w="1513"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default" w:ascii="Times New Roman" w:hAnsi="Times New Roman" w:eastAsia="Times New Roman" w:cs="Times New Roman"/>
                <w:b w:val="0"/>
                <w:bCs/>
                <w:color w:val="000000"/>
                <w:sz w:val="28"/>
                <w:szCs w:val="28"/>
                <w:lang w:val="en-US" w:eastAsia="zh-CN" w:bidi="ar-SA"/>
              </w:rPr>
            </w:pPr>
          </w:p>
        </w:tc>
        <w:tc>
          <w:tcPr>
            <w:tcW w:w="1576"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default" w:ascii="Times New Roman" w:hAnsi="Times New Roman" w:eastAsia="Times New Roman" w:cs="Times New Roman"/>
                <w:b w:val="0"/>
                <w:bCs/>
                <w:color w:val="000000"/>
                <w:sz w:val="28"/>
                <w:szCs w:val="28"/>
                <w:lang w:val="pt-BR"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8146" w:type="dxa"/>
            <w:gridSpan w:val="4"/>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ascii="Times New Roman" w:hAnsi="Times New Roman" w:eastAsia="Times New Roman" w:cs="Times New Roman"/>
                <w:bCs/>
                <w:color w:val="000000"/>
                <w:spacing w:val="-8"/>
                <w:sz w:val="28"/>
                <w:szCs w:val="28"/>
                <w:lang w:val="en-US" w:eastAsia="zh-CN" w:bidi="ar-SA"/>
              </w:rPr>
            </w:pPr>
            <w:r>
              <w:rPr>
                <w:rFonts w:ascii="Times New Roman" w:hAnsi="Times New Roman" w:cs="Times New Roman"/>
                <w:i/>
                <w:iCs/>
                <w:spacing w:val="-8"/>
                <w:sz w:val="28"/>
                <w:szCs w:val="28"/>
              </w:rPr>
              <w:t>Số câu/ loại câu</w:t>
            </w:r>
          </w:p>
        </w:tc>
        <w:tc>
          <w:tcPr>
            <w:tcW w:w="168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ascii="Times New Roman" w:hAnsi="Times New Roman" w:eastAsia="Times New Roman" w:cs="Times New Roman"/>
                <w:i/>
                <w:iCs/>
                <w:sz w:val="28"/>
                <w:szCs w:val="28"/>
              </w:rPr>
            </w:pPr>
            <w:r>
              <w:rPr>
                <w:rFonts w:ascii="Times New Roman" w:hAnsi="Times New Roman" w:eastAsia="Times New Roman" w:cs="Times New Roman"/>
                <w:i/>
                <w:iCs/>
                <w:sz w:val="28"/>
                <w:szCs w:val="28"/>
              </w:rPr>
              <w:t xml:space="preserve">8 câu </w:t>
            </w:r>
          </w:p>
          <w:p>
            <w:pPr>
              <w:widowControl w:val="0"/>
              <w:jc w:val="center"/>
              <w:rPr>
                <w:rFonts w:ascii="Times New Roman" w:hAnsi="Times New Roman" w:eastAsia="Times New Roman" w:cs="Times New Roman"/>
                <w:i/>
                <w:iCs/>
                <w:sz w:val="28"/>
                <w:szCs w:val="28"/>
                <w:lang w:val="pt-BR" w:eastAsia="zh-CN" w:bidi="ar-SA"/>
              </w:rPr>
            </w:pPr>
            <w:r>
              <w:rPr>
                <w:rFonts w:ascii="Times New Roman" w:hAnsi="Times New Roman" w:eastAsia="Times New Roman" w:cs="Times New Roman"/>
                <w:i/>
                <w:iCs/>
                <w:sz w:val="28"/>
                <w:szCs w:val="28"/>
              </w:rPr>
              <w:t>TNKQ</w:t>
            </w:r>
          </w:p>
        </w:tc>
        <w:tc>
          <w:tcPr>
            <w:tcW w:w="168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ascii="Times New Roman" w:hAnsi="Times New Roman" w:eastAsia="Times New Roman" w:cs="Times New Roman"/>
                <w:i/>
                <w:iCs/>
                <w:sz w:val="28"/>
                <w:szCs w:val="28"/>
              </w:rPr>
            </w:pPr>
            <w:r>
              <w:rPr>
                <w:rFonts w:ascii="Times New Roman" w:hAnsi="Times New Roman" w:eastAsia="Times New Roman" w:cs="Times New Roman"/>
                <w:i/>
                <w:iCs/>
                <w:sz w:val="28"/>
                <w:szCs w:val="28"/>
              </w:rPr>
              <w:t>1</w:t>
            </w:r>
            <w:r>
              <w:rPr>
                <w:rFonts w:hint="default" w:ascii="Times New Roman" w:hAnsi="Times New Roman" w:eastAsia="Times New Roman" w:cs="Times New Roman"/>
                <w:i/>
                <w:iCs/>
                <w:sz w:val="28"/>
                <w:szCs w:val="28"/>
                <w:lang w:val="en-US"/>
              </w:rPr>
              <w:t xml:space="preserve"> </w:t>
            </w:r>
            <w:r>
              <w:rPr>
                <w:rFonts w:ascii="Times New Roman" w:hAnsi="Times New Roman" w:eastAsia="Times New Roman" w:cs="Times New Roman"/>
                <w:i/>
                <w:iCs/>
                <w:sz w:val="28"/>
                <w:szCs w:val="28"/>
              </w:rPr>
              <w:t>câu</w:t>
            </w:r>
          </w:p>
          <w:p>
            <w:pPr>
              <w:widowControl w:val="0"/>
              <w:jc w:val="center"/>
              <w:rPr>
                <w:rFonts w:ascii="Times New Roman" w:hAnsi="Times New Roman" w:eastAsia="Times New Roman" w:cs="Times New Roman"/>
                <w:i/>
                <w:iCs/>
                <w:sz w:val="28"/>
                <w:szCs w:val="28"/>
                <w:lang w:val="en-US" w:eastAsia="zh-CN" w:bidi="ar-SA"/>
              </w:rPr>
            </w:pPr>
            <w:r>
              <w:rPr>
                <w:rFonts w:ascii="Times New Roman" w:hAnsi="Times New Roman" w:eastAsia="Times New Roman" w:cs="Times New Roman"/>
                <w:i/>
                <w:iCs/>
                <w:sz w:val="28"/>
                <w:szCs w:val="28"/>
              </w:rPr>
              <w:t>TL</w:t>
            </w:r>
          </w:p>
        </w:tc>
        <w:tc>
          <w:tcPr>
            <w:tcW w:w="1513"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ascii="Times New Roman" w:hAnsi="Times New Roman" w:eastAsia="Times New Roman" w:cs="Times New Roman"/>
                <w:i/>
                <w:iCs/>
                <w:sz w:val="28"/>
                <w:szCs w:val="28"/>
              </w:rPr>
            </w:pPr>
            <w:r>
              <w:rPr>
                <w:rFonts w:ascii="Times New Roman" w:hAnsi="Times New Roman" w:eastAsia="Times New Roman" w:cs="Times New Roman"/>
                <w:i/>
                <w:iCs/>
                <w:sz w:val="28"/>
                <w:szCs w:val="28"/>
              </w:rPr>
              <w:t>1</w:t>
            </w:r>
            <w:r>
              <w:rPr>
                <w:rFonts w:hint="default" w:ascii="Times New Roman" w:hAnsi="Times New Roman" w:eastAsia="Times New Roman" w:cs="Times New Roman"/>
                <w:i/>
                <w:iCs/>
                <w:sz w:val="28"/>
                <w:szCs w:val="28"/>
                <w:lang w:val="en-US"/>
              </w:rPr>
              <w:t>/2</w:t>
            </w:r>
            <w:r>
              <w:rPr>
                <w:rFonts w:ascii="Times New Roman" w:hAnsi="Times New Roman" w:eastAsia="Times New Roman" w:cs="Times New Roman"/>
                <w:i/>
                <w:iCs/>
                <w:sz w:val="28"/>
                <w:szCs w:val="28"/>
              </w:rPr>
              <w:t xml:space="preserve"> câu</w:t>
            </w:r>
          </w:p>
          <w:p>
            <w:pPr>
              <w:widowControl w:val="0"/>
              <w:jc w:val="center"/>
              <w:rPr>
                <w:rFonts w:ascii="Times New Roman" w:hAnsi="Times New Roman" w:eastAsia="Times New Roman" w:cs="Times New Roman"/>
                <w:i/>
                <w:iCs/>
                <w:sz w:val="28"/>
                <w:szCs w:val="28"/>
                <w:lang w:val="pt-BR" w:eastAsia="zh-CN" w:bidi="ar-SA"/>
              </w:rPr>
            </w:pPr>
            <w:r>
              <w:rPr>
                <w:rFonts w:ascii="Times New Roman" w:hAnsi="Times New Roman" w:eastAsia="Times New Roman" w:cs="Times New Roman"/>
                <w:i/>
                <w:iCs/>
                <w:sz w:val="28"/>
                <w:szCs w:val="28"/>
              </w:rPr>
              <w:t>TL</w:t>
            </w:r>
          </w:p>
        </w:tc>
        <w:tc>
          <w:tcPr>
            <w:tcW w:w="1576"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ascii="Times New Roman" w:hAnsi="Times New Roman" w:eastAsia="Times New Roman" w:cs="Times New Roman"/>
                <w:i/>
                <w:iCs/>
                <w:sz w:val="28"/>
                <w:szCs w:val="28"/>
              </w:rPr>
            </w:pPr>
            <w:r>
              <w:rPr>
                <w:rFonts w:ascii="Times New Roman" w:hAnsi="Times New Roman" w:eastAsia="Times New Roman" w:cs="Times New Roman"/>
                <w:i/>
                <w:iCs/>
                <w:sz w:val="28"/>
                <w:szCs w:val="28"/>
              </w:rPr>
              <w:t>1/2 câu</w:t>
            </w:r>
          </w:p>
          <w:p>
            <w:pPr>
              <w:widowControl w:val="0"/>
              <w:jc w:val="center"/>
              <w:rPr>
                <w:rFonts w:ascii="Times New Roman" w:hAnsi="Times New Roman" w:eastAsia="Times New Roman" w:cs="Times New Roman"/>
                <w:i/>
                <w:iCs/>
                <w:sz w:val="28"/>
                <w:szCs w:val="28"/>
                <w:lang w:val="en-US" w:eastAsia="zh-CN" w:bidi="ar-SA"/>
              </w:rPr>
            </w:pPr>
            <w:r>
              <w:rPr>
                <w:rFonts w:ascii="Times New Roman" w:hAnsi="Times New Roman" w:eastAsia="Times New Roman" w:cs="Times New Roman"/>
                <w:i/>
                <w:iCs/>
                <w:sz w:val="28"/>
                <w:szCs w:val="28"/>
              </w:rPr>
              <w: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8146" w:type="dxa"/>
            <w:gridSpan w:val="4"/>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ascii="Times New Roman" w:hAnsi="Times New Roman" w:eastAsia="Times New Roman" w:cs="Times New Roman"/>
                <w:bCs/>
                <w:color w:val="000000"/>
                <w:spacing w:val="-8"/>
                <w:sz w:val="28"/>
                <w:szCs w:val="28"/>
                <w:lang w:val="en-US" w:eastAsia="zh-CN" w:bidi="ar-SA"/>
              </w:rPr>
            </w:pPr>
            <w:r>
              <w:rPr>
                <w:rFonts w:ascii="Times New Roman" w:hAnsi="Times New Roman" w:cs="Times New Roman"/>
                <w:b/>
                <w:bCs/>
                <w:i/>
                <w:iCs/>
                <w:spacing w:val="-8"/>
                <w:sz w:val="28"/>
                <w:szCs w:val="28"/>
              </w:rPr>
              <w:t>Tỉ lệ %</w:t>
            </w:r>
          </w:p>
        </w:tc>
        <w:tc>
          <w:tcPr>
            <w:tcW w:w="168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ascii="Times New Roman" w:hAnsi="Times New Roman" w:eastAsia="Times New Roman" w:cs="Times New Roman"/>
                <w:b/>
                <w:bCs/>
                <w:sz w:val="28"/>
                <w:szCs w:val="28"/>
                <w:lang w:val="pt-BR" w:eastAsia="zh-CN" w:bidi="ar-SA"/>
              </w:rPr>
            </w:pPr>
            <w:r>
              <w:rPr>
                <w:rFonts w:ascii="Times New Roman" w:hAnsi="Times New Roman" w:eastAsia="Times New Roman" w:cs="Times New Roman"/>
                <w:b/>
                <w:bCs/>
                <w:sz w:val="28"/>
                <w:szCs w:val="28"/>
              </w:rPr>
              <w:t>20%</w:t>
            </w:r>
          </w:p>
        </w:tc>
        <w:tc>
          <w:tcPr>
            <w:tcW w:w="168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ascii="Times New Roman" w:hAnsi="Times New Roman" w:eastAsia="Times New Roman" w:cs="Times New Roman"/>
                <w:b/>
                <w:bCs/>
                <w:sz w:val="28"/>
                <w:szCs w:val="28"/>
                <w:lang w:val="en-US" w:eastAsia="zh-CN" w:bidi="ar-SA"/>
              </w:rPr>
            </w:pPr>
            <w:r>
              <w:rPr>
                <w:rFonts w:ascii="Times New Roman" w:hAnsi="Times New Roman" w:eastAsia="Times New Roman" w:cs="Times New Roman"/>
                <w:b/>
                <w:bCs/>
                <w:sz w:val="28"/>
                <w:szCs w:val="28"/>
              </w:rPr>
              <w:t>15%</w:t>
            </w:r>
          </w:p>
        </w:tc>
        <w:tc>
          <w:tcPr>
            <w:tcW w:w="1513"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ascii="Times New Roman" w:hAnsi="Times New Roman" w:eastAsia="Times New Roman" w:cs="Times New Roman"/>
                <w:b/>
                <w:bCs/>
                <w:sz w:val="28"/>
                <w:szCs w:val="28"/>
                <w:lang w:val="pt-BR" w:eastAsia="zh-CN" w:bidi="ar-SA"/>
              </w:rPr>
            </w:pPr>
            <w:r>
              <w:rPr>
                <w:rFonts w:ascii="Times New Roman" w:hAnsi="Times New Roman" w:eastAsia="Times New Roman" w:cs="Times New Roman"/>
                <w:b/>
                <w:bCs/>
                <w:sz w:val="28"/>
                <w:szCs w:val="28"/>
              </w:rPr>
              <w:t>10%</w:t>
            </w:r>
          </w:p>
        </w:tc>
        <w:tc>
          <w:tcPr>
            <w:tcW w:w="1576"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numPr>
                <w:ilvl w:val="0"/>
                <w:numId w:val="17"/>
              </w:numPr>
              <w:ind w:left="720" w:leftChars="0" w:hanging="360" w:firstLineChars="0"/>
              <w:jc w:val="center"/>
              <w:rPr>
                <w:rFonts w:ascii="Times New Roman" w:hAnsi="Times New Roman" w:eastAsia="Times New Roman" w:cs="Times New Roman"/>
                <w:b/>
                <w:bCs/>
                <w:sz w:val="28"/>
                <w:szCs w:val="28"/>
                <w:lang w:val="en-US" w:eastAsia="zh-CN" w:bidi="ar-SA"/>
              </w:rPr>
            </w:pPr>
            <w:r>
              <w:rPr>
                <w:rFonts w:ascii="Times New Roman" w:hAnsi="Times New Roman" w:eastAsia="Times New Roman" w:cs="Times New Roman"/>
                <w:b/>
                <w:bCs/>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4597" w:type="dxa"/>
            <w:gridSpan w:val="8"/>
            <w:tcBorders>
              <w:top w:val="single" w:color="000000" w:sz="8" w:space="0"/>
              <w:left w:val="single" w:color="000000" w:sz="8" w:space="0"/>
              <w:bottom w:val="single" w:color="000000" w:sz="8" w:space="0"/>
              <w:right w:val="single" w:color="000000" w:sz="8" w:space="0"/>
            </w:tcBorders>
            <w:shd w:val="clear" w:color="auto" w:fill="FFFFFF"/>
          </w:tcPr>
          <w:p>
            <w:pPr>
              <w:widowControl w:val="0"/>
              <w:jc w:val="center"/>
              <w:rPr>
                <w:rFonts w:ascii="Times New Roman" w:hAnsi="Times New Roman" w:eastAsia="Times New Roman" w:cs="Times New Roman"/>
                <w:b/>
                <w:sz w:val="28"/>
                <w:szCs w:val="28"/>
                <w:lang w:val="pt-BR"/>
              </w:rPr>
            </w:pPr>
            <w:r>
              <w:rPr>
                <w:rFonts w:ascii="Times New Roman" w:hAnsi="Times New Roman" w:eastAsia="Times New Roman" w:cs="Times New Roman"/>
                <w:b/>
                <w:sz w:val="28"/>
                <w:szCs w:val="28"/>
                <w:lang w:val="vi-VN"/>
              </w:rPr>
              <w:t xml:space="preserve">2. </w:t>
            </w:r>
            <w:r>
              <w:rPr>
                <w:rFonts w:ascii="Times New Roman" w:hAnsi="Times New Roman" w:eastAsia="Times New Roman" w:cs="Times New Roman"/>
                <w:b/>
                <w:sz w:val="28"/>
                <w:szCs w:val="28"/>
              </w:rPr>
              <w:t>Phân môn Địa lí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761" w:type="dxa"/>
            <w:vMerge w:val="restart"/>
          </w:tcPr>
          <w:p>
            <w:pPr>
              <w:widowControl w:val="0"/>
              <w:spacing w:before="60"/>
              <w:jc w:val="center"/>
              <w:rPr>
                <w:rFonts w:ascii="Times New Roman" w:hAnsi="Times New Roman" w:cs="Times New Roman"/>
                <w:spacing w:val="-8"/>
                <w:sz w:val="28"/>
                <w:szCs w:val="28"/>
              </w:rPr>
            </w:pPr>
            <w:r>
              <w:rPr>
                <w:rFonts w:ascii="Times New Roman" w:hAnsi="Times New Roman" w:cs="Times New Roman"/>
                <w:spacing w:val="-8"/>
                <w:sz w:val="28"/>
                <w:szCs w:val="28"/>
              </w:rPr>
              <w:t>1</w:t>
            </w:r>
          </w:p>
        </w:tc>
        <w:tc>
          <w:tcPr>
            <w:tcW w:w="1756" w:type="dxa"/>
            <w:vMerge w:val="restart"/>
            <w:vAlign w:val="center"/>
          </w:tcPr>
          <w:p>
            <w:pPr>
              <w:widowControl w:val="0"/>
              <w:spacing w:line="276" w:lineRule="auto"/>
              <w:jc w:val="center"/>
              <w:rPr>
                <w:rFonts w:hint="default" w:ascii="Times New Roman" w:hAnsi="Times New Roman" w:cs="Times New Roman" w:eastAsiaTheme="minorEastAsia"/>
                <w:b/>
                <w:bCs/>
                <w:spacing w:val="-8"/>
                <w:sz w:val="28"/>
                <w:szCs w:val="28"/>
                <w:lang w:val="vi-VN" w:eastAsia="zh-CN" w:bidi="ar-SA"/>
              </w:rPr>
            </w:pPr>
            <w:r>
              <w:rPr>
                <w:rFonts w:hint="default" w:ascii="Times New Roman" w:hAnsi="Times New Roman" w:cs="Times New Roman"/>
                <w:b/>
                <w:bCs/>
                <w:spacing w:val="-8"/>
                <w:sz w:val="28"/>
                <w:szCs w:val="28"/>
                <w:lang w:val="vi-VN"/>
              </w:rPr>
              <w:t>CHÂU PHI</w:t>
            </w:r>
          </w:p>
          <w:p>
            <w:pPr>
              <w:widowControl w:val="0"/>
              <w:spacing w:before="60"/>
              <w:jc w:val="both"/>
              <w:rPr>
                <w:rFonts w:ascii="Times New Roman" w:hAnsi="Times New Roman" w:cs="Times New Roman"/>
                <w:spacing w:val="-8"/>
                <w:sz w:val="28"/>
                <w:szCs w:val="28"/>
              </w:rPr>
            </w:pPr>
          </w:p>
        </w:tc>
        <w:tc>
          <w:tcPr>
            <w:tcW w:w="2278" w:type="dxa"/>
            <w:vAlign w:val="top"/>
          </w:tcPr>
          <w:p>
            <w:pPr>
              <w:widowControl w:val="0"/>
              <w:numPr>
                <w:ilvl w:val="0"/>
                <w:numId w:val="18"/>
              </w:numPr>
              <w:spacing w:line="276" w:lineRule="auto"/>
              <w:jc w:val="both"/>
              <w:rPr>
                <w:rFonts w:hint="default" w:ascii="Times New Roman" w:hAnsi="Times New Roman" w:cs="Times New Roman" w:eastAsiaTheme="minorEastAsia"/>
                <w:spacing w:val="-8"/>
                <w:sz w:val="28"/>
                <w:szCs w:val="28"/>
                <w:lang w:val="vi-VN" w:eastAsia="zh-CN" w:bidi="ar-SA"/>
              </w:rPr>
            </w:pPr>
            <w:r>
              <w:rPr>
                <w:rFonts w:hint="default" w:ascii="Times New Roman" w:hAnsi="Times New Roman" w:cs="Times New Roman"/>
                <w:spacing w:val="-8"/>
                <w:sz w:val="28"/>
                <w:szCs w:val="28"/>
                <w:lang w:val="vi-VN"/>
              </w:rPr>
              <w:t>Vị trí địa lí, đặc điểm tự nhiên châu Phi.</w:t>
            </w:r>
          </w:p>
        </w:tc>
        <w:tc>
          <w:tcPr>
            <w:tcW w:w="3351" w:type="dxa"/>
          </w:tcPr>
          <w:p>
            <w:pPr>
              <w:widowControl w:val="0"/>
              <w:jc w:val="both"/>
              <w:rPr>
                <w:rFonts w:hint="default" w:ascii="Times New Roman" w:hAnsi="Times New Roman" w:cs="Times New Roman"/>
                <w:b/>
                <w:bCs/>
                <w:sz w:val="28"/>
                <w:szCs w:val="28"/>
                <w:lang w:val="vi-VN"/>
              </w:rPr>
            </w:pPr>
            <w:r>
              <w:rPr>
                <w:rFonts w:hint="default" w:ascii="Times New Roman" w:hAnsi="Times New Roman" w:cs="Times New Roman"/>
                <w:b/>
                <w:bCs/>
                <w:sz w:val="28"/>
                <w:szCs w:val="28"/>
                <w:lang w:val="vi-VN"/>
              </w:rPr>
              <w:t>Nhận biết</w:t>
            </w:r>
          </w:p>
          <w:p>
            <w:pPr>
              <w:widowControl w:val="0"/>
              <w:jc w:val="both"/>
              <w:rPr>
                <w:rFonts w:hint="default" w:ascii="Times New Roman" w:hAnsi="Times New Roman" w:cs="Times New Roman"/>
                <w:b/>
                <w:bCs/>
                <w:sz w:val="28"/>
                <w:szCs w:val="28"/>
                <w:lang w:val="vi-VN"/>
              </w:rPr>
            </w:pPr>
            <w:r>
              <w:rPr>
                <w:rFonts w:hint="default" w:ascii="Times New Roman" w:hAnsi="Times New Roman" w:eastAsia="SimSun" w:cs="Times New Roman"/>
                <w:sz w:val="28"/>
                <w:szCs w:val="28"/>
                <w:lang w:val="vi-VN"/>
              </w:rPr>
              <w:t xml:space="preserve">- Biết </w:t>
            </w:r>
            <w:r>
              <w:rPr>
                <w:rFonts w:hint="default" w:ascii="Times New Roman" w:hAnsi="Times New Roman" w:eastAsia="SimSun" w:cs="Times New Roman"/>
                <w:sz w:val="28"/>
                <w:szCs w:val="28"/>
              </w:rPr>
              <w:t>được đặc điểm vị trí địa lí, hình dạng và kích thước châu Phi</w:t>
            </w:r>
            <w:r>
              <w:rPr>
                <w:rFonts w:hint="default" w:ascii="Times New Roman" w:hAnsi="Times New Roman" w:eastAsia="SimSun" w:cs="Times New Roman"/>
                <w:sz w:val="28"/>
                <w:szCs w:val="28"/>
                <w:lang w:val="vi-VN"/>
              </w:rPr>
              <w:t>.</w:t>
            </w:r>
          </w:p>
          <w:p>
            <w:pPr>
              <w:widowControl w:val="0"/>
              <w:jc w:val="both"/>
              <w:rPr>
                <w:rFonts w:hint="default" w:ascii="Times New Roman" w:hAnsi="Times New Roman" w:cs="Times New Roman"/>
                <w:b/>
                <w:bCs/>
                <w:sz w:val="28"/>
                <w:szCs w:val="28"/>
                <w:lang w:val="vi-VN"/>
              </w:rPr>
            </w:pPr>
            <w:r>
              <w:rPr>
                <w:rFonts w:hint="default" w:ascii="Times New Roman" w:hAnsi="Times New Roman" w:cs="Times New Roman"/>
                <w:b/>
                <w:bCs/>
                <w:sz w:val="28"/>
                <w:szCs w:val="28"/>
                <w:lang w:val="vi-VN"/>
              </w:rPr>
              <w:t>Thông hiểu</w:t>
            </w:r>
          </w:p>
          <w:p>
            <w:pPr>
              <w:widowControl w:val="0"/>
              <w:jc w:val="both"/>
              <w:rPr>
                <w:rFonts w:hint="default" w:ascii="Times New Roman" w:hAnsi="Times New Roman" w:cs="Times New Roman"/>
                <w:b/>
                <w:bCs/>
                <w:sz w:val="28"/>
                <w:szCs w:val="28"/>
                <w:lang w:val="vi-VN"/>
              </w:rPr>
            </w:pPr>
            <w:r>
              <w:rPr>
                <w:rFonts w:hint="default" w:ascii="Times New Roman" w:hAnsi="Times New Roman" w:eastAsia="SimSun" w:cs="Times New Roman"/>
                <w:sz w:val="28"/>
                <w:szCs w:val="28"/>
                <w:lang w:val="vi-VN"/>
              </w:rPr>
              <w:t xml:space="preserve">- </w:t>
            </w:r>
            <w:r>
              <w:rPr>
                <w:rFonts w:hint="default" w:ascii="Times New Roman" w:hAnsi="Times New Roman" w:eastAsia="SimSun" w:cs="Times New Roman"/>
                <w:sz w:val="28"/>
                <w:szCs w:val="28"/>
              </w:rPr>
              <w:t>Trình bày được đặc điểm vị trí địa lí, hình dạng và kích thước châu Phi</w:t>
            </w:r>
          </w:p>
          <w:p>
            <w:pPr>
              <w:widowControl w:val="0"/>
              <w:jc w:val="both"/>
              <w:rPr>
                <w:rFonts w:hint="default" w:ascii="Times New Roman" w:hAnsi="Times New Roman" w:cs="Times New Roman"/>
                <w:b/>
                <w:bCs/>
                <w:sz w:val="28"/>
                <w:szCs w:val="28"/>
                <w:lang w:val="vi-VN"/>
              </w:rPr>
            </w:pPr>
            <w:r>
              <w:rPr>
                <w:rFonts w:hint="default" w:ascii="Times New Roman" w:hAnsi="Times New Roman" w:cs="Times New Roman"/>
                <w:b/>
                <w:bCs/>
                <w:sz w:val="28"/>
                <w:szCs w:val="28"/>
                <w:lang w:val="vi-VN"/>
              </w:rPr>
              <w:t>Vận dụng</w:t>
            </w:r>
          </w:p>
          <w:p>
            <w:pPr>
              <w:widowControl w:val="0"/>
              <w:jc w:val="both"/>
              <w:rPr>
                <w:rFonts w:hint="default" w:ascii="Times New Roman" w:hAnsi="Times New Roman" w:cs="Times New Roman"/>
                <w:b/>
                <w:bCs/>
                <w:sz w:val="28"/>
                <w:szCs w:val="28"/>
                <w:lang w:val="vi-VN"/>
              </w:rPr>
            </w:pPr>
            <w:r>
              <w:rPr>
                <w:rFonts w:hint="default" w:ascii="Times New Roman" w:hAnsi="Times New Roman" w:eastAsia="SimSun" w:cs="Times New Roman"/>
                <w:sz w:val="28"/>
                <w:szCs w:val="28"/>
                <w:lang w:val="vi-VN"/>
              </w:rPr>
              <w:t xml:space="preserve">- </w:t>
            </w:r>
            <w:r>
              <w:rPr>
                <w:rFonts w:hint="default" w:ascii="Times New Roman" w:hAnsi="Times New Roman" w:eastAsia="SimSun" w:cs="Times New Roman"/>
                <w:sz w:val="28"/>
                <w:szCs w:val="28"/>
              </w:rPr>
              <w:t>Phân tích được một trong những đặc điểm thiên nhiên châu Phi; một trong những vấn đề môi trường trong sử dụng thiên nhiên (ví dụ: vấn đề săn bắn và buôn bán động vật hoang dã, lấy ngà voi, sừng tê giác,...)</w:t>
            </w:r>
          </w:p>
        </w:tc>
        <w:tc>
          <w:tcPr>
            <w:tcW w:w="1681" w:type="dxa"/>
            <w:vAlign w:val="center"/>
          </w:tcPr>
          <w:p>
            <w:pPr>
              <w:widowControl w:val="0"/>
              <w:spacing w:line="276" w:lineRule="auto"/>
              <w:jc w:val="center"/>
              <w:rPr>
                <w:rFonts w:hint="default" w:ascii="Times New Roman" w:hAnsi="Times New Roman" w:cs="Times New Roman" w:eastAsiaTheme="minorEastAsia"/>
                <w:spacing w:val="-8"/>
                <w:sz w:val="28"/>
                <w:szCs w:val="28"/>
                <w:lang w:val="vi-VN" w:eastAsia="zh-CN" w:bidi="ar-SA"/>
              </w:rPr>
            </w:pPr>
            <w:r>
              <w:rPr>
                <w:rFonts w:hint="default" w:ascii="Times New Roman" w:hAnsi="Times New Roman" w:cs="Times New Roman"/>
                <w:spacing w:val="-8"/>
                <w:sz w:val="28"/>
                <w:szCs w:val="28"/>
                <w:lang w:val="vi-VN"/>
              </w:rPr>
              <w:t>2TN</w:t>
            </w:r>
          </w:p>
        </w:tc>
        <w:tc>
          <w:tcPr>
            <w:tcW w:w="1681" w:type="dxa"/>
            <w:vAlign w:val="center"/>
          </w:tcPr>
          <w:p>
            <w:pPr>
              <w:widowControl w:val="0"/>
              <w:spacing w:line="276" w:lineRule="auto"/>
              <w:jc w:val="center"/>
              <w:rPr>
                <w:rFonts w:ascii="Times New Roman" w:hAnsi="Times New Roman" w:cs="Times New Roman" w:eastAsiaTheme="minorEastAsia"/>
                <w:spacing w:val="-8"/>
                <w:sz w:val="28"/>
                <w:szCs w:val="28"/>
                <w:lang w:val="en-US" w:eastAsia="zh-CN" w:bidi="ar-SA"/>
              </w:rPr>
            </w:pPr>
          </w:p>
        </w:tc>
        <w:tc>
          <w:tcPr>
            <w:tcW w:w="1513" w:type="dxa"/>
            <w:vAlign w:val="center"/>
          </w:tcPr>
          <w:p>
            <w:pPr>
              <w:widowControl w:val="0"/>
              <w:spacing w:line="276" w:lineRule="auto"/>
              <w:jc w:val="center"/>
              <w:rPr>
                <w:rFonts w:ascii="Times New Roman" w:hAnsi="Times New Roman" w:cs="Times New Roman" w:eastAsiaTheme="minorEastAsia"/>
                <w:spacing w:val="-8"/>
                <w:sz w:val="28"/>
                <w:szCs w:val="28"/>
                <w:lang w:val="en-US" w:eastAsia="zh-CN" w:bidi="ar-SA"/>
              </w:rPr>
            </w:pPr>
          </w:p>
        </w:tc>
        <w:tc>
          <w:tcPr>
            <w:tcW w:w="1576" w:type="dxa"/>
            <w:vAlign w:val="center"/>
          </w:tcPr>
          <w:p>
            <w:pPr>
              <w:widowControl w:val="0"/>
              <w:spacing w:line="276" w:lineRule="auto"/>
              <w:jc w:val="center"/>
              <w:rPr>
                <w:rFonts w:ascii="Times New Roman" w:hAnsi="Times New Roman" w:cs="Times New Roman" w:eastAsiaTheme="minorEastAsia"/>
                <w:spacing w:val="-8"/>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761" w:type="dxa"/>
            <w:vMerge w:val="continue"/>
          </w:tcPr>
          <w:p>
            <w:pPr>
              <w:widowControl w:val="0"/>
              <w:spacing w:before="60"/>
              <w:jc w:val="center"/>
              <w:rPr>
                <w:rFonts w:ascii="Times New Roman" w:hAnsi="Times New Roman" w:cs="Times New Roman"/>
                <w:spacing w:val="-8"/>
                <w:sz w:val="28"/>
                <w:szCs w:val="28"/>
              </w:rPr>
            </w:pPr>
          </w:p>
        </w:tc>
        <w:tc>
          <w:tcPr>
            <w:tcW w:w="1756" w:type="dxa"/>
            <w:vMerge w:val="continue"/>
          </w:tcPr>
          <w:p>
            <w:pPr>
              <w:widowControl w:val="0"/>
              <w:spacing w:before="60"/>
              <w:jc w:val="both"/>
              <w:rPr>
                <w:rFonts w:ascii="Times New Roman" w:hAnsi="Times New Roman" w:cs="Times New Roman"/>
                <w:spacing w:val="-8"/>
                <w:sz w:val="28"/>
                <w:szCs w:val="28"/>
              </w:rPr>
            </w:pPr>
          </w:p>
        </w:tc>
        <w:tc>
          <w:tcPr>
            <w:tcW w:w="2278" w:type="dxa"/>
            <w:vAlign w:val="top"/>
          </w:tcPr>
          <w:p>
            <w:pPr>
              <w:widowControl w:val="0"/>
              <w:numPr>
                <w:ilvl w:val="0"/>
                <w:numId w:val="0"/>
              </w:numPr>
              <w:spacing w:line="276" w:lineRule="auto"/>
              <w:jc w:val="both"/>
              <w:rPr>
                <w:rFonts w:hint="default" w:ascii="Times New Roman" w:hAnsi="Times New Roman" w:cs="Times New Roman" w:eastAsiaTheme="minorEastAsia"/>
                <w:spacing w:val="-8"/>
                <w:sz w:val="28"/>
                <w:szCs w:val="28"/>
                <w:lang w:val="vi-VN" w:eastAsia="zh-CN" w:bidi="ar-SA"/>
              </w:rPr>
            </w:pPr>
            <w:r>
              <w:rPr>
                <w:rFonts w:hint="default" w:ascii="Times New Roman" w:hAnsi="Times New Roman" w:cs="Times New Roman"/>
                <w:spacing w:val="-8"/>
                <w:sz w:val="28"/>
                <w:szCs w:val="28"/>
                <w:lang w:val="vi-VN"/>
              </w:rPr>
              <w:t>2. Đặc điểm dân cư, xã hội châu Phi.</w:t>
            </w:r>
          </w:p>
        </w:tc>
        <w:tc>
          <w:tcPr>
            <w:tcW w:w="3351" w:type="dxa"/>
          </w:tcPr>
          <w:p>
            <w:pPr>
              <w:widowControl w:val="0"/>
              <w:jc w:val="both"/>
              <w:rPr>
                <w:rFonts w:hint="default" w:ascii="Times New Roman" w:hAnsi="Times New Roman" w:cs="Times New Roman"/>
                <w:b/>
                <w:bCs/>
                <w:sz w:val="28"/>
                <w:szCs w:val="28"/>
                <w:lang w:val="vi-VN"/>
              </w:rPr>
            </w:pPr>
            <w:r>
              <w:rPr>
                <w:rFonts w:hint="default" w:ascii="Times New Roman" w:hAnsi="Times New Roman" w:cs="Times New Roman"/>
                <w:b/>
                <w:bCs/>
                <w:sz w:val="28"/>
                <w:szCs w:val="28"/>
                <w:lang w:val="vi-VN"/>
              </w:rPr>
              <w:t>Nhận biết</w:t>
            </w:r>
          </w:p>
          <w:p>
            <w:pPr>
              <w:widowControl w:val="0"/>
              <w:jc w:val="both"/>
              <w:rPr>
                <w:rFonts w:hint="default" w:ascii="Times New Roman" w:hAnsi="Times New Roman" w:cs="Times New Roman"/>
                <w:b w:val="0"/>
                <w:bCs w:val="0"/>
                <w:sz w:val="28"/>
                <w:szCs w:val="28"/>
                <w:lang w:val="vi-VN"/>
              </w:rPr>
            </w:pPr>
            <w:r>
              <w:rPr>
                <w:rFonts w:hint="default" w:ascii="Times New Roman" w:hAnsi="Times New Roman" w:cs="Times New Roman"/>
                <w:b w:val="0"/>
                <w:bCs w:val="0"/>
                <w:sz w:val="28"/>
                <w:szCs w:val="28"/>
                <w:lang w:val="vi-VN"/>
              </w:rPr>
              <w:t>- Biết được những nét chính về một số vấn đề dân cư, xã hội.</w:t>
            </w:r>
          </w:p>
          <w:p>
            <w:pPr>
              <w:widowControl w:val="0"/>
              <w:jc w:val="both"/>
              <w:rPr>
                <w:rFonts w:hint="default" w:ascii="Times New Roman" w:hAnsi="Times New Roman" w:cs="Times New Roman"/>
                <w:b/>
                <w:bCs/>
                <w:sz w:val="28"/>
                <w:szCs w:val="28"/>
                <w:lang w:val="vi-VN"/>
              </w:rPr>
            </w:pPr>
            <w:r>
              <w:rPr>
                <w:rFonts w:hint="default" w:ascii="Times New Roman" w:hAnsi="Times New Roman" w:cs="Times New Roman"/>
                <w:b/>
                <w:bCs/>
                <w:sz w:val="28"/>
                <w:szCs w:val="28"/>
                <w:lang w:val="vi-VN"/>
              </w:rPr>
              <w:t>Thông hiểu</w:t>
            </w:r>
          </w:p>
          <w:p>
            <w:pPr>
              <w:widowControl w:val="0"/>
              <w:jc w:val="both"/>
              <w:rPr>
                <w:rFonts w:hint="default" w:ascii="Times New Roman" w:hAnsi="Times New Roman" w:cs="Times New Roman"/>
                <w:b/>
                <w:bCs/>
                <w:sz w:val="28"/>
                <w:szCs w:val="28"/>
                <w:lang w:val="vi-VN"/>
              </w:rPr>
            </w:pPr>
            <w:r>
              <w:rPr>
                <w:rFonts w:hint="default" w:ascii="Times New Roman" w:hAnsi="Times New Roman" w:eastAsia="SimSun" w:cs="Times New Roman"/>
                <w:sz w:val="28"/>
                <w:szCs w:val="28"/>
                <w:lang w:val="vi-VN"/>
              </w:rPr>
              <w:t xml:space="preserve">- </w:t>
            </w:r>
            <w:r>
              <w:rPr>
                <w:rFonts w:hint="default" w:ascii="Times New Roman" w:hAnsi="Times New Roman" w:eastAsia="SimSun" w:cs="Times New Roman"/>
                <w:sz w:val="28"/>
                <w:szCs w:val="28"/>
              </w:rPr>
              <w:t>Trình bày được một trong những vấn đề nổi cộm về dân cư, xã hội và di sản lịch sử châu Phi (ví dụ: vấn đề nạn đói, vấn đề xung đột quân sự,...)</w:t>
            </w:r>
          </w:p>
          <w:p>
            <w:pPr>
              <w:widowControl w:val="0"/>
              <w:jc w:val="both"/>
              <w:rPr>
                <w:rFonts w:hint="default" w:ascii="Times New Roman" w:hAnsi="Times New Roman" w:cs="Times New Roman"/>
                <w:b/>
                <w:bCs/>
                <w:sz w:val="28"/>
                <w:szCs w:val="28"/>
                <w:lang w:val="vi-VN"/>
              </w:rPr>
            </w:pPr>
            <w:r>
              <w:rPr>
                <w:rFonts w:hint="default" w:ascii="Times New Roman" w:hAnsi="Times New Roman" w:cs="Times New Roman"/>
                <w:b/>
                <w:bCs/>
                <w:sz w:val="28"/>
                <w:szCs w:val="28"/>
                <w:lang w:val="vi-VN"/>
              </w:rPr>
              <w:t>Vận dụng</w:t>
            </w:r>
          </w:p>
          <w:p>
            <w:pPr>
              <w:widowControl w:val="0"/>
              <w:jc w:val="both"/>
              <w:rPr>
                <w:rFonts w:hint="default" w:ascii="Times New Roman" w:hAnsi="Times New Roman" w:cs="Times New Roman"/>
                <w:b/>
                <w:bCs/>
                <w:sz w:val="28"/>
                <w:szCs w:val="28"/>
                <w:lang w:val="vi-VN"/>
              </w:rPr>
            </w:pPr>
            <w:r>
              <w:rPr>
                <w:rFonts w:hint="default" w:ascii="Times New Roman" w:hAnsi="Times New Roman" w:cs="Times New Roman"/>
                <w:b w:val="0"/>
                <w:bCs w:val="0"/>
                <w:sz w:val="28"/>
                <w:szCs w:val="28"/>
                <w:lang w:val="vi-VN"/>
              </w:rPr>
              <w:t xml:space="preserve">- Phân tích hậu quả </w:t>
            </w:r>
            <w:r>
              <w:rPr>
                <w:rFonts w:hint="default" w:ascii="Times New Roman" w:hAnsi="Times New Roman" w:eastAsia="SimSun" w:cs="Times New Roman"/>
                <w:b w:val="0"/>
                <w:bCs w:val="0"/>
                <w:sz w:val="28"/>
                <w:szCs w:val="28"/>
              </w:rPr>
              <w:t xml:space="preserve"> một trong những vấn đề nổi cộm về dân cư, xã hội và di sản lịch sử châu Phi (ví dụ: vấn đề nạn đói, vấn đề xung đột quân sự,...)</w:t>
            </w:r>
          </w:p>
        </w:tc>
        <w:tc>
          <w:tcPr>
            <w:tcW w:w="1681" w:type="dxa"/>
            <w:vAlign w:val="center"/>
          </w:tcPr>
          <w:p>
            <w:pPr>
              <w:widowControl w:val="0"/>
              <w:spacing w:line="276" w:lineRule="auto"/>
              <w:jc w:val="center"/>
              <w:rPr>
                <w:rFonts w:hint="default" w:ascii="Times New Roman" w:hAnsi="Times New Roman" w:cs="Times New Roman" w:eastAsiaTheme="minorEastAsia"/>
                <w:spacing w:val="-8"/>
                <w:sz w:val="28"/>
                <w:szCs w:val="28"/>
                <w:lang w:val="vi-VN" w:eastAsia="zh-CN" w:bidi="ar-SA"/>
              </w:rPr>
            </w:pPr>
            <w:r>
              <w:rPr>
                <w:rFonts w:hint="default" w:ascii="Times New Roman" w:hAnsi="Times New Roman" w:cs="Times New Roman"/>
                <w:spacing w:val="-8"/>
                <w:sz w:val="28"/>
                <w:szCs w:val="28"/>
                <w:lang w:val="vi-VN"/>
              </w:rPr>
              <w:t>2TN</w:t>
            </w:r>
          </w:p>
        </w:tc>
        <w:tc>
          <w:tcPr>
            <w:tcW w:w="1681" w:type="dxa"/>
            <w:vAlign w:val="center"/>
          </w:tcPr>
          <w:p>
            <w:pPr>
              <w:widowControl w:val="0"/>
              <w:spacing w:line="276" w:lineRule="auto"/>
              <w:jc w:val="center"/>
              <w:rPr>
                <w:rFonts w:ascii="Times New Roman" w:hAnsi="Times New Roman" w:cs="Times New Roman" w:eastAsiaTheme="minorEastAsia"/>
                <w:spacing w:val="-8"/>
                <w:sz w:val="28"/>
                <w:szCs w:val="28"/>
                <w:lang w:val="en-US" w:eastAsia="zh-CN" w:bidi="ar-SA"/>
              </w:rPr>
            </w:pPr>
          </w:p>
        </w:tc>
        <w:tc>
          <w:tcPr>
            <w:tcW w:w="1513" w:type="dxa"/>
            <w:vAlign w:val="center"/>
          </w:tcPr>
          <w:p>
            <w:pPr>
              <w:widowControl w:val="0"/>
              <w:spacing w:line="276" w:lineRule="auto"/>
              <w:jc w:val="center"/>
              <w:rPr>
                <w:rFonts w:ascii="Times New Roman" w:hAnsi="Times New Roman" w:cs="Times New Roman" w:eastAsiaTheme="minorEastAsia"/>
                <w:spacing w:val="-8"/>
                <w:sz w:val="28"/>
                <w:szCs w:val="28"/>
                <w:lang w:val="en-US" w:eastAsia="zh-CN" w:bidi="ar-SA"/>
              </w:rPr>
            </w:pPr>
          </w:p>
        </w:tc>
        <w:tc>
          <w:tcPr>
            <w:tcW w:w="1576" w:type="dxa"/>
            <w:vAlign w:val="center"/>
          </w:tcPr>
          <w:p>
            <w:pPr>
              <w:widowControl w:val="0"/>
              <w:spacing w:line="276" w:lineRule="auto"/>
              <w:jc w:val="center"/>
              <w:rPr>
                <w:rFonts w:ascii="Times New Roman" w:hAnsi="Times New Roman" w:cs="Times New Roman" w:eastAsiaTheme="minorEastAsia"/>
                <w:spacing w:val="-8"/>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761" w:type="dxa"/>
            <w:vMerge w:val="continue"/>
          </w:tcPr>
          <w:p>
            <w:pPr>
              <w:widowControl w:val="0"/>
              <w:spacing w:before="60"/>
              <w:jc w:val="center"/>
              <w:rPr>
                <w:rFonts w:ascii="Times New Roman" w:hAnsi="Times New Roman" w:cs="Times New Roman"/>
                <w:spacing w:val="-8"/>
                <w:sz w:val="28"/>
                <w:szCs w:val="28"/>
              </w:rPr>
            </w:pPr>
          </w:p>
        </w:tc>
        <w:tc>
          <w:tcPr>
            <w:tcW w:w="1756" w:type="dxa"/>
            <w:vMerge w:val="continue"/>
          </w:tcPr>
          <w:p>
            <w:pPr>
              <w:widowControl w:val="0"/>
              <w:spacing w:before="60"/>
              <w:jc w:val="both"/>
              <w:rPr>
                <w:rFonts w:ascii="Times New Roman" w:hAnsi="Times New Roman" w:cs="Times New Roman"/>
                <w:spacing w:val="-8"/>
                <w:sz w:val="28"/>
                <w:szCs w:val="28"/>
              </w:rPr>
            </w:pPr>
          </w:p>
        </w:tc>
        <w:tc>
          <w:tcPr>
            <w:tcW w:w="2278" w:type="dxa"/>
            <w:vAlign w:val="top"/>
          </w:tcPr>
          <w:p>
            <w:pPr>
              <w:widowControl w:val="0"/>
              <w:numPr>
                <w:ilvl w:val="0"/>
                <w:numId w:val="0"/>
              </w:numPr>
              <w:spacing w:line="276" w:lineRule="auto"/>
              <w:jc w:val="both"/>
              <w:rPr>
                <w:rFonts w:hint="default" w:ascii="Times New Roman" w:hAnsi="Times New Roman" w:cs="Times New Roman" w:eastAsiaTheme="minorEastAsia"/>
                <w:spacing w:val="-8"/>
                <w:sz w:val="28"/>
                <w:szCs w:val="28"/>
                <w:lang w:val="vi-VN" w:eastAsia="zh-CN" w:bidi="ar-SA"/>
              </w:rPr>
            </w:pPr>
            <w:r>
              <w:rPr>
                <w:rFonts w:hint="default" w:ascii="Times New Roman" w:hAnsi="Times New Roman" w:eastAsia="Times New Roman" w:cs="Times New Roman"/>
                <w:sz w:val="28"/>
                <w:szCs w:val="28"/>
                <w:lang w:val="vi-VN"/>
              </w:rPr>
              <w:t xml:space="preserve">3. </w:t>
            </w:r>
            <w:r>
              <w:rPr>
                <w:rFonts w:ascii="Times New Roman" w:hAnsi="Times New Roman" w:eastAsia="Times New Roman" w:cs="Times New Roman"/>
                <w:sz w:val="28"/>
                <w:szCs w:val="28"/>
                <w:lang w:val="pt-BR"/>
              </w:rPr>
              <w:t>Phương thức con người khai thác, sử dụng và bảo vệ thiên nhiên ở châu Phi</w:t>
            </w:r>
            <w:r>
              <w:rPr>
                <w:rFonts w:hint="default" w:ascii="Times New Roman" w:hAnsi="Times New Roman" w:eastAsia="Times New Roman" w:cs="Times New Roman"/>
                <w:sz w:val="28"/>
                <w:szCs w:val="28"/>
                <w:lang w:val="vi-VN"/>
              </w:rPr>
              <w:t>.</w:t>
            </w:r>
          </w:p>
        </w:tc>
        <w:tc>
          <w:tcPr>
            <w:tcW w:w="3351" w:type="dxa"/>
          </w:tcPr>
          <w:p>
            <w:pPr>
              <w:widowControl w:val="0"/>
              <w:jc w:val="both"/>
              <w:rPr>
                <w:rFonts w:hint="default" w:ascii="Times New Roman" w:hAnsi="Times New Roman" w:cs="Times New Roman"/>
                <w:b/>
                <w:bCs/>
                <w:sz w:val="28"/>
                <w:szCs w:val="28"/>
                <w:lang w:val="vi-VN"/>
              </w:rPr>
            </w:pPr>
            <w:r>
              <w:rPr>
                <w:rFonts w:hint="default" w:ascii="Times New Roman" w:hAnsi="Times New Roman" w:cs="Times New Roman"/>
                <w:b/>
                <w:bCs/>
                <w:sz w:val="28"/>
                <w:szCs w:val="28"/>
                <w:lang w:val="vi-VN"/>
              </w:rPr>
              <w:t>Nhận biết</w:t>
            </w:r>
          </w:p>
          <w:p>
            <w:pPr>
              <w:widowControl w:val="0"/>
              <w:jc w:val="both"/>
              <w:rPr>
                <w:rFonts w:hint="default" w:ascii="Times New Roman" w:hAnsi="Times New Roman" w:cs="Times New Roman"/>
                <w:b/>
                <w:bCs/>
                <w:sz w:val="28"/>
                <w:szCs w:val="28"/>
                <w:lang w:val="vi-VN"/>
              </w:rPr>
            </w:pPr>
            <w:r>
              <w:rPr>
                <w:rFonts w:hint="default" w:ascii="Times New Roman" w:hAnsi="Times New Roman" w:cs="Times New Roman"/>
                <w:b w:val="0"/>
                <w:bCs w:val="0"/>
                <w:sz w:val="28"/>
                <w:szCs w:val="28"/>
                <w:lang w:val="vi-VN"/>
              </w:rPr>
              <w:t xml:space="preserve">- Biết được </w:t>
            </w:r>
            <w:r>
              <w:rPr>
                <w:rFonts w:hint="default" w:ascii="Times New Roman" w:hAnsi="Times New Roman" w:eastAsia="SimSun" w:cs="Times New Roman"/>
                <w:b w:val="0"/>
                <w:bCs w:val="0"/>
                <w:sz w:val="28"/>
                <w:szCs w:val="28"/>
              </w:rPr>
              <w:t>cách thức người dân châu Phi khai thác thiên nhiên ở các môi trường khác nhau</w:t>
            </w:r>
            <w:r>
              <w:rPr>
                <w:rFonts w:hint="default" w:ascii="Times New Roman" w:hAnsi="Times New Roman" w:eastAsia="SimSun" w:cs="Times New Roman"/>
                <w:b w:val="0"/>
                <w:bCs w:val="0"/>
                <w:sz w:val="28"/>
                <w:szCs w:val="28"/>
                <w:lang w:val="vi-VN"/>
              </w:rPr>
              <w:t>.</w:t>
            </w:r>
          </w:p>
          <w:p>
            <w:pPr>
              <w:widowControl w:val="0"/>
              <w:jc w:val="both"/>
              <w:rPr>
                <w:rFonts w:hint="default" w:ascii="Times New Roman" w:hAnsi="Times New Roman" w:cs="Times New Roman"/>
                <w:b/>
                <w:bCs/>
                <w:sz w:val="28"/>
                <w:szCs w:val="28"/>
                <w:lang w:val="vi-VN"/>
              </w:rPr>
            </w:pPr>
            <w:r>
              <w:rPr>
                <w:rFonts w:hint="default" w:ascii="Times New Roman" w:hAnsi="Times New Roman" w:cs="Times New Roman"/>
                <w:b/>
                <w:bCs/>
                <w:sz w:val="28"/>
                <w:szCs w:val="28"/>
                <w:lang w:val="vi-VN"/>
              </w:rPr>
              <w:t>Thông hiểu</w:t>
            </w:r>
          </w:p>
          <w:p>
            <w:pPr>
              <w:widowControl w:val="0"/>
              <w:jc w:val="both"/>
              <w:rPr>
                <w:rFonts w:hint="default" w:ascii="Times New Roman" w:hAnsi="Times New Roman" w:cs="Times New Roman"/>
                <w:b/>
                <w:bCs/>
                <w:sz w:val="28"/>
                <w:szCs w:val="28"/>
                <w:lang w:val="vi-VN"/>
              </w:rPr>
            </w:pPr>
            <w:r>
              <w:rPr>
                <w:rFonts w:hint="default" w:ascii="Times New Roman" w:hAnsi="Times New Roman" w:eastAsia="SimSun" w:cs="Times New Roman"/>
                <w:sz w:val="28"/>
                <w:szCs w:val="28"/>
                <w:lang w:val="vi-VN"/>
              </w:rPr>
              <w:t xml:space="preserve">- </w:t>
            </w:r>
            <w:r>
              <w:rPr>
                <w:rFonts w:hint="default" w:ascii="Times New Roman" w:hAnsi="Times New Roman" w:eastAsia="SimSun" w:cs="Times New Roman"/>
                <w:sz w:val="28"/>
                <w:szCs w:val="28"/>
              </w:rPr>
              <w:t>Trình bày được cách thức người dân châu Phi khai thác thiên nhiên ở các môi trường khác nhau</w:t>
            </w:r>
            <w:r>
              <w:rPr>
                <w:rFonts w:hint="default" w:ascii="Times New Roman" w:hAnsi="Times New Roman" w:eastAsia="SimSun" w:cs="Times New Roman"/>
                <w:sz w:val="28"/>
                <w:szCs w:val="28"/>
                <w:lang w:val="vi-VN"/>
              </w:rPr>
              <w:t>.</w:t>
            </w:r>
          </w:p>
          <w:p>
            <w:pPr>
              <w:widowControl w:val="0"/>
              <w:jc w:val="both"/>
              <w:rPr>
                <w:rFonts w:hint="default" w:ascii="Times New Roman" w:hAnsi="Times New Roman" w:cs="Times New Roman"/>
                <w:b/>
                <w:bCs/>
                <w:sz w:val="28"/>
                <w:szCs w:val="28"/>
                <w:lang w:val="vi-VN"/>
              </w:rPr>
            </w:pPr>
            <w:r>
              <w:rPr>
                <w:rFonts w:hint="default" w:ascii="Times New Roman" w:hAnsi="Times New Roman" w:cs="Times New Roman"/>
                <w:b/>
                <w:bCs/>
                <w:sz w:val="28"/>
                <w:szCs w:val="28"/>
                <w:lang w:val="vi-VN"/>
              </w:rPr>
              <w:t>Vận dụng</w:t>
            </w:r>
          </w:p>
          <w:p>
            <w:pPr>
              <w:widowControl w:val="0"/>
              <w:jc w:val="both"/>
              <w:rPr>
                <w:rFonts w:hint="default" w:ascii="Times New Roman" w:hAnsi="Times New Roman" w:cs="Times New Roman"/>
                <w:b/>
                <w:bCs/>
                <w:sz w:val="28"/>
                <w:szCs w:val="28"/>
                <w:lang w:val="vi-VN"/>
              </w:rPr>
            </w:pPr>
            <w:r>
              <w:rPr>
                <w:rFonts w:hint="default" w:ascii="Times New Roman" w:hAnsi="Times New Roman" w:cs="Times New Roman"/>
                <w:b w:val="0"/>
                <w:bCs w:val="0"/>
                <w:sz w:val="28"/>
                <w:szCs w:val="28"/>
                <w:lang w:val="vi-VN"/>
              </w:rPr>
              <w:t>- So sánh được cách thức con người khai thác thiên nhiên ở những môi trường khác nhau.</w:t>
            </w:r>
          </w:p>
        </w:tc>
        <w:tc>
          <w:tcPr>
            <w:tcW w:w="1681" w:type="dxa"/>
            <w:vAlign w:val="top"/>
          </w:tcPr>
          <w:p>
            <w:pPr>
              <w:widowControl w:val="0"/>
              <w:spacing w:line="276" w:lineRule="auto"/>
              <w:jc w:val="center"/>
              <w:rPr>
                <w:rFonts w:hint="default" w:ascii="Times New Roman" w:hAnsi="Times New Roman" w:cs="Times New Roman"/>
                <w:spacing w:val="-8"/>
                <w:sz w:val="28"/>
                <w:szCs w:val="28"/>
                <w:lang w:val="vi-VN"/>
              </w:rPr>
            </w:pPr>
          </w:p>
          <w:p>
            <w:pPr>
              <w:widowControl w:val="0"/>
              <w:spacing w:line="276" w:lineRule="auto"/>
              <w:jc w:val="center"/>
              <w:rPr>
                <w:rFonts w:hint="default" w:ascii="Times New Roman" w:hAnsi="Times New Roman" w:cs="Times New Roman"/>
                <w:spacing w:val="-8"/>
                <w:sz w:val="28"/>
                <w:szCs w:val="28"/>
                <w:lang w:val="vi-VN"/>
              </w:rPr>
            </w:pPr>
          </w:p>
          <w:p>
            <w:pPr>
              <w:widowControl w:val="0"/>
              <w:spacing w:line="276" w:lineRule="auto"/>
              <w:jc w:val="center"/>
              <w:rPr>
                <w:rFonts w:hint="default" w:ascii="Times New Roman" w:hAnsi="Times New Roman" w:cs="Times New Roman" w:eastAsiaTheme="minorEastAsia"/>
                <w:spacing w:val="-8"/>
                <w:sz w:val="28"/>
                <w:szCs w:val="28"/>
                <w:lang w:val="vi-VN" w:eastAsia="zh-CN" w:bidi="ar-SA"/>
              </w:rPr>
            </w:pPr>
            <w:r>
              <w:rPr>
                <w:rFonts w:hint="default" w:ascii="Times New Roman" w:hAnsi="Times New Roman" w:cs="Times New Roman"/>
                <w:spacing w:val="-8"/>
                <w:sz w:val="28"/>
                <w:szCs w:val="28"/>
                <w:lang w:val="vi-VN"/>
              </w:rPr>
              <w:t>2TN</w:t>
            </w:r>
          </w:p>
        </w:tc>
        <w:tc>
          <w:tcPr>
            <w:tcW w:w="1681" w:type="dxa"/>
            <w:vAlign w:val="center"/>
          </w:tcPr>
          <w:p>
            <w:pPr>
              <w:widowControl w:val="0"/>
              <w:spacing w:line="276" w:lineRule="auto"/>
              <w:jc w:val="center"/>
              <w:rPr>
                <w:rFonts w:ascii="Times New Roman" w:hAnsi="Times New Roman" w:cs="Times New Roman" w:eastAsiaTheme="minorEastAsia"/>
                <w:spacing w:val="-8"/>
                <w:sz w:val="28"/>
                <w:szCs w:val="28"/>
                <w:lang w:val="en-US" w:eastAsia="zh-CN" w:bidi="ar-SA"/>
              </w:rPr>
            </w:pPr>
          </w:p>
        </w:tc>
        <w:tc>
          <w:tcPr>
            <w:tcW w:w="1513" w:type="dxa"/>
            <w:vAlign w:val="center"/>
          </w:tcPr>
          <w:p>
            <w:pPr>
              <w:widowControl w:val="0"/>
              <w:spacing w:line="276" w:lineRule="auto"/>
              <w:jc w:val="center"/>
              <w:rPr>
                <w:rFonts w:hint="default" w:ascii="Times New Roman" w:hAnsi="Times New Roman" w:cs="Times New Roman"/>
                <w:spacing w:val="-8"/>
                <w:sz w:val="28"/>
                <w:szCs w:val="28"/>
                <w:lang w:val="vi-VN"/>
              </w:rPr>
            </w:pPr>
          </w:p>
          <w:p>
            <w:pPr>
              <w:widowControl w:val="0"/>
              <w:spacing w:line="276" w:lineRule="auto"/>
              <w:jc w:val="center"/>
              <w:rPr>
                <w:rFonts w:hint="default" w:ascii="Times New Roman" w:hAnsi="Times New Roman" w:cs="Times New Roman"/>
                <w:spacing w:val="-8"/>
                <w:sz w:val="28"/>
                <w:szCs w:val="28"/>
                <w:lang w:val="vi-VN"/>
              </w:rPr>
            </w:pPr>
          </w:p>
          <w:p>
            <w:pPr>
              <w:widowControl w:val="0"/>
              <w:spacing w:line="276" w:lineRule="auto"/>
              <w:jc w:val="center"/>
              <w:rPr>
                <w:rFonts w:hint="default" w:ascii="Times New Roman" w:hAnsi="Times New Roman" w:cs="Times New Roman"/>
                <w:spacing w:val="-8"/>
                <w:sz w:val="28"/>
                <w:szCs w:val="28"/>
                <w:lang w:val="vi-VN"/>
              </w:rPr>
            </w:pPr>
          </w:p>
          <w:p>
            <w:pPr>
              <w:widowControl w:val="0"/>
              <w:spacing w:line="276" w:lineRule="auto"/>
              <w:jc w:val="center"/>
              <w:rPr>
                <w:rFonts w:hint="default" w:ascii="Times New Roman" w:hAnsi="Times New Roman" w:cs="Times New Roman"/>
                <w:spacing w:val="-8"/>
                <w:sz w:val="28"/>
                <w:szCs w:val="28"/>
                <w:lang w:val="vi-VN"/>
              </w:rPr>
            </w:pPr>
          </w:p>
          <w:p>
            <w:pPr>
              <w:widowControl w:val="0"/>
              <w:spacing w:line="276" w:lineRule="auto"/>
              <w:jc w:val="center"/>
              <w:rPr>
                <w:rFonts w:hint="default" w:ascii="Times New Roman" w:hAnsi="Times New Roman" w:cs="Times New Roman"/>
                <w:spacing w:val="-8"/>
                <w:sz w:val="28"/>
                <w:szCs w:val="28"/>
                <w:lang w:val="vi-VN"/>
              </w:rPr>
            </w:pPr>
          </w:p>
          <w:p>
            <w:pPr>
              <w:widowControl w:val="0"/>
              <w:spacing w:line="276" w:lineRule="auto"/>
              <w:jc w:val="center"/>
              <w:rPr>
                <w:rFonts w:hint="default" w:ascii="Times New Roman" w:hAnsi="Times New Roman" w:cs="Times New Roman"/>
                <w:spacing w:val="-8"/>
                <w:sz w:val="28"/>
                <w:szCs w:val="28"/>
                <w:lang w:val="vi-VN"/>
              </w:rPr>
            </w:pPr>
          </w:p>
          <w:p>
            <w:pPr>
              <w:widowControl w:val="0"/>
              <w:spacing w:line="276" w:lineRule="auto"/>
              <w:jc w:val="center"/>
              <w:rPr>
                <w:rFonts w:hint="default" w:ascii="Times New Roman" w:hAnsi="Times New Roman" w:cs="Times New Roman"/>
                <w:spacing w:val="-8"/>
                <w:sz w:val="28"/>
                <w:szCs w:val="28"/>
                <w:lang w:val="vi-VN"/>
              </w:rPr>
            </w:pPr>
          </w:p>
          <w:p>
            <w:pPr>
              <w:widowControl w:val="0"/>
              <w:spacing w:line="276" w:lineRule="auto"/>
              <w:jc w:val="center"/>
              <w:rPr>
                <w:rFonts w:hint="default" w:ascii="Times New Roman" w:hAnsi="Times New Roman" w:cs="Times New Roman"/>
                <w:spacing w:val="-8"/>
                <w:sz w:val="28"/>
                <w:szCs w:val="28"/>
                <w:lang w:val="vi-VN"/>
              </w:rPr>
            </w:pPr>
          </w:p>
          <w:p>
            <w:pPr>
              <w:widowControl w:val="0"/>
              <w:spacing w:line="276" w:lineRule="auto"/>
              <w:jc w:val="center"/>
              <w:rPr>
                <w:rFonts w:hint="default" w:ascii="Times New Roman" w:hAnsi="Times New Roman" w:cs="Times New Roman"/>
                <w:spacing w:val="-8"/>
                <w:sz w:val="28"/>
                <w:szCs w:val="28"/>
                <w:lang w:val="vi-VN"/>
              </w:rPr>
            </w:pPr>
          </w:p>
          <w:p>
            <w:pPr>
              <w:widowControl w:val="0"/>
              <w:spacing w:line="276" w:lineRule="auto"/>
              <w:jc w:val="center"/>
              <w:rPr>
                <w:rFonts w:hint="default" w:ascii="Times New Roman" w:hAnsi="Times New Roman" w:cs="Times New Roman"/>
                <w:spacing w:val="-8"/>
                <w:sz w:val="28"/>
                <w:szCs w:val="28"/>
                <w:lang w:val="vi-VN"/>
              </w:rPr>
            </w:pPr>
          </w:p>
          <w:p>
            <w:pPr>
              <w:widowControl w:val="0"/>
              <w:spacing w:line="276" w:lineRule="auto"/>
              <w:jc w:val="center"/>
              <w:rPr>
                <w:rFonts w:hint="default" w:ascii="Times New Roman" w:hAnsi="Times New Roman" w:cs="Times New Roman" w:eastAsiaTheme="minorEastAsia"/>
                <w:spacing w:val="-8"/>
                <w:sz w:val="28"/>
                <w:szCs w:val="28"/>
                <w:lang w:val="vi-VN" w:eastAsia="zh-CN" w:bidi="ar-SA"/>
              </w:rPr>
            </w:pPr>
            <w:r>
              <w:rPr>
                <w:rFonts w:hint="default" w:ascii="Times New Roman" w:hAnsi="Times New Roman" w:cs="Times New Roman"/>
                <w:spacing w:val="-8"/>
                <w:sz w:val="28"/>
                <w:szCs w:val="28"/>
                <w:lang w:val="vi-VN"/>
              </w:rPr>
              <w:t>1TL</w:t>
            </w:r>
          </w:p>
        </w:tc>
        <w:tc>
          <w:tcPr>
            <w:tcW w:w="1576" w:type="dxa"/>
            <w:vAlign w:val="center"/>
          </w:tcPr>
          <w:p>
            <w:pPr>
              <w:widowControl w:val="0"/>
              <w:spacing w:line="276" w:lineRule="auto"/>
              <w:jc w:val="center"/>
              <w:rPr>
                <w:rFonts w:ascii="Times New Roman" w:hAnsi="Times New Roman" w:cs="Times New Roman" w:eastAsiaTheme="minorEastAsia"/>
                <w:spacing w:val="-8"/>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761" w:type="dxa"/>
            <w:vMerge w:val="continue"/>
          </w:tcPr>
          <w:p>
            <w:pPr>
              <w:widowControl w:val="0"/>
              <w:spacing w:before="60"/>
              <w:jc w:val="center"/>
              <w:rPr>
                <w:rFonts w:ascii="Times New Roman" w:hAnsi="Times New Roman" w:cs="Times New Roman"/>
                <w:spacing w:val="-8"/>
                <w:sz w:val="28"/>
                <w:szCs w:val="28"/>
              </w:rPr>
            </w:pPr>
          </w:p>
        </w:tc>
        <w:tc>
          <w:tcPr>
            <w:tcW w:w="1756" w:type="dxa"/>
            <w:vMerge w:val="continue"/>
          </w:tcPr>
          <w:p>
            <w:pPr>
              <w:widowControl w:val="0"/>
              <w:spacing w:before="60"/>
              <w:jc w:val="both"/>
              <w:rPr>
                <w:rFonts w:ascii="Times New Roman" w:hAnsi="Times New Roman" w:cs="Times New Roman"/>
                <w:spacing w:val="-8"/>
                <w:sz w:val="28"/>
                <w:szCs w:val="28"/>
              </w:rPr>
            </w:pPr>
          </w:p>
        </w:tc>
        <w:tc>
          <w:tcPr>
            <w:tcW w:w="2278" w:type="dxa"/>
            <w:vAlign w:val="top"/>
          </w:tcPr>
          <w:p>
            <w:pPr>
              <w:widowControl w:val="0"/>
              <w:numPr>
                <w:ilvl w:val="0"/>
                <w:numId w:val="16"/>
              </w:numPr>
              <w:spacing w:line="276" w:lineRule="auto"/>
              <w:ind w:left="0" w:leftChars="0" w:firstLine="0" w:firstLineChars="0"/>
              <w:jc w:val="both"/>
              <w:rPr>
                <w:rFonts w:hint="default" w:ascii="Times New Roman" w:hAnsi="Times New Roman" w:cs="Times New Roman" w:eastAsiaTheme="minorEastAsia"/>
                <w:spacing w:val="-8"/>
                <w:sz w:val="28"/>
                <w:szCs w:val="28"/>
                <w:lang w:val="vi-VN" w:eastAsia="zh-CN" w:bidi="ar-SA"/>
              </w:rPr>
            </w:pPr>
            <w:r>
              <w:rPr>
                <w:rFonts w:hint="default" w:ascii="Times New Roman" w:hAnsi="Times New Roman" w:cs="Times New Roman"/>
                <w:spacing w:val="-8"/>
                <w:sz w:val="28"/>
                <w:szCs w:val="28"/>
                <w:lang w:val="vi-VN"/>
              </w:rPr>
              <w:t>Cộng Hòa Nam Phi</w:t>
            </w:r>
          </w:p>
        </w:tc>
        <w:tc>
          <w:tcPr>
            <w:tcW w:w="3351" w:type="dxa"/>
          </w:tcPr>
          <w:p>
            <w:pPr>
              <w:widowControl w:val="0"/>
              <w:jc w:val="both"/>
              <w:rPr>
                <w:rFonts w:hint="default" w:ascii="Times New Roman" w:hAnsi="Times New Roman" w:cs="Times New Roman"/>
                <w:b/>
                <w:bCs/>
                <w:sz w:val="28"/>
                <w:szCs w:val="28"/>
                <w:lang w:val="vi-VN"/>
              </w:rPr>
            </w:pPr>
            <w:r>
              <w:rPr>
                <w:rFonts w:hint="default" w:ascii="Times New Roman" w:hAnsi="Times New Roman" w:cs="Times New Roman"/>
                <w:b/>
                <w:bCs/>
                <w:sz w:val="28"/>
                <w:szCs w:val="28"/>
                <w:lang w:val="vi-VN"/>
              </w:rPr>
              <w:t>Vận dụng</w:t>
            </w:r>
          </w:p>
          <w:p>
            <w:pPr>
              <w:widowControl w:val="0"/>
              <w:jc w:val="both"/>
              <w:rPr>
                <w:rFonts w:hint="default" w:ascii="Times New Roman" w:hAnsi="Times New Roman" w:cs="Times New Roman"/>
                <w:b/>
                <w:bCs/>
                <w:sz w:val="28"/>
                <w:szCs w:val="28"/>
                <w:lang w:val="vi-VN"/>
              </w:rPr>
            </w:pPr>
            <w:r>
              <w:rPr>
                <w:rFonts w:hint="default" w:ascii="Times New Roman" w:hAnsi="Times New Roman" w:eastAsia="SimSun" w:cs="Times New Roman"/>
                <w:sz w:val="28"/>
                <w:szCs w:val="28"/>
                <w:lang w:val="vi-VN"/>
              </w:rPr>
              <w:t xml:space="preserve">- </w:t>
            </w:r>
            <w:r>
              <w:rPr>
                <w:rFonts w:hint="default" w:ascii="Times New Roman" w:hAnsi="Times New Roman" w:eastAsia="SimSun" w:cs="Times New Roman"/>
                <w:sz w:val="28"/>
                <w:szCs w:val="28"/>
              </w:rPr>
              <w:t>Biết cách sưu tầm tư liệu và trình bày được một số sự kiện lịch sử về Cộng hoà Nam Phi trong mấy thập niên gần đây.</w:t>
            </w:r>
          </w:p>
        </w:tc>
        <w:tc>
          <w:tcPr>
            <w:tcW w:w="1681" w:type="dxa"/>
            <w:vAlign w:val="center"/>
          </w:tcPr>
          <w:p>
            <w:pPr>
              <w:widowControl w:val="0"/>
              <w:spacing w:line="276" w:lineRule="auto"/>
              <w:jc w:val="center"/>
              <w:rPr>
                <w:rFonts w:hint="default" w:ascii="Times New Roman" w:hAnsi="Times New Roman" w:cs="Times New Roman" w:eastAsiaTheme="minorEastAsia"/>
                <w:spacing w:val="-8"/>
                <w:sz w:val="28"/>
                <w:szCs w:val="28"/>
                <w:lang w:val="vi-VN" w:eastAsia="zh-CN" w:bidi="ar-SA"/>
              </w:rPr>
            </w:pPr>
          </w:p>
        </w:tc>
        <w:tc>
          <w:tcPr>
            <w:tcW w:w="1681" w:type="dxa"/>
            <w:vAlign w:val="center"/>
          </w:tcPr>
          <w:p>
            <w:pPr>
              <w:widowControl w:val="0"/>
              <w:spacing w:line="276" w:lineRule="auto"/>
              <w:jc w:val="center"/>
              <w:rPr>
                <w:rFonts w:ascii="Times New Roman" w:hAnsi="Times New Roman" w:cs="Times New Roman" w:eastAsiaTheme="minorEastAsia"/>
                <w:spacing w:val="-8"/>
                <w:sz w:val="28"/>
                <w:szCs w:val="28"/>
                <w:lang w:val="en-US" w:eastAsia="zh-CN" w:bidi="ar-SA"/>
              </w:rPr>
            </w:pPr>
          </w:p>
        </w:tc>
        <w:tc>
          <w:tcPr>
            <w:tcW w:w="1513" w:type="dxa"/>
            <w:vAlign w:val="center"/>
          </w:tcPr>
          <w:p>
            <w:pPr>
              <w:widowControl w:val="0"/>
              <w:spacing w:line="276" w:lineRule="auto"/>
              <w:jc w:val="center"/>
              <w:rPr>
                <w:rFonts w:hint="default" w:ascii="Times New Roman" w:hAnsi="Times New Roman" w:cs="Times New Roman" w:eastAsiaTheme="minorEastAsia"/>
                <w:spacing w:val="-8"/>
                <w:sz w:val="28"/>
                <w:szCs w:val="28"/>
                <w:lang w:val="vi-VN" w:eastAsia="zh-CN" w:bidi="ar-SA"/>
              </w:rPr>
            </w:pPr>
          </w:p>
        </w:tc>
        <w:tc>
          <w:tcPr>
            <w:tcW w:w="1576" w:type="dxa"/>
            <w:vAlign w:val="center"/>
          </w:tcPr>
          <w:p>
            <w:pPr>
              <w:widowControl w:val="0"/>
              <w:spacing w:line="276" w:lineRule="auto"/>
              <w:jc w:val="center"/>
              <w:rPr>
                <w:rFonts w:hint="default" w:ascii="Times New Roman" w:hAnsi="Times New Roman" w:cs="Times New Roman" w:eastAsiaTheme="minorEastAsia"/>
                <w:spacing w:val="-8"/>
                <w:sz w:val="28"/>
                <w:szCs w:val="28"/>
                <w:lang w:val="vi-VN" w:eastAsia="zh-CN" w:bidi="ar-SA"/>
              </w:rPr>
            </w:pPr>
            <w:r>
              <w:rPr>
                <w:rFonts w:hint="default" w:ascii="Times New Roman" w:hAnsi="Times New Roman" w:cs="Times New Roman"/>
                <w:spacing w:val="-8"/>
                <w:sz w:val="28"/>
                <w:szCs w:val="28"/>
                <w:lang w:val="vi-VN"/>
              </w:rPr>
              <w:t>1TL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761" w:type="dxa"/>
            <w:vMerge w:val="restart"/>
          </w:tcPr>
          <w:p>
            <w:pPr>
              <w:widowControl w:val="0"/>
              <w:spacing w:before="60"/>
              <w:jc w:val="center"/>
              <w:rPr>
                <w:rFonts w:hint="default" w:ascii="Times New Roman" w:hAnsi="Times New Roman" w:cs="Times New Roman"/>
                <w:spacing w:val="-8"/>
                <w:sz w:val="28"/>
                <w:szCs w:val="28"/>
                <w:lang w:val="vi-VN"/>
              </w:rPr>
            </w:pPr>
            <w:r>
              <w:rPr>
                <w:rFonts w:hint="default" w:ascii="Times New Roman" w:hAnsi="Times New Roman" w:cs="Times New Roman"/>
                <w:spacing w:val="-8"/>
                <w:sz w:val="28"/>
                <w:szCs w:val="28"/>
                <w:lang w:val="vi-VN"/>
              </w:rPr>
              <w:t>2</w:t>
            </w:r>
          </w:p>
          <w:p>
            <w:pPr>
              <w:widowControl w:val="0"/>
              <w:spacing w:before="60"/>
              <w:jc w:val="center"/>
              <w:rPr>
                <w:rFonts w:ascii="Times New Roman" w:hAnsi="Times New Roman" w:cs="Times New Roman"/>
                <w:spacing w:val="-8"/>
                <w:sz w:val="28"/>
                <w:szCs w:val="28"/>
              </w:rPr>
            </w:pPr>
          </w:p>
          <w:p>
            <w:pPr>
              <w:widowControl w:val="0"/>
              <w:spacing w:before="60"/>
              <w:jc w:val="center"/>
              <w:rPr>
                <w:rFonts w:ascii="Times New Roman" w:hAnsi="Times New Roman" w:cs="Times New Roman"/>
                <w:spacing w:val="-8"/>
                <w:sz w:val="28"/>
                <w:szCs w:val="28"/>
              </w:rPr>
            </w:pPr>
          </w:p>
          <w:p>
            <w:pPr>
              <w:widowControl w:val="0"/>
              <w:spacing w:before="60"/>
              <w:jc w:val="center"/>
              <w:rPr>
                <w:rFonts w:ascii="Times New Roman" w:hAnsi="Times New Roman" w:cs="Times New Roman"/>
                <w:spacing w:val="-8"/>
                <w:sz w:val="28"/>
                <w:szCs w:val="28"/>
              </w:rPr>
            </w:pPr>
          </w:p>
          <w:p>
            <w:pPr>
              <w:widowControl w:val="0"/>
              <w:spacing w:before="60"/>
              <w:jc w:val="center"/>
              <w:rPr>
                <w:rFonts w:ascii="Times New Roman" w:hAnsi="Times New Roman" w:cs="Times New Roman"/>
                <w:spacing w:val="-8"/>
                <w:sz w:val="28"/>
                <w:szCs w:val="28"/>
              </w:rPr>
            </w:pPr>
          </w:p>
          <w:p>
            <w:pPr>
              <w:widowControl w:val="0"/>
              <w:spacing w:before="60"/>
              <w:jc w:val="center"/>
              <w:rPr>
                <w:rFonts w:ascii="Times New Roman" w:hAnsi="Times New Roman" w:cs="Times New Roman"/>
                <w:spacing w:val="-8"/>
                <w:sz w:val="28"/>
                <w:szCs w:val="28"/>
              </w:rPr>
            </w:pPr>
          </w:p>
          <w:p>
            <w:pPr>
              <w:widowControl w:val="0"/>
              <w:spacing w:before="60"/>
              <w:jc w:val="center"/>
              <w:rPr>
                <w:rFonts w:ascii="Times New Roman" w:hAnsi="Times New Roman" w:cs="Times New Roman"/>
                <w:spacing w:val="-8"/>
                <w:sz w:val="28"/>
                <w:szCs w:val="28"/>
              </w:rPr>
            </w:pPr>
          </w:p>
        </w:tc>
        <w:tc>
          <w:tcPr>
            <w:tcW w:w="1756" w:type="dxa"/>
            <w:vMerge w:val="restart"/>
            <w:vAlign w:val="center"/>
          </w:tcPr>
          <w:p>
            <w:pPr>
              <w:widowControl w:val="0"/>
              <w:spacing w:line="276" w:lineRule="auto"/>
              <w:jc w:val="both"/>
              <w:rPr>
                <w:rFonts w:hint="default" w:ascii="Times New Roman" w:hAnsi="Times New Roman" w:cs="Times New Roman" w:eastAsiaTheme="minorEastAsia"/>
                <w:b/>
                <w:spacing w:val="-8"/>
                <w:sz w:val="28"/>
                <w:szCs w:val="28"/>
                <w:lang w:val="vi-VN" w:eastAsia="zh-CN" w:bidi="ar-SA"/>
              </w:rPr>
            </w:pPr>
            <w:r>
              <w:rPr>
                <w:rFonts w:hint="default" w:ascii="Times New Roman" w:hAnsi="Times New Roman" w:cs="Times New Roman"/>
                <w:b/>
                <w:spacing w:val="-8"/>
                <w:sz w:val="28"/>
                <w:szCs w:val="28"/>
                <w:lang w:val="vi-VN"/>
              </w:rPr>
              <w:t>CHÂU MỸ</w:t>
            </w:r>
          </w:p>
          <w:p>
            <w:pPr>
              <w:widowControl w:val="0"/>
              <w:spacing w:before="60"/>
              <w:jc w:val="both"/>
              <w:rPr>
                <w:rFonts w:ascii="Times New Roman" w:hAnsi="Times New Roman" w:cs="Times New Roman"/>
                <w:spacing w:val="-8"/>
                <w:sz w:val="28"/>
                <w:szCs w:val="28"/>
              </w:rPr>
            </w:pPr>
          </w:p>
        </w:tc>
        <w:tc>
          <w:tcPr>
            <w:tcW w:w="2278" w:type="dxa"/>
            <w:vAlign w:val="top"/>
          </w:tcPr>
          <w:p>
            <w:pPr>
              <w:pStyle w:val="250"/>
              <w:numPr>
                <w:ilvl w:val="0"/>
                <w:numId w:val="19"/>
              </w:numPr>
              <w:spacing w:before="0" w:after="0"/>
              <w:rPr>
                <w:rFonts w:hint="default" w:ascii="Times New Roman" w:hAnsi="Times New Roman" w:eastAsia="Calibri" w:cs="Times New Roman"/>
                <w:sz w:val="28"/>
                <w:szCs w:val="28"/>
                <w:lang w:val="vi-VN" w:eastAsia="en-US" w:bidi="ar-SA"/>
              </w:rPr>
            </w:pPr>
            <w:r>
              <w:rPr>
                <w:rFonts w:hint="default"/>
                <w:sz w:val="28"/>
                <w:szCs w:val="28"/>
                <w:lang w:val="vi-VN"/>
              </w:rPr>
              <w:t>Vị trí địa lí, phạm vi châu Mỹ.</w:t>
            </w:r>
          </w:p>
        </w:tc>
        <w:tc>
          <w:tcPr>
            <w:tcW w:w="3351" w:type="dxa"/>
          </w:tcPr>
          <w:p>
            <w:pPr>
              <w:widowControl w:val="0"/>
              <w:jc w:val="both"/>
              <w:rPr>
                <w:rFonts w:hint="default" w:ascii="Times New Roman" w:hAnsi="Times New Roman" w:cs="Times New Roman"/>
                <w:b/>
                <w:bCs/>
                <w:color w:val="000000" w:themeColor="text1"/>
                <w:sz w:val="28"/>
                <w:szCs w:val="28"/>
                <w:lang w:val="vi-VN"/>
                <w14:textFill>
                  <w14:solidFill>
                    <w14:schemeClr w14:val="tx1"/>
                  </w14:solidFill>
                </w14:textFill>
              </w:rPr>
            </w:pPr>
            <w:r>
              <w:rPr>
                <w:rFonts w:hint="default" w:ascii="Times New Roman" w:hAnsi="Times New Roman" w:cs="Times New Roman"/>
                <w:b/>
                <w:bCs/>
                <w:color w:val="000000" w:themeColor="text1"/>
                <w:sz w:val="28"/>
                <w:szCs w:val="28"/>
                <w:lang w:val="vi-VN"/>
                <w14:textFill>
                  <w14:solidFill>
                    <w14:schemeClr w14:val="tx1"/>
                  </w14:solidFill>
                </w14:textFill>
              </w:rPr>
              <w:t>Nhận biết</w:t>
            </w:r>
          </w:p>
          <w:p>
            <w:pPr>
              <w:widowControl w:val="0"/>
              <w:jc w:val="both"/>
              <w:rPr>
                <w:rFonts w:hint="default" w:ascii="Times New Roman" w:hAnsi="Times New Roman" w:cs="Times New Roman"/>
                <w:b w:val="0"/>
                <w:bCs w:val="0"/>
                <w:color w:val="000000" w:themeColor="text1"/>
                <w:sz w:val="28"/>
                <w:szCs w:val="28"/>
                <w:lang w:val="vi-VN"/>
                <w14:textFill>
                  <w14:solidFill>
                    <w14:schemeClr w14:val="tx1"/>
                  </w14:solidFill>
                </w14:textFill>
              </w:rPr>
            </w:pPr>
            <w:r>
              <w:rPr>
                <w:rFonts w:hint="default" w:ascii="Times New Roman" w:hAnsi="Times New Roman" w:cs="Times New Roman"/>
                <w:b w:val="0"/>
                <w:bCs w:val="0"/>
                <w:color w:val="000000" w:themeColor="text1"/>
                <w:sz w:val="28"/>
                <w:szCs w:val="28"/>
                <w:lang w:val="vi-VN"/>
                <w14:textFill>
                  <w14:solidFill>
                    <w14:schemeClr w14:val="tx1"/>
                  </w14:solidFill>
                </w14:textFill>
              </w:rPr>
              <w:t xml:space="preserve">- Biết được những nét </w:t>
            </w:r>
            <w:r>
              <w:rPr>
                <w:rFonts w:hint="default" w:ascii="Times New Roman" w:hAnsi="Times New Roman" w:eastAsia="SimSun" w:cs="Times New Roman"/>
                <w:b w:val="0"/>
                <w:bCs w:val="0"/>
                <w:sz w:val="28"/>
                <w:szCs w:val="28"/>
              </w:rPr>
              <w:t>khái quát về vị trí địa lí, phạm vi châu Mỹ</w:t>
            </w:r>
            <w:r>
              <w:rPr>
                <w:rFonts w:hint="default" w:ascii="Times New Roman" w:hAnsi="Times New Roman" w:eastAsia="SimSun" w:cs="Times New Roman"/>
                <w:b w:val="0"/>
                <w:bCs w:val="0"/>
                <w:sz w:val="28"/>
                <w:szCs w:val="28"/>
                <w:lang w:val="vi-VN"/>
              </w:rPr>
              <w:t>.</w:t>
            </w:r>
          </w:p>
          <w:p>
            <w:pPr>
              <w:widowControl w:val="0"/>
              <w:jc w:val="both"/>
              <w:rPr>
                <w:rFonts w:hint="default" w:ascii="Times New Roman" w:hAnsi="Times New Roman" w:cs="Times New Roman"/>
                <w:b/>
                <w:bCs/>
                <w:color w:val="000000" w:themeColor="text1"/>
                <w:sz w:val="28"/>
                <w:szCs w:val="28"/>
                <w:lang w:val="vi-VN"/>
                <w14:textFill>
                  <w14:solidFill>
                    <w14:schemeClr w14:val="tx1"/>
                  </w14:solidFill>
                </w14:textFill>
              </w:rPr>
            </w:pPr>
            <w:r>
              <w:rPr>
                <w:rFonts w:hint="default" w:ascii="Times New Roman" w:hAnsi="Times New Roman" w:cs="Times New Roman"/>
                <w:b/>
                <w:bCs/>
                <w:color w:val="000000" w:themeColor="text1"/>
                <w:sz w:val="28"/>
                <w:szCs w:val="28"/>
                <w:lang w:val="vi-VN"/>
                <w14:textFill>
                  <w14:solidFill>
                    <w14:schemeClr w14:val="tx1"/>
                  </w14:solidFill>
                </w14:textFill>
              </w:rPr>
              <w:t>Thông hiểu</w:t>
            </w:r>
          </w:p>
          <w:p>
            <w:pPr>
              <w:widowControl w:val="0"/>
              <w:jc w:val="both"/>
              <w:rPr>
                <w:rFonts w:hint="default" w:ascii="Times New Roman" w:hAnsi="Times New Roman" w:cs="Times New Roman"/>
                <w:b/>
                <w:bCs/>
                <w:color w:val="000000" w:themeColor="text1"/>
                <w:sz w:val="28"/>
                <w:szCs w:val="28"/>
                <w:lang w:val="vi-VN"/>
                <w14:textFill>
                  <w14:solidFill>
                    <w14:schemeClr w14:val="tx1"/>
                  </w14:solidFill>
                </w14:textFill>
              </w:rPr>
            </w:pPr>
            <w:r>
              <w:rPr>
                <w:rFonts w:hint="default" w:ascii="Times New Roman" w:hAnsi="Times New Roman" w:eastAsia="SimSun" w:cs="Times New Roman"/>
                <w:sz w:val="28"/>
                <w:szCs w:val="28"/>
                <w:lang w:val="vi-VN"/>
              </w:rPr>
              <w:t>- T</w:t>
            </w:r>
            <w:r>
              <w:rPr>
                <w:rFonts w:hint="default" w:ascii="Times New Roman" w:hAnsi="Times New Roman" w:eastAsia="SimSun" w:cs="Times New Roman"/>
                <w:sz w:val="28"/>
                <w:szCs w:val="28"/>
              </w:rPr>
              <w:t>rình bày khái quát về vị trí địa lí, phạm vi châu Mỹ</w:t>
            </w:r>
            <w:r>
              <w:rPr>
                <w:rFonts w:hint="default" w:ascii="Times New Roman" w:hAnsi="Times New Roman" w:eastAsia="SimSun" w:cs="Times New Roman"/>
                <w:sz w:val="28"/>
                <w:szCs w:val="28"/>
                <w:lang w:val="vi-VN"/>
              </w:rPr>
              <w:t>.</w:t>
            </w:r>
          </w:p>
          <w:p>
            <w:pPr>
              <w:widowControl w:val="0"/>
              <w:jc w:val="both"/>
              <w:rPr>
                <w:rFonts w:hint="default" w:ascii="Times New Roman" w:hAnsi="Times New Roman" w:cs="Times New Roman"/>
                <w:b/>
                <w:bCs/>
                <w:color w:val="000000" w:themeColor="text1"/>
                <w:sz w:val="28"/>
                <w:szCs w:val="28"/>
                <w:lang w:val="vi-VN"/>
                <w14:textFill>
                  <w14:solidFill>
                    <w14:schemeClr w14:val="tx1"/>
                  </w14:solidFill>
                </w14:textFill>
              </w:rPr>
            </w:pPr>
            <w:r>
              <w:rPr>
                <w:rFonts w:hint="default" w:ascii="Times New Roman" w:hAnsi="Times New Roman" w:cs="Times New Roman"/>
                <w:b/>
                <w:bCs/>
                <w:color w:val="000000" w:themeColor="text1"/>
                <w:sz w:val="28"/>
                <w:szCs w:val="28"/>
                <w:lang w:val="vi-VN"/>
                <w14:textFill>
                  <w14:solidFill>
                    <w14:schemeClr w14:val="tx1"/>
                  </w14:solidFill>
                </w14:textFill>
              </w:rPr>
              <w:t>Vận dụng</w:t>
            </w:r>
          </w:p>
          <w:p>
            <w:pPr>
              <w:widowControl w:val="0"/>
              <w:jc w:val="both"/>
              <w:rPr>
                <w:rFonts w:hint="default" w:ascii="Times New Roman" w:hAnsi="Times New Roman" w:cs="Times New Roman"/>
                <w:b/>
                <w:bCs/>
                <w:color w:val="000000" w:themeColor="text1"/>
                <w:sz w:val="28"/>
                <w:szCs w:val="28"/>
                <w:lang w:val="vi-VN"/>
                <w14:textFill>
                  <w14:solidFill>
                    <w14:schemeClr w14:val="tx1"/>
                  </w14:solidFill>
                </w14:textFill>
              </w:rPr>
            </w:pPr>
            <w:r>
              <w:rPr>
                <w:rFonts w:hint="default" w:ascii="Times New Roman" w:hAnsi="Times New Roman" w:eastAsia="SimSun" w:cs="Times New Roman"/>
                <w:sz w:val="28"/>
                <w:szCs w:val="28"/>
                <w:lang w:val="vi-VN"/>
              </w:rPr>
              <w:t xml:space="preserve">- </w:t>
            </w:r>
            <w:r>
              <w:rPr>
                <w:rFonts w:hint="default" w:ascii="Times New Roman" w:hAnsi="Times New Roman" w:eastAsia="SimSun" w:cs="Times New Roman"/>
                <w:sz w:val="28"/>
                <w:szCs w:val="28"/>
              </w:rPr>
              <w:t>Phân tích được các hệ quả địa lí – lịch sử của việc Christopher Colombus phát kiến ra châu Mỹ (1492 – 1502).</w:t>
            </w:r>
          </w:p>
        </w:tc>
        <w:tc>
          <w:tcPr>
            <w:tcW w:w="1681" w:type="dxa"/>
            <w:vAlign w:val="top"/>
          </w:tcPr>
          <w:p>
            <w:pPr>
              <w:widowControl w:val="0"/>
              <w:spacing w:line="276" w:lineRule="auto"/>
              <w:jc w:val="center"/>
              <w:rPr>
                <w:rFonts w:hint="default" w:ascii="Times New Roman" w:hAnsi="Times New Roman" w:cs="Times New Roman"/>
                <w:spacing w:val="-8"/>
                <w:sz w:val="28"/>
                <w:szCs w:val="28"/>
                <w:lang w:val="vi-VN"/>
              </w:rPr>
            </w:pPr>
          </w:p>
          <w:p>
            <w:pPr>
              <w:widowControl w:val="0"/>
              <w:spacing w:line="276" w:lineRule="auto"/>
              <w:jc w:val="center"/>
              <w:rPr>
                <w:rFonts w:hint="default" w:ascii="Times New Roman" w:hAnsi="Times New Roman" w:cs="Times New Roman"/>
                <w:spacing w:val="-8"/>
                <w:sz w:val="28"/>
                <w:szCs w:val="28"/>
                <w:lang w:val="vi-VN"/>
              </w:rPr>
            </w:pPr>
          </w:p>
          <w:p>
            <w:pPr>
              <w:widowControl w:val="0"/>
              <w:spacing w:line="276" w:lineRule="auto"/>
              <w:jc w:val="center"/>
              <w:rPr>
                <w:rFonts w:hint="default" w:ascii="Times New Roman" w:hAnsi="Times New Roman" w:cs="Times New Roman" w:eastAsiaTheme="minorEastAsia"/>
                <w:spacing w:val="-8"/>
                <w:sz w:val="28"/>
                <w:szCs w:val="28"/>
                <w:lang w:val="vi-VN" w:eastAsia="zh-CN" w:bidi="ar-SA"/>
              </w:rPr>
            </w:pPr>
            <w:r>
              <w:rPr>
                <w:rFonts w:hint="default" w:ascii="Times New Roman" w:hAnsi="Times New Roman" w:cs="Times New Roman"/>
                <w:spacing w:val="-8"/>
                <w:sz w:val="28"/>
                <w:szCs w:val="28"/>
                <w:lang w:val="vi-VN"/>
              </w:rPr>
              <w:t>2TN</w:t>
            </w:r>
          </w:p>
        </w:tc>
        <w:tc>
          <w:tcPr>
            <w:tcW w:w="1681" w:type="dxa"/>
            <w:vAlign w:val="center"/>
          </w:tcPr>
          <w:p>
            <w:pPr>
              <w:widowControl w:val="0"/>
              <w:spacing w:line="276" w:lineRule="auto"/>
              <w:jc w:val="center"/>
              <w:rPr>
                <w:rFonts w:ascii="Times New Roman" w:hAnsi="Times New Roman" w:cs="Times New Roman" w:eastAsiaTheme="minorEastAsia"/>
                <w:spacing w:val="-8"/>
                <w:sz w:val="28"/>
                <w:szCs w:val="28"/>
                <w:lang w:val="en-US" w:eastAsia="zh-CN" w:bidi="ar-SA"/>
              </w:rPr>
            </w:pPr>
          </w:p>
        </w:tc>
        <w:tc>
          <w:tcPr>
            <w:tcW w:w="1513" w:type="dxa"/>
            <w:vAlign w:val="center"/>
          </w:tcPr>
          <w:p>
            <w:pPr>
              <w:widowControl w:val="0"/>
              <w:spacing w:line="276" w:lineRule="auto"/>
              <w:jc w:val="center"/>
              <w:rPr>
                <w:rFonts w:ascii="Times New Roman" w:hAnsi="Times New Roman" w:cs="Times New Roman" w:eastAsiaTheme="minorEastAsia"/>
                <w:spacing w:val="-8"/>
                <w:sz w:val="28"/>
                <w:szCs w:val="28"/>
                <w:lang w:val="en-US" w:eastAsia="zh-CN" w:bidi="ar-SA"/>
              </w:rPr>
            </w:pPr>
          </w:p>
        </w:tc>
        <w:tc>
          <w:tcPr>
            <w:tcW w:w="1576" w:type="dxa"/>
            <w:vAlign w:val="center"/>
          </w:tcPr>
          <w:p>
            <w:pPr>
              <w:widowControl w:val="0"/>
              <w:spacing w:line="276" w:lineRule="auto"/>
              <w:jc w:val="center"/>
              <w:rPr>
                <w:rFonts w:ascii="Times New Roman" w:hAnsi="Times New Roman" w:cs="Times New Roman" w:eastAsiaTheme="minorEastAsia"/>
                <w:spacing w:val="-8"/>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761" w:type="dxa"/>
            <w:vMerge w:val="continue"/>
          </w:tcPr>
          <w:p>
            <w:pPr>
              <w:widowControl w:val="0"/>
              <w:spacing w:before="60"/>
              <w:jc w:val="center"/>
              <w:rPr>
                <w:rFonts w:ascii="Times New Roman" w:hAnsi="Times New Roman" w:cs="Times New Roman"/>
                <w:spacing w:val="-8"/>
                <w:sz w:val="28"/>
                <w:szCs w:val="28"/>
              </w:rPr>
            </w:pPr>
          </w:p>
        </w:tc>
        <w:tc>
          <w:tcPr>
            <w:tcW w:w="1756" w:type="dxa"/>
            <w:vMerge w:val="continue"/>
          </w:tcPr>
          <w:p>
            <w:pPr>
              <w:widowControl w:val="0"/>
              <w:jc w:val="both"/>
              <w:rPr>
                <w:rFonts w:ascii="Times New Roman" w:hAnsi="Times New Roman" w:cs="Times New Roman"/>
                <w:spacing w:val="-8"/>
                <w:sz w:val="28"/>
                <w:szCs w:val="28"/>
              </w:rPr>
            </w:pPr>
          </w:p>
        </w:tc>
        <w:tc>
          <w:tcPr>
            <w:tcW w:w="2278" w:type="dxa"/>
            <w:vAlign w:val="top"/>
          </w:tcPr>
          <w:p>
            <w:pPr>
              <w:pStyle w:val="250"/>
              <w:numPr>
                <w:ilvl w:val="0"/>
                <w:numId w:val="19"/>
              </w:numPr>
              <w:spacing w:before="0" w:after="0"/>
              <w:ind w:left="0" w:leftChars="0" w:firstLine="0" w:firstLineChars="0"/>
              <w:rPr>
                <w:rFonts w:hint="default" w:ascii="Times New Roman" w:hAnsi="Times New Roman" w:eastAsia="Calibri" w:cs="Times New Roman"/>
                <w:sz w:val="28"/>
                <w:szCs w:val="28"/>
                <w:lang w:val="vi-VN" w:eastAsia="en-US" w:bidi="ar-SA"/>
              </w:rPr>
            </w:pPr>
            <w:r>
              <w:rPr>
                <w:rFonts w:hint="default"/>
                <w:sz w:val="28"/>
                <w:szCs w:val="28"/>
                <w:lang w:val="vi-VN"/>
              </w:rPr>
              <w:t>Đặc điểm tự nhiên Bắc Mỹ</w:t>
            </w:r>
          </w:p>
        </w:tc>
        <w:tc>
          <w:tcPr>
            <w:tcW w:w="3351" w:type="dxa"/>
          </w:tcPr>
          <w:p>
            <w:pPr>
              <w:widowControl w:val="0"/>
              <w:jc w:val="both"/>
              <w:rPr>
                <w:rFonts w:hint="default" w:ascii="Times New Roman" w:hAnsi="Times New Roman" w:cs="Times New Roman"/>
                <w:b/>
                <w:bCs/>
                <w:color w:val="000000" w:themeColor="text1"/>
                <w:sz w:val="28"/>
                <w:szCs w:val="28"/>
                <w:lang w:val="vi-VN"/>
                <w14:textFill>
                  <w14:solidFill>
                    <w14:schemeClr w14:val="tx1"/>
                  </w14:solidFill>
                </w14:textFill>
              </w:rPr>
            </w:pPr>
            <w:r>
              <w:rPr>
                <w:rFonts w:hint="default" w:ascii="Times New Roman" w:hAnsi="Times New Roman" w:cs="Times New Roman"/>
                <w:b/>
                <w:bCs/>
                <w:color w:val="000000" w:themeColor="text1"/>
                <w:sz w:val="28"/>
                <w:szCs w:val="28"/>
                <w:lang w:val="vi-VN"/>
                <w14:textFill>
                  <w14:solidFill>
                    <w14:schemeClr w14:val="tx1"/>
                  </w14:solidFill>
                </w14:textFill>
              </w:rPr>
              <w:t>Nhận biết</w:t>
            </w:r>
          </w:p>
          <w:p>
            <w:pPr>
              <w:widowControl w:val="0"/>
              <w:jc w:val="both"/>
              <w:rPr>
                <w:rFonts w:hint="default" w:ascii="Times New Roman" w:hAnsi="Times New Roman" w:cs="Times New Roman"/>
                <w:b w:val="0"/>
                <w:bCs w:val="0"/>
                <w:color w:val="000000" w:themeColor="text1"/>
                <w:sz w:val="28"/>
                <w:szCs w:val="28"/>
                <w:lang w:val="vi-VN"/>
                <w14:textFill>
                  <w14:solidFill>
                    <w14:schemeClr w14:val="tx1"/>
                  </w14:solidFill>
                </w14:textFill>
              </w:rPr>
            </w:pPr>
            <w:r>
              <w:rPr>
                <w:rFonts w:hint="default" w:ascii="Times New Roman" w:hAnsi="Times New Roman" w:cs="Times New Roman"/>
                <w:b w:val="0"/>
                <w:bCs w:val="0"/>
                <w:color w:val="000000" w:themeColor="text1"/>
                <w:sz w:val="28"/>
                <w:szCs w:val="28"/>
                <w:lang w:val="vi-VN"/>
                <w14:textFill>
                  <w14:solidFill>
                    <w14:schemeClr w14:val="tx1"/>
                  </w14:solidFill>
                </w14:textFill>
              </w:rPr>
              <w:t xml:space="preserve">- Biết được những nét về </w:t>
            </w:r>
            <w:r>
              <w:rPr>
                <w:rFonts w:hint="default" w:ascii="Times New Roman" w:hAnsi="Times New Roman" w:eastAsia="SimSun" w:cs="Times New Roman"/>
                <w:b w:val="0"/>
                <w:bCs w:val="0"/>
                <w:sz w:val="28"/>
                <w:szCs w:val="28"/>
              </w:rPr>
              <w:t>đặc điểm của tự nhiên: sự phân hoá của địa hình, khí hậu; sông, hồ; các đới thiên nhiên.</w:t>
            </w:r>
            <w:r>
              <w:rPr>
                <w:rFonts w:hint="default" w:ascii="Times New Roman" w:hAnsi="Times New Roman" w:cs="Times New Roman"/>
                <w:b w:val="0"/>
                <w:bCs w:val="0"/>
                <w:color w:val="000000" w:themeColor="text1"/>
                <w:sz w:val="28"/>
                <w:szCs w:val="28"/>
                <w:lang w:val="vi-VN"/>
                <w14:textFill>
                  <w14:solidFill>
                    <w14:schemeClr w14:val="tx1"/>
                  </w14:solidFill>
                </w14:textFill>
              </w:rPr>
              <w:t xml:space="preserve"> </w:t>
            </w:r>
          </w:p>
          <w:p>
            <w:pPr>
              <w:widowControl w:val="0"/>
              <w:jc w:val="both"/>
              <w:rPr>
                <w:rFonts w:hint="default" w:ascii="Times New Roman" w:hAnsi="Times New Roman" w:cs="Times New Roman"/>
                <w:b/>
                <w:bCs/>
                <w:color w:val="000000" w:themeColor="text1"/>
                <w:sz w:val="28"/>
                <w:szCs w:val="28"/>
                <w:lang w:val="vi-VN"/>
                <w14:textFill>
                  <w14:solidFill>
                    <w14:schemeClr w14:val="tx1"/>
                  </w14:solidFill>
                </w14:textFill>
              </w:rPr>
            </w:pPr>
            <w:r>
              <w:rPr>
                <w:rFonts w:hint="default" w:ascii="Times New Roman" w:hAnsi="Times New Roman" w:cs="Times New Roman"/>
                <w:b/>
                <w:bCs/>
                <w:color w:val="000000" w:themeColor="text1"/>
                <w:sz w:val="28"/>
                <w:szCs w:val="28"/>
                <w:lang w:val="vi-VN"/>
                <w14:textFill>
                  <w14:solidFill>
                    <w14:schemeClr w14:val="tx1"/>
                  </w14:solidFill>
                </w14:textFill>
              </w:rPr>
              <w:t>Thông hiểu</w:t>
            </w:r>
          </w:p>
          <w:p>
            <w:pPr>
              <w:widowControl w:val="0"/>
              <w:jc w:val="both"/>
              <w:rPr>
                <w:sz w:val="28"/>
                <w:szCs w:val="28"/>
              </w:rPr>
            </w:pPr>
            <w:r>
              <w:rPr>
                <w:rFonts w:hint="default" w:ascii="Times New Roman" w:hAnsi="Times New Roman" w:cs="Times New Roman"/>
                <w:b/>
                <w:bCs/>
                <w:color w:val="000000" w:themeColor="text1"/>
                <w:sz w:val="28"/>
                <w:szCs w:val="28"/>
                <w:lang w:val="vi-VN"/>
                <w14:textFill>
                  <w14:solidFill>
                    <w14:schemeClr w14:val="tx1"/>
                  </w14:solidFill>
                </w14:textFill>
              </w:rPr>
              <w:t xml:space="preserve">- </w:t>
            </w:r>
            <w:r>
              <w:rPr>
                <w:rFonts w:hint="default" w:ascii="Times New Roman" w:hAnsi="Times New Roman" w:eastAsia="SimSun" w:cs="Times New Roman"/>
                <w:sz w:val="28"/>
                <w:szCs w:val="28"/>
              </w:rPr>
              <w:t>Trình bày được một trong những đặc điểm của tự nhiên: sự phân hoá của địa hình, khí hậu; sông, hồ; các đới thiên nhiên.</w:t>
            </w:r>
          </w:p>
        </w:tc>
        <w:tc>
          <w:tcPr>
            <w:tcW w:w="1681" w:type="dxa"/>
            <w:vAlign w:val="center"/>
          </w:tcPr>
          <w:p>
            <w:pPr>
              <w:widowControl w:val="0"/>
              <w:spacing w:line="276" w:lineRule="auto"/>
              <w:jc w:val="center"/>
              <w:rPr>
                <w:rFonts w:ascii="Times New Roman" w:hAnsi="Times New Roman" w:cs="Times New Roman" w:eastAsiaTheme="minorEastAsia"/>
                <w:spacing w:val="-8"/>
                <w:sz w:val="28"/>
                <w:szCs w:val="28"/>
                <w:lang w:val="vi-VN" w:eastAsia="zh-CN" w:bidi="ar-SA"/>
              </w:rPr>
            </w:pPr>
          </w:p>
        </w:tc>
        <w:tc>
          <w:tcPr>
            <w:tcW w:w="1681" w:type="dxa"/>
            <w:vAlign w:val="center"/>
          </w:tcPr>
          <w:p>
            <w:pPr>
              <w:widowControl w:val="0"/>
              <w:spacing w:line="276" w:lineRule="auto"/>
              <w:jc w:val="center"/>
              <w:rPr>
                <w:rFonts w:hint="default" w:ascii="Times New Roman" w:hAnsi="Times New Roman" w:cs="Times New Roman"/>
                <w:spacing w:val="-8"/>
                <w:sz w:val="28"/>
                <w:szCs w:val="28"/>
                <w:lang w:val="vi-VN"/>
              </w:rPr>
            </w:pPr>
          </w:p>
          <w:p>
            <w:pPr>
              <w:widowControl w:val="0"/>
              <w:spacing w:line="276" w:lineRule="auto"/>
              <w:jc w:val="center"/>
              <w:rPr>
                <w:rFonts w:hint="default" w:ascii="Times New Roman" w:hAnsi="Times New Roman" w:cs="Times New Roman"/>
                <w:spacing w:val="-8"/>
                <w:sz w:val="28"/>
                <w:szCs w:val="28"/>
                <w:lang w:val="vi-VN"/>
              </w:rPr>
            </w:pPr>
          </w:p>
          <w:p>
            <w:pPr>
              <w:widowControl w:val="0"/>
              <w:spacing w:line="276" w:lineRule="auto"/>
              <w:jc w:val="center"/>
              <w:rPr>
                <w:rFonts w:hint="default" w:ascii="Times New Roman" w:hAnsi="Times New Roman" w:cs="Times New Roman"/>
                <w:spacing w:val="-8"/>
                <w:sz w:val="28"/>
                <w:szCs w:val="28"/>
                <w:lang w:val="vi-VN"/>
              </w:rPr>
            </w:pPr>
          </w:p>
          <w:p>
            <w:pPr>
              <w:widowControl w:val="0"/>
              <w:spacing w:line="276" w:lineRule="auto"/>
              <w:jc w:val="center"/>
              <w:rPr>
                <w:rFonts w:hint="default" w:ascii="Times New Roman" w:hAnsi="Times New Roman" w:cs="Times New Roman"/>
                <w:spacing w:val="-8"/>
                <w:sz w:val="28"/>
                <w:szCs w:val="28"/>
                <w:lang w:val="vi-VN"/>
              </w:rPr>
            </w:pPr>
          </w:p>
          <w:p>
            <w:pPr>
              <w:widowControl w:val="0"/>
              <w:spacing w:line="276" w:lineRule="auto"/>
              <w:jc w:val="center"/>
              <w:rPr>
                <w:rFonts w:hint="default" w:ascii="Times New Roman" w:hAnsi="Times New Roman" w:cs="Times New Roman"/>
                <w:spacing w:val="-8"/>
                <w:sz w:val="28"/>
                <w:szCs w:val="28"/>
                <w:lang w:val="vi-VN"/>
              </w:rPr>
            </w:pPr>
          </w:p>
          <w:p>
            <w:pPr>
              <w:widowControl w:val="0"/>
              <w:spacing w:line="276" w:lineRule="auto"/>
              <w:jc w:val="center"/>
              <w:rPr>
                <w:rFonts w:hint="default" w:ascii="Times New Roman" w:hAnsi="Times New Roman" w:cs="Times New Roman"/>
                <w:spacing w:val="-8"/>
                <w:sz w:val="28"/>
                <w:szCs w:val="28"/>
                <w:lang w:val="vi-VN"/>
              </w:rPr>
            </w:pPr>
          </w:p>
          <w:p>
            <w:pPr>
              <w:widowControl w:val="0"/>
              <w:spacing w:line="276" w:lineRule="auto"/>
              <w:jc w:val="center"/>
              <w:rPr>
                <w:rFonts w:hint="default" w:ascii="Times New Roman" w:hAnsi="Times New Roman" w:cs="Times New Roman" w:eastAsiaTheme="minorEastAsia"/>
                <w:spacing w:val="-8"/>
                <w:sz w:val="28"/>
                <w:szCs w:val="28"/>
                <w:lang w:val="vi-VN" w:eastAsia="zh-CN" w:bidi="ar-SA"/>
              </w:rPr>
            </w:pPr>
            <w:r>
              <w:rPr>
                <w:rFonts w:hint="default" w:ascii="Times New Roman" w:hAnsi="Times New Roman" w:cs="Times New Roman"/>
                <w:spacing w:val="-8"/>
                <w:sz w:val="28"/>
                <w:szCs w:val="28"/>
                <w:lang w:val="vi-VN"/>
              </w:rPr>
              <w:t>1TL</w:t>
            </w:r>
          </w:p>
        </w:tc>
        <w:tc>
          <w:tcPr>
            <w:tcW w:w="1513" w:type="dxa"/>
            <w:vAlign w:val="center"/>
          </w:tcPr>
          <w:p>
            <w:pPr>
              <w:widowControl w:val="0"/>
              <w:spacing w:line="276" w:lineRule="auto"/>
              <w:jc w:val="center"/>
              <w:rPr>
                <w:rFonts w:ascii="Times New Roman" w:hAnsi="Times New Roman" w:cs="Times New Roman" w:eastAsiaTheme="minorEastAsia"/>
                <w:spacing w:val="-8"/>
                <w:sz w:val="28"/>
                <w:szCs w:val="28"/>
                <w:lang w:val="en-US" w:eastAsia="zh-CN" w:bidi="ar-SA"/>
              </w:rPr>
            </w:pPr>
          </w:p>
        </w:tc>
        <w:tc>
          <w:tcPr>
            <w:tcW w:w="1576" w:type="dxa"/>
            <w:vAlign w:val="center"/>
          </w:tcPr>
          <w:p>
            <w:pPr>
              <w:widowControl w:val="0"/>
              <w:spacing w:line="276" w:lineRule="auto"/>
              <w:jc w:val="center"/>
              <w:rPr>
                <w:rFonts w:ascii="Times New Roman" w:hAnsi="Times New Roman" w:cs="Times New Roman" w:eastAsiaTheme="minorEastAsia"/>
                <w:spacing w:val="-8"/>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8146" w:type="dxa"/>
            <w:gridSpan w:val="4"/>
          </w:tcPr>
          <w:p>
            <w:pPr>
              <w:widowControl w:val="0"/>
              <w:spacing w:before="60"/>
              <w:jc w:val="center"/>
              <w:rPr>
                <w:rFonts w:ascii="Times New Roman" w:hAnsi="Times New Roman" w:cs="Times New Roman"/>
                <w:spacing w:val="-8"/>
                <w:sz w:val="28"/>
                <w:szCs w:val="28"/>
              </w:rPr>
            </w:pPr>
            <w:r>
              <w:rPr>
                <w:rFonts w:ascii="Times New Roman" w:hAnsi="Times New Roman" w:cs="Times New Roman"/>
                <w:spacing w:val="-8"/>
                <w:sz w:val="28"/>
                <w:szCs w:val="28"/>
              </w:rPr>
              <w:t>Số câu/ loại câu</w:t>
            </w:r>
          </w:p>
        </w:tc>
        <w:tc>
          <w:tcPr>
            <w:tcW w:w="1681" w:type="dxa"/>
          </w:tcPr>
          <w:p>
            <w:pPr>
              <w:widowControl w:val="0"/>
              <w:spacing w:before="60"/>
              <w:jc w:val="center"/>
              <w:rPr>
                <w:rFonts w:ascii="Times New Roman" w:hAnsi="Times New Roman" w:cs="Times New Roman"/>
                <w:spacing w:val="-8"/>
                <w:sz w:val="28"/>
                <w:szCs w:val="28"/>
              </w:rPr>
            </w:pPr>
            <w:r>
              <w:rPr>
                <w:rFonts w:ascii="Times New Roman" w:hAnsi="Times New Roman" w:cs="Times New Roman"/>
                <w:spacing w:val="-8"/>
                <w:sz w:val="28"/>
                <w:szCs w:val="28"/>
              </w:rPr>
              <w:t>8 câu TNKQ</w:t>
            </w:r>
          </w:p>
        </w:tc>
        <w:tc>
          <w:tcPr>
            <w:tcW w:w="1681" w:type="dxa"/>
            <w:vAlign w:val="center"/>
          </w:tcPr>
          <w:p>
            <w:pPr>
              <w:widowControl w:val="0"/>
              <w:spacing w:before="60"/>
              <w:jc w:val="center"/>
              <w:rPr>
                <w:rFonts w:ascii="Times New Roman" w:hAnsi="Times New Roman" w:cs="Times New Roman"/>
                <w:spacing w:val="-8"/>
                <w:sz w:val="28"/>
                <w:szCs w:val="28"/>
              </w:rPr>
            </w:pPr>
            <w:r>
              <w:rPr>
                <w:rFonts w:ascii="Times New Roman" w:hAnsi="Times New Roman" w:cs="Times New Roman"/>
                <w:spacing w:val="-8"/>
                <w:sz w:val="28"/>
                <w:szCs w:val="28"/>
              </w:rPr>
              <w:t>1 câu TL</w:t>
            </w:r>
          </w:p>
        </w:tc>
        <w:tc>
          <w:tcPr>
            <w:tcW w:w="1513" w:type="dxa"/>
            <w:vAlign w:val="center"/>
          </w:tcPr>
          <w:p>
            <w:pPr>
              <w:widowControl w:val="0"/>
              <w:spacing w:before="60"/>
              <w:jc w:val="center"/>
              <w:rPr>
                <w:rFonts w:ascii="Times New Roman" w:hAnsi="Times New Roman" w:cs="Times New Roman"/>
                <w:spacing w:val="-8"/>
                <w:sz w:val="28"/>
                <w:szCs w:val="28"/>
              </w:rPr>
            </w:pPr>
            <w:r>
              <w:rPr>
                <w:rFonts w:ascii="Times New Roman" w:hAnsi="Times New Roman" w:cs="Times New Roman"/>
                <w:spacing w:val="-8"/>
                <w:sz w:val="28"/>
                <w:szCs w:val="28"/>
              </w:rPr>
              <w:t>1 câu  TL</w:t>
            </w:r>
          </w:p>
        </w:tc>
        <w:tc>
          <w:tcPr>
            <w:tcW w:w="1576" w:type="dxa"/>
            <w:vAlign w:val="center"/>
          </w:tcPr>
          <w:p>
            <w:pPr>
              <w:widowControl w:val="0"/>
              <w:spacing w:before="60"/>
              <w:jc w:val="center"/>
              <w:rPr>
                <w:rFonts w:ascii="Times New Roman" w:hAnsi="Times New Roman" w:cs="Times New Roman"/>
                <w:spacing w:val="-8"/>
                <w:sz w:val="28"/>
                <w:szCs w:val="28"/>
                <w:lang w:val="vi-VN"/>
              </w:rPr>
            </w:pPr>
            <w:r>
              <w:rPr>
                <w:rFonts w:ascii="Times New Roman" w:hAnsi="Times New Roman" w:cs="Times New Roman"/>
                <w:spacing w:val="-8"/>
                <w:sz w:val="28"/>
                <w:szCs w:val="28"/>
              </w:rPr>
              <w:t>1 câu  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8146" w:type="dxa"/>
            <w:gridSpan w:val="4"/>
          </w:tcPr>
          <w:p>
            <w:pPr>
              <w:widowControl w:val="0"/>
              <w:spacing w:before="60"/>
              <w:jc w:val="center"/>
              <w:rPr>
                <w:rFonts w:ascii="Times New Roman" w:hAnsi="Times New Roman" w:cs="Times New Roman"/>
                <w:b/>
                <w:i/>
                <w:spacing w:val="-8"/>
                <w:sz w:val="28"/>
                <w:szCs w:val="28"/>
              </w:rPr>
            </w:pPr>
            <w:r>
              <w:rPr>
                <w:rFonts w:ascii="Times New Roman" w:hAnsi="Times New Roman" w:cs="Times New Roman"/>
                <w:b/>
                <w:i/>
                <w:spacing w:val="-8"/>
                <w:sz w:val="28"/>
                <w:szCs w:val="28"/>
              </w:rPr>
              <w:t>Tỉ lệ %</w:t>
            </w:r>
          </w:p>
        </w:tc>
        <w:tc>
          <w:tcPr>
            <w:tcW w:w="1681" w:type="dxa"/>
          </w:tcPr>
          <w:p>
            <w:pPr>
              <w:widowControl w:val="0"/>
              <w:spacing w:before="60"/>
              <w:jc w:val="center"/>
              <w:rPr>
                <w:rFonts w:ascii="Times New Roman" w:hAnsi="Times New Roman" w:cs="Times New Roman"/>
                <w:b/>
                <w:i/>
                <w:spacing w:val="-8"/>
                <w:sz w:val="28"/>
                <w:szCs w:val="28"/>
              </w:rPr>
            </w:pPr>
            <w:r>
              <w:rPr>
                <w:rFonts w:ascii="Times New Roman" w:hAnsi="Times New Roman" w:cs="Times New Roman"/>
                <w:b/>
                <w:i/>
                <w:spacing w:val="-8"/>
                <w:sz w:val="28"/>
                <w:szCs w:val="28"/>
              </w:rPr>
              <w:t>20%</w:t>
            </w:r>
          </w:p>
        </w:tc>
        <w:tc>
          <w:tcPr>
            <w:tcW w:w="1681" w:type="dxa"/>
          </w:tcPr>
          <w:p>
            <w:pPr>
              <w:widowControl w:val="0"/>
              <w:spacing w:before="60"/>
              <w:jc w:val="center"/>
              <w:rPr>
                <w:rFonts w:ascii="Times New Roman" w:hAnsi="Times New Roman" w:cs="Times New Roman"/>
                <w:b/>
                <w:i/>
                <w:spacing w:val="-8"/>
                <w:sz w:val="28"/>
                <w:szCs w:val="28"/>
              </w:rPr>
            </w:pPr>
            <w:r>
              <w:rPr>
                <w:rFonts w:ascii="Times New Roman" w:hAnsi="Times New Roman" w:cs="Times New Roman"/>
                <w:b/>
                <w:i/>
                <w:spacing w:val="-8"/>
                <w:sz w:val="28"/>
                <w:szCs w:val="28"/>
              </w:rPr>
              <w:t>15%</w:t>
            </w:r>
          </w:p>
        </w:tc>
        <w:tc>
          <w:tcPr>
            <w:tcW w:w="1513" w:type="dxa"/>
          </w:tcPr>
          <w:p>
            <w:pPr>
              <w:widowControl w:val="0"/>
              <w:spacing w:before="60"/>
              <w:jc w:val="center"/>
              <w:rPr>
                <w:rFonts w:ascii="Times New Roman" w:hAnsi="Times New Roman" w:cs="Times New Roman"/>
                <w:b/>
                <w:i/>
                <w:spacing w:val="-8"/>
                <w:sz w:val="28"/>
                <w:szCs w:val="28"/>
              </w:rPr>
            </w:pPr>
            <w:r>
              <w:rPr>
                <w:rFonts w:ascii="Times New Roman" w:hAnsi="Times New Roman" w:cs="Times New Roman"/>
                <w:b/>
                <w:i/>
                <w:spacing w:val="-8"/>
                <w:sz w:val="28"/>
                <w:szCs w:val="28"/>
              </w:rPr>
              <w:t>10%</w:t>
            </w:r>
          </w:p>
        </w:tc>
        <w:tc>
          <w:tcPr>
            <w:tcW w:w="1576" w:type="dxa"/>
          </w:tcPr>
          <w:p>
            <w:pPr>
              <w:widowControl w:val="0"/>
              <w:spacing w:before="60"/>
              <w:jc w:val="center"/>
              <w:rPr>
                <w:rFonts w:ascii="Times New Roman" w:hAnsi="Times New Roman" w:cs="Times New Roman"/>
                <w:b/>
                <w:i/>
                <w:spacing w:val="-8"/>
                <w:sz w:val="28"/>
                <w:szCs w:val="28"/>
              </w:rPr>
            </w:pPr>
            <w:r>
              <w:rPr>
                <w:rFonts w:ascii="Times New Roman" w:hAnsi="Times New Roman" w:cs="Times New Roman"/>
                <w:b/>
                <w:i/>
                <w:spacing w:val="-8"/>
                <w:sz w:val="28"/>
                <w:szCs w:val="2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8146" w:type="dxa"/>
            <w:gridSpan w:val="4"/>
          </w:tcPr>
          <w:p>
            <w:pPr>
              <w:widowControl w:val="0"/>
              <w:spacing w:before="60"/>
              <w:jc w:val="center"/>
              <w:rPr>
                <w:rFonts w:ascii="Times New Roman" w:hAnsi="Times New Roman" w:cs="Times New Roman"/>
                <w:b w:val="0"/>
                <w:bCs/>
                <w:i/>
                <w:spacing w:val="-8"/>
                <w:sz w:val="28"/>
                <w:szCs w:val="28"/>
              </w:rPr>
            </w:pPr>
            <w:r>
              <w:rPr>
                <w:rFonts w:hint="default" w:ascii="Times New Roman" w:hAnsi="Times New Roman" w:cs="Times New Roman"/>
                <w:b/>
                <w:bCs/>
                <w:i/>
                <w:iCs/>
                <w:spacing w:val="-8"/>
                <w:sz w:val="28"/>
                <w:szCs w:val="28"/>
                <w:lang w:val="vi-VN"/>
              </w:rPr>
              <w:t>Tổng hợp chung</w:t>
            </w:r>
          </w:p>
        </w:tc>
        <w:tc>
          <w:tcPr>
            <w:tcW w:w="1681" w:type="dxa"/>
            <w:vAlign w:val="center"/>
          </w:tcPr>
          <w:p>
            <w:pPr>
              <w:widowControl w:val="0"/>
              <w:spacing w:before="60"/>
              <w:ind w:left="-42" w:leftChars="0"/>
              <w:jc w:val="center"/>
              <w:rPr>
                <w:rFonts w:hint="default" w:ascii="Times New Roman" w:hAnsi="Times New Roman" w:eastAsia="Calibri" w:cs="Times New Roman"/>
                <w:b/>
                <w:color w:val="000000" w:themeColor="text1"/>
                <w:spacing w:val="-8"/>
                <w:sz w:val="28"/>
                <w:szCs w:val="28"/>
                <w:lang w:val="vi-VN" w:eastAsia="en-US" w:bidi="ar-SA"/>
                <w14:textFill>
                  <w14:solidFill>
                    <w14:schemeClr w14:val="tx1"/>
                  </w14:solidFill>
                </w14:textFill>
              </w:rPr>
            </w:pPr>
            <w:r>
              <w:rPr>
                <w:rFonts w:hint="default" w:ascii="Times New Roman" w:hAnsi="Times New Roman" w:cs="Times New Roman"/>
                <w:b/>
                <w:color w:val="000000" w:themeColor="text1"/>
                <w:spacing w:val="-8"/>
                <w:sz w:val="28"/>
                <w:szCs w:val="28"/>
                <w:lang w:val="en-US"/>
                <w14:textFill>
                  <w14:solidFill>
                    <w14:schemeClr w14:val="tx1"/>
                  </w14:solidFill>
                </w14:textFill>
              </w:rPr>
              <w:t>40%</w:t>
            </w:r>
          </w:p>
        </w:tc>
        <w:tc>
          <w:tcPr>
            <w:tcW w:w="1681" w:type="dxa"/>
            <w:vAlign w:val="center"/>
          </w:tcPr>
          <w:p>
            <w:pPr>
              <w:widowControl w:val="0"/>
              <w:spacing w:before="60"/>
              <w:ind w:left="38" w:leftChars="0" w:hanging="38" w:firstLineChars="0"/>
              <w:jc w:val="center"/>
              <w:rPr>
                <w:rFonts w:hint="default" w:ascii="Times New Roman" w:hAnsi="Times New Roman" w:eastAsia="Calibri" w:cs="Times New Roman"/>
                <w:b/>
                <w:color w:val="000000" w:themeColor="text1"/>
                <w:spacing w:val="-8"/>
                <w:sz w:val="28"/>
                <w:szCs w:val="28"/>
                <w:lang w:val="vi-VN" w:eastAsia="en-US" w:bidi="ar-SA"/>
                <w14:textFill>
                  <w14:solidFill>
                    <w14:schemeClr w14:val="tx1"/>
                  </w14:solidFill>
                </w14:textFill>
              </w:rPr>
            </w:pPr>
            <w:r>
              <w:rPr>
                <w:rFonts w:hint="default" w:ascii="Times New Roman" w:hAnsi="Times New Roman" w:cs="Times New Roman"/>
                <w:b/>
                <w:color w:val="000000" w:themeColor="text1"/>
                <w:spacing w:val="-8"/>
                <w:sz w:val="28"/>
                <w:szCs w:val="28"/>
                <w:lang w:val="en-US"/>
                <w14:textFill>
                  <w14:solidFill>
                    <w14:schemeClr w14:val="tx1"/>
                  </w14:solidFill>
                </w14:textFill>
              </w:rPr>
              <w:t>30%</w:t>
            </w:r>
          </w:p>
        </w:tc>
        <w:tc>
          <w:tcPr>
            <w:tcW w:w="1513" w:type="dxa"/>
            <w:vAlign w:val="center"/>
          </w:tcPr>
          <w:p>
            <w:pPr>
              <w:widowControl w:val="0"/>
              <w:spacing w:before="60"/>
              <w:ind w:left="10" w:leftChars="0" w:hanging="170" w:firstLineChars="0"/>
              <w:jc w:val="center"/>
              <w:rPr>
                <w:rFonts w:hint="default" w:ascii="Times New Roman" w:hAnsi="Times New Roman" w:eastAsia="Calibri" w:cs="Times New Roman"/>
                <w:b/>
                <w:color w:val="000000" w:themeColor="text1"/>
                <w:spacing w:val="-8"/>
                <w:sz w:val="28"/>
                <w:szCs w:val="28"/>
                <w:lang w:val="vi-VN" w:eastAsia="en-US" w:bidi="ar-SA"/>
                <w14:textFill>
                  <w14:solidFill>
                    <w14:schemeClr w14:val="tx1"/>
                  </w14:solidFill>
                </w14:textFill>
              </w:rPr>
            </w:pPr>
            <w:r>
              <w:rPr>
                <w:rFonts w:hint="default" w:ascii="Times New Roman" w:hAnsi="Times New Roman" w:cs="Times New Roman"/>
                <w:b/>
                <w:color w:val="000000" w:themeColor="text1"/>
                <w:spacing w:val="-8"/>
                <w:sz w:val="28"/>
                <w:szCs w:val="28"/>
                <w:lang w:val="en-US"/>
                <w14:textFill>
                  <w14:solidFill>
                    <w14:schemeClr w14:val="tx1"/>
                  </w14:solidFill>
                </w14:textFill>
              </w:rPr>
              <w:t>20%</w:t>
            </w:r>
          </w:p>
        </w:tc>
        <w:tc>
          <w:tcPr>
            <w:tcW w:w="1576" w:type="dxa"/>
            <w:vAlign w:val="center"/>
          </w:tcPr>
          <w:p>
            <w:pPr>
              <w:widowControl w:val="0"/>
              <w:spacing w:before="60"/>
              <w:ind w:left="126" w:leftChars="0" w:hanging="283" w:firstLineChars="0"/>
              <w:jc w:val="center"/>
              <w:rPr>
                <w:rFonts w:hint="default" w:ascii="Times New Roman" w:hAnsi="Times New Roman" w:eastAsia="Calibri" w:cs="Times New Roman"/>
                <w:b/>
                <w:color w:val="000000" w:themeColor="text1"/>
                <w:spacing w:val="-8"/>
                <w:sz w:val="28"/>
                <w:szCs w:val="28"/>
                <w:lang w:val="vi-VN" w:eastAsia="en-US" w:bidi="ar-SA"/>
                <w14:textFill>
                  <w14:solidFill>
                    <w14:schemeClr w14:val="tx1"/>
                  </w14:solidFill>
                </w14:textFill>
              </w:rPr>
            </w:pPr>
            <w:r>
              <w:rPr>
                <w:rFonts w:hint="default" w:ascii="Times New Roman" w:hAnsi="Times New Roman" w:cs="Times New Roman"/>
                <w:b/>
                <w:color w:val="000000" w:themeColor="text1"/>
                <w:spacing w:val="-8"/>
                <w:sz w:val="28"/>
                <w:szCs w:val="28"/>
                <w:lang w:val="en-US"/>
                <w14:textFill>
                  <w14:solidFill>
                    <w14:schemeClr w14:val="tx1"/>
                  </w14:solidFill>
                </w14:textFill>
              </w:rPr>
              <w:t>10%</w:t>
            </w:r>
          </w:p>
        </w:tc>
      </w:tr>
    </w:tbl>
    <w:p>
      <w:pPr>
        <w:jc w:val="both"/>
        <w:rPr>
          <w:rFonts w:ascii="Times New Roman" w:hAnsi="Times New Roman" w:eastAsia="Times New Roman" w:cs="Times New Roman"/>
          <w:b/>
          <w:sz w:val="28"/>
          <w:szCs w:val="28"/>
          <w:lang w:val="pt-BR"/>
        </w:rPr>
      </w:pPr>
    </w:p>
    <w:p>
      <w:pPr>
        <w:jc w:val="center"/>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-----------------Hết------------------</w:t>
      </w:r>
    </w:p>
    <w:p>
      <w:pPr>
        <w:jc w:val="both"/>
        <w:rPr>
          <w:rFonts w:ascii="Times New Roman" w:hAnsi="Times New Roman" w:eastAsia="Times New Roman" w:cs="Times New Roman"/>
          <w:b/>
          <w:sz w:val="28"/>
          <w:szCs w:val="28"/>
          <w:lang w:val="pt-BR"/>
        </w:rPr>
      </w:pPr>
    </w:p>
    <w:p>
      <w:pPr>
        <w:rPr>
          <w:rFonts w:ascii="Times New Roman" w:hAnsi="Times New Roman" w:eastAsia="Times New Roman" w:cs="Times New Roman"/>
          <w:b/>
          <w:sz w:val="28"/>
          <w:szCs w:val="28"/>
          <w:lang w:val="pt-BR"/>
        </w:rPr>
      </w:pPr>
      <w:r>
        <w:rPr>
          <w:rFonts w:ascii="Times New Roman" w:hAnsi="Times New Roman" w:eastAsia="Times New Roman" w:cs="Times New Roman"/>
          <w:b/>
          <w:sz w:val="28"/>
          <w:szCs w:val="28"/>
          <w:lang w:val="pt-BR"/>
        </w:rPr>
        <w:br w:type="page"/>
      </w:r>
    </w:p>
    <w:p>
      <w:pPr>
        <w:jc w:val="both"/>
        <w:rPr>
          <w:rFonts w:ascii="Times New Roman" w:hAnsi="Times New Roman" w:eastAsia="Times New Roman" w:cs="Times New Roman"/>
          <w:b/>
          <w:sz w:val="28"/>
          <w:szCs w:val="28"/>
          <w:lang w:val="pt-BR"/>
        </w:rPr>
        <w:sectPr>
          <w:pgSz w:w="16838" w:h="11906" w:orient="landscape"/>
          <w:pgMar w:top="1134" w:right="1134" w:bottom="1134" w:left="1701" w:header="720" w:footer="720" w:gutter="0"/>
          <w:cols w:space="0" w:num="1"/>
          <w:docGrid w:linePitch="360" w:charSpace="0"/>
        </w:sectPr>
      </w:pPr>
    </w:p>
    <w:tbl>
      <w:tblPr>
        <w:tblStyle w:val="12"/>
        <w:tblW w:w="10010" w:type="dxa"/>
        <w:jc w:val="center"/>
        <w:tblLayout w:type="autofit"/>
        <w:tblCellMar>
          <w:top w:w="0" w:type="dxa"/>
          <w:left w:w="108" w:type="dxa"/>
          <w:bottom w:w="0" w:type="dxa"/>
          <w:right w:w="108" w:type="dxa"/>
        </w:tblCellMar>
      </w:tblPr>
      <w:tblGrid>
        <w:gridCol w:w="5580"/>
        <w:gridCol w:w="4430"/>
      </w:tblGrid>
      <w:tr>
        <w:trPr>
          <w:jc w:val="center"/>
        </w:trPr>
        <w:tc>
          <w:tcPr>
            <w:tcW w:w="5580" w:type="dxa"/>
            <w:shd w:val="clear" w:color="auto" w:fill="auto"/>
          </w:tcPr>
          <w:p>
            <w:pPr>
              <w:spacing w:line="340" w:lineRule="exact"/>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Pr>
              <w:t>PHÒNG GD&amp;ĐT THỊ XÃ ĐÔNG TRIỀU</w:t>
            </w:r>
          </w:p>
          <w:p>
            <w:pPr>
              <w:spacing w:line="340" w:lineRule="exact"/>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TRƯỜNG THCS NGUYỄN HUỆ</w:t>
            </w:r>
          </w:p>
          <w:p>
            <w:pPr>
              <w:spacing w:line="340" w:lineRule="exact"/>
              <w:jc w:val="center"/>
              <w:rPr>
                <w:rFonts w:ascii="Times New Roman" w:hAnsi="Times New Roman" w:eastAsia="Times New Roman" w:cs="Times New Roman"/>
                <w:b/>
                <w:sz w:val="26"/>
                <w:szCs w:val="26"/>
              </w:rPr>
            </w:pPr>
            <w:r>
              <w:rPr>
                <w:rFonts w:ascii="Times New Roman" w:hAnsi="Times New Roman" w:eastAsia="Times New Roman" w:cs="Times New Roman"/>
                <w:sz w:val="26"/>
                <w:szCs w:val="26"/>
                <w:lang w:eastAsia="en-US"/>
              </w:rPr>
              <mc:AlternateContent>
                <mc:Choice Requires="wps">
                  <w:drawing>
                    <wp:anchor distT="0" distB="0" distL="114300" distR="114300" simplePos="0" relativeHeight="251659264" behindDoc="0" locked="0" layoutInCell="1" allowOverlap="1">
                      <wp:simplePos x="0" y="0"/>
                      <wp:positionH relativeFrom="column">
                        <wp:posOffset>975360</wp:posOffset>
                      </wp:positionH>
                      <wp:positionV relativeFrom="paragraph">
                        <wp:posOffset>12065</wp:posOffset>
                      </wp:positionV>
                      <wp:extent cx="1485900" cy="0"/>
                      <wp:effectExtent l="0" t="4445" r="0" b="5080"/>
                      <wp:wrapNone/>
                      <wp:docPr id="21" name="Straight Connector 21"/>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6.8pt;margin-top:0.95pt;height:0pt;width:117pt;z-index:251659264;mso-width-relative:page;mso-height-relative:page;" filled="f" stroked="t" coordsize="21600,21600" o:gfxdata="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DzXG+NMAAAAHAQAADwAAAAAAAAABACAAAAAiAAAA&#10;ZHJzL2Rvd25yZXYueG1sUEsBAhQAFAAAAAgAh07iQJn/ePXTAQAArwMAAA4AAAAAAAAAAQAgAAAA&#10;IgEAAGRycy9lMm9Eb2MueG1sUEsFBgAAAAAGAAYAWQEAAGcFAAAAAA==&#10;">
                      <v:fill on="f" focussize="0,0"/>
                      <v:stroke color="#000000" joinstyle="round"/>
                      <v:imagedata o:title=""/>
                      <o:lock v:ext="edit" aspectratio="f"/>
                    </v:line>
                  </w:pict>
                </mc:Fallback>
              </mc:AlternateContent>
            </w:r>
          </w:p>
        </w:tc>
        <w:tc>
          <w:tcPr>
            <w:tcW w:w="4430" w:type="dxa"/>
            <w:shd w:val="clear" w:color="auto" w:fill="auto"/>
          </w:tcPr>
          <w:p>
            <w:pPr>
              <w:spacing w:line="340" w:lineRule="exact"/>
              <w:jc w:val="center"/>
              <w:rPr>
                <w:rFonts w:hint="default" w:ascii="Times New Roman" w:hAnsi="Times New Roman" w:eastAsia="Times New Roman" w:cs="Times New Roman"/>
                <w:b/>
                <w:sz w:val="26"/>
                <w:szCs w:val="26"/>
                <w:lang w:val="vi-VN"/>
              </w:rPr>
            </w:pPr>
            <w:r>
              <w:rPr>
                <w:rFonts w:ascii="Times New Roman" w:hAnsi="Times New Roman" w:eastAsia="Times New Roman" w:cs="Times New Roman"/>
                <w:b/>
                <w:sz w:val="26"/>
                <w:szCs w:val="26"/>
              </w:rPr>
              <w:t xml:space="preserve">ĐỀ KIỂM TRA </w:t>
            </w:r>
            <w:r>
              <w:rPr>
                <w:rFonts w:hint="default" w:ascii="Times New Roman" w:hAnsi="Times New Roman" w:eastAsia="Times New Roman" w:cs="Times New Roman"/>
                <w:b/>
                <w:sz w:val="26"/>
                <w:szCs w:val="26"/>
                <w:lang w:val="vi-VN"/>
              </w:rPr>
              <w:t>GIỮA</w:t>
            </w:r>
            <w:r>
              <w:rPr>
                <w:rFonts w:ascii="Times New Roman" w:hAnsi="Times New Roman" w:eastAsia="Times New Roman" w:cs="Times New Roman"/>
                <w:b/>
                <w:sz w:val="26"/>
                <w:szCs w:val="26"/>
              </w:rPr>
              <w:t xml:space="preserve"> KÌ I</w:t>
            </w:r>
            <w:r>
              <w:rPr>
                <w:rFonts w:hint="default" w:ascii="Times New Roman" w:hAnsi="Times New Roman" w:eastAsia="Times New Roman" w:cs="Times New Roman"/>
                <w:b/>
                <w:sz w:val="26"/>
                <w:szCs w:val="26"/>
                <w:lang w:val="vi-VN"/>
              </w:rPr>
              <w:t>I</w:t>
            </w:r>
          </w:p>
          <w:p>
            <w:pPr>
              <w:spacing w:line="340" w:lineRule="exact"/>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NĂM HỌC 2023</w:t>
            </w:r>
            <w:r>
              <w:rPr>
                <w:rFonts w:ascii="Times New Roman" w:hAnsi="Times New Roman" w:eastAsia="Times New Roman" w:cs="Times New Roman"/>
                <w:sz w:val="26"/>
                <w:szCs w:val="26"/>
              </w:rPr>
              <w:t>-</w:t>
            </w:r>
            <w:r>
              <w:rPr>
                <w:rFonts w:ascii="Times New Roman" w:hAnsi="Times New Roman" w:eastAsia="Times New Roman" w:cs="Times New Roman"/>
                <w:b/>
                <w:sz w:val="26"/>
                <w:szCs w:val="26"/>
              </w:rPr>
              <w:t>2024</w:t>
            </w:r>
          </w:p>
          <w:p>
            <w:pPr>
              <w:tabs>
                <w:tab w:val="left" w:pos="851"/>
              </w:tabs>
              <w:spacing w:line="276" w:lineRule="auto"/>
              <w:contextualSpacing/>
              <w:jc w:val="center"/>
              <w:rPr>
                <w:rFonts w:ascii="Times New Roman" w:hAnsi="Times New Roman" w:eastAsia="Times New Roman" w:cs="Times New Roman"/>
                <w:b/>
                <w:sz w:val="26"/>
                <w:szCs w:val="26"/>
              </w:rPr>
            </w:pPr>
          </w:p>
        </w:tc>
      </w:tr>
    </w:tbl>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MÔN: LỊCH SỬ &amp; ĐỊA LÍ 7</w:t>
      </w:r>
    </w:p>
    <w:p>
      <w:pPr>
        <w:jc w:val="center"/>
        <w:rPr>
          <w:rFonts w:hint="default" w:ascii="Times New Roman" w:hAnsi="Times New Roman" w:eastAsia="Times New Roman" w:cs="Times New Roman"/>
          <w:bCs/>
          <w:sz w:val="28"/>
          <w:szCs w:val="28"/>
          <w:lang w:val="vi-VN"/>
        </w:rPr>
      </w:pPr>
      <w:r>
        <w:rPr>
          <w:rFonts w:ascii="Times New Roman" w:hAnsi="Times New Roman" w:eastAsia="Times New Roman" w:cs="Times New Roman"/>
          <w:sz w:val="28"/>
          <w:szCs w:val="28"/>
        </w:rPr>
        <w:t>Ngày kiểm tra:</w:t>
      </w:r>
      <w:r>
        <w:rPr>
          <w:rFonts w:hint="default" w:ascii="Times New Roman" w:hAnsi="Times New Roman" w:eastAsia="Times New Roman" w:cs="Times New Roman"/>
          <w:sz w:val="28"/>
          <w:szCs w:val="28"/>
          <w:lang w:val="vi-VN"/>
        </w:rPr>
        <w:t xml:space="preserve"> 22</w:t>
      </w:r>
      <w:r>
        <w:rPr>
          <w:rFonts w:ascii="Times New Roman" w:hAnsi="Times New Roman" w:eastAsia="Times New Roman" w:cs="Times New Roman"/>
          <w:sz w:val="28"/>
          <w:szCs w:val="28"/>
        </w:rPr>
        <w:t>/</w:t>
      </w:r>
      <w:r>
        <w:rPr>
          <w:rFonts w:hint="default" w:ascii="Times New Roman" w:hAnsi="Times New Roman" w:eastAsia="Times New Roman" w:cs="Times New Roman"/>
          <w:sz w:val="28"/>
          <w:szCs w:val="28"/>
          <w:lang w:val="vi-VN"/>
        </w:rPr>
        <w:t>03</w:t>
      </w:r>
      <w:r>
        <w:rPr>
          <w:rFonts w:ascii="Times New Roman" w:hAnsi="Times New Roman" w:eastAsia="Times New Roman" w:cs="Times New Roman"/>
          <w:sz w:val="28"/>
          <w:szCs w:val="28"/>
        </w:rPr>
        <w:t>/202</w:t>
      </w:r>
      <w:r>
        <w:rPr>
          <w:rFonts w:hint="default" w:ascii="Times New Roman" w:hAnsi="Times New Roman" w:eastAsia="Times New Roman" w:cs="Times New Roman"/>
          <w:sz w:val="28"/>
          <w:szCs w:val="28"/>
          <w:lang w:val="vi-VN"/>
        </w:rPr>
        <w:t>4</w:t>
      </w:r>
    </w:p>
    <w:p>
      <w:pPr>
        <w:jc w:val="center"/>
        <w:rPr>
          <w:rFonts w:ascii="Times New Roman" w:hAnsi="Times New Roman" w:eastAsia="Times New Roman" w:cs="Times New Roman"/>
          <w:b/>
          <w:sz w:val="28"/>
          <w:szCs w:val="28"/>
        </w:rPr>
      </w:pPr>
      <w:r>
        <w:rPr>
          <w:rFonts w:ascii="Times New Roman" w:hAnsi="Times New Roman" w:eastAsia="Times New Roman" w:cs="Times New Roman"/>
          <w:sz w:val="28"/>
          <w:szCs w:val="28"/>
        </w:rPr>
        <w:t>Thời gian làm bài: 90 phút</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lang w:eastAsia="en-US"/>
        </w:rPr>
        <mc:AlternateContent>
          <mc:Choice Requires="wps">
            <w:drawing>
              <wp:anchor distT="0" distB="0" distL="114300" distR="114300" simplePos="0" relativeHeight="251660288" behindDoc="0" locked="0" layoutInCell="1" allowOverlap="1">
                <wp:simplePos x="0" y="0"/>
                <wp:positionH relativeFrom="column">
                  <wp:posOffset>2194560</wp:posOffset>
                </wp:positionH>
                <wp:positionV relativeFrom="paragraph">
                  <wp:posOffset>34290</wp:posOffset>
                </wp:positionV>
                <wp:extent cx="1400175" cy="0"/>
                <wp:effectExtent l="0" t="4445" r="0" b="5080"/>
                <wp:wrapNone/>
                <wp:docPr id="20" name="Straight Connector 20"/>
                <wp:cNvGraphicFramePr/>
                <a:graphic xmlns:a="http://schemas.openxmlformats.org/drawingml/2006/main">
                  <a:graphicData uri="http://schemas.microsoft.com/office/word/2010/wordprocessingShape">
                    <wps:wsp>
                      <wps:cNvCnPr>
                        <a:cxnSpLocks noChangeShapeType="1"/>
                      </wps:cNvCnPr>
                      <wps:spPr bwMode="auto">
                        <a:xfrm flipV="1">
                          <a:off x="0" y="0"/>
                          <a:ext cx="140017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y;margin-left:172.8pt;margin-top:2.7pt;height:0pt;width:110.25pt;z-index:251660288;mso-width-relative:page;mso-height-relative:page;" filled="f" stroked="t" coordsize="21600,21600" o:gfxdata="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s49Ph9UAAAAHAQAADwAAAAAAAAAB&#10;ACAAAAAiAAAAZHJzL2Rvd25yZXYueG1sUEsBAhQAFAAAAAgAh07iQMrT7draAQAAuQMAAA4AAAAA&#10;AAAAAQAgAAAAJAEAAGRycy9lMm9Eb2MueG1sUEsFBgAAAAAGAAYAWQEAAHAFAAAAAA==&#10;">
                <v:fill on="f" focussize="0,0"/>
                <v:stroke color="#000000" joinstyle="round"/>
                <v:imagedata o:title=""/>
                <o:lock v:ext="edit" aspectratio="f"/>
              </v:line>
            </w:pict>
          </mc:Fallback>
        </mc:AlternateContent>
      </w:r>
    </w:p>
    <w:p>
      <w:pPr>
        <w:spacing w:line="276" w:lineRule="auto"/>
        <w:ind w:firstLine="720"/>
        <w:jc w:val="both"/>
        <w:rPr>
          <w:rFonts w:ascii="Times New Roman" w:hAnsi="Times New Roman" w:cs="Times New Roman"/>
          <w:b/>
          <w:bCs/>
          <w:sz w:val="28"/>
          <w:szCs w:val="28"/>
          <w:lang w:val="vi-VN"/>
        </w:rPr>
      </w:pPr>
      <w:r>
        <w:rPr>
          <w:rFonts w:ascii="Times New Roman" w:hAnsi="Times New Roman" w:cs="Times New Roman"/>
          <w:b/>
          <w:bCs/>
          <w:sz w:val="28"/>
          <w:szCs w:val="28"/>
          <w:lang w:val="vi-VN"/>
        </w:rPr>
        <w:t>A. Phân môn Lịch sử</w:t>
      </w:r>
    </w:p>
    <w:p>
      <w:pPr>
        <w:ind w:firstLine="720"/>
        <w:jc w:val="both"/>
        <w:rPr>
          <w:rFonts w:ascii="Times New Roman" w:hAnsi="Times New Roman" w:cs="Times New Roman"/>
          <w:b/>
          <w:bCs/>
          <w:sz w:val="27"/>
          <w:szCs w:val="27"/>
          <w:lang w:val="sv-SE"/>
        </w:rPr>
      </w:pPr>
      <w:r>
        <w:rPr>
          <w:rFonts w:ascii="Times New Roman" w:hAnsi="Times New Roman" w:cs="Times New Roman"/>
          <w:b/>
          <w:bCs/>
          <w:sz w:val="27"/>
          <w:szCs w:val="27"/>
          <w:lang w:val="sv-SE"/>
        </w:rPr>
        <w:t>I. Phần trắc nghiệm: (</w:t>
      </w:r>
      <w:r>
        <w:rPr>
          <w:rFonts w:ascii="Times New Roman" w:hAnsi="Times New Roman" w:cs="Times New Roman"/>
          <w:b/>
          <w:bCs/>
          <w:sz w:val="27"/>
          <w:szCs w:val="27"/>
        </w:rPr>
        <w:t>2</w:t>
      </w:r>
      <w:r>
        <w:rPr>
          <w:rFonts w:ascii="Times New Roman" w:hAnsi="Times New Roman" w:cs="Times New Roman"/>
          <w:b/>
          <w:bCs/>
          <w:sz w:val="27"/>
          <w:szCs w:val="27"/>
          <w:lang w:val="sv-SE"/>
        </w:rPr>
        <w:t>.0 điểm)</w:t>
      </w:r>
    </w:p>
    <w:p>
      <w:pPr>
        <w:jc w:val="both"/>
        <w:rPr>
          <w:rFonts w:ascii="Times New Roman" w:hAnsi="Times New Roman" w:cs="Times New Roman"/>
          <w:bCs/>
          <w:sz w:val="27"/>
          <w:szCs w:val="27"/>
          <w:lang w:val="sv-SE"/>
        </w:rPr>
      </w:pPr>
      <w:r>
        <w:rPr>
          <w:rFonts w:ascii="Times New Roman" w:hAnsi="Times New Roman" w:cs="Times New Roman"/>
          <w:bCs/>
          <w:sz w:val="27"/>
          <w:szCs w:val="27"/>
          <w:lang w:val="sv-SE"/>
        </w:rPr>
        <w:t>Chọn phương án trả lời đúng nhất (mỗi phương án trả lời đúng 0.25 điểm)</w:t>
      </w:r>
    </w:p>
    <w:p>
      <w:pPr>
        <w:spacing w:line="264" w:lineRule="auto"/>
        <w:jc w:val="both"/>
        <w:rPr>
          <w:rFonts w:hint="default" w:ascii="Times New Roman" w:hAnsi="Times New Roman" w:cs="Times New Roman" w:eastAsiaTheme="minorHAnsi"/>
          <w:color w:val="000000" w:themeColor="text1"/>
          <w:sz w:val="27"/>
          <w:szCs w:val="27"/>
          <w:lang w:eastAsia="en-US"/>
          <w14:textFill>
            <w14:solidFill>
              <w14:schemeClr w14:val="tx1"/>
            </w14:solidFill>
          </w14:textFill>
        </w:rPr>
      </w:pPr>
      <w:r>
        <w:rPr>
          <w:rFonts w:hint="default" w:ascii="Times New Roman" w:hAnsi="Times New Roman" w:cs="Times New Roman" w:eastAsiaTheme="minorHAnsi"/>
          <w:b/>
          <w:bCs/>
          <w:color w:val="000000" w:themeColor="text1"/>
          <w:sz w:val="27"/>
          <w:szCs w:val="27"/>
          <w:lang w:val="vi-VN" w:eastAsia="en-US"/>
          <w14:textFill>
            <w14:solidFill>
              <w14:schemeClr w14:val="tx1"/>
            </w14:solidFill>
          </w14:textFill>
        </w:rPr>
        <w:t>Câu 1.</w:t>
      </w:r>
      <w:r>
        <w:rPr>
          <w:rFonts w:hint="default" w:ascii="Times New Roman" w:hAnsi="Times New Roman" w:cs="Times New Roman" w:eastAsiaTheme="minorHAnsi"/>
          <w:color w:val="000000" w:themeColor="text1"/>
          <w:sz w:val="27"/>
          <w:szCs w:val="27"/>
          <w:lang w:val="vi-VN" w:eastAsia="en-US"/>
          <w14:textFill>
            <w14:solidFill>
              <w14:schemeClr w14:val="tx1"/>
            </w14:solidFill>
          </w14:textFill>
        </w:rPr>
        <w:t xml:space="preserve"> </w:t>
      </w:r>
      <w:r>
        <w:rPr>
          <w:rFonts w:hint="default" w:ascii="Times New Roman" w:hAnsi="Times New Roman" w:cs="Times New Roman"/>
          <w:color w:val="000000" w:themeColor="text1"/>
          <w:sz w:val="27"/>
          <w:szCs w:val="27"/>
          <w:lang w:val="vi-VN"/>
          <w14:textFill>
            <w14:solidFill>
              <w14:schemeClr w14:val="tx1"/>
            </w14:solidFill>
          </w14:textFill>
        </w:rPr>
        <w:t xml:space="preserve">Sau khi xưng vương, Ngô Quyền </w:t>
      </w:r>
      <w:r>
        <w:rPr>
          <w:rFonts w:ascii="Times New Roman" w:hAnsi="Times New Roman" w:eastAsia="Times New Roman" w:cs="Times New Roman"/>
          <w:bCs/>
          <w:iCs/>
          <w:color w:val="000000" w:themeColor="text1"/>
          <w:spacing w:val="-4"/>
          <w:sz w:val="28"/>
          <w:szCs w:val="28"/>
          <w14:textFill>
            <w14:solidFill>
              <w14:schemeClr w14:val="tx1"/>
            </w14:solidFill>
          </w14:textFill>
        </w:rPr>
        <w:t>đã chọn địa điểm nào làm kinh đô?</w:t>
      </w:r>
    </w:p>
    <w:tbl>
      <w:tblPr>
        <w:tblStyle w:val="111"/>
        <w:tblW w:w="0" w:type="auto"/>
        <w:tblInd w:w="5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09"/>
        <w:gridCol w:w="46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 xml:space="preserve">A. </w:t>
            </w:r>
            <w:r>
              <w:rPr>
                <w:rFonts w:ascii="Times New Roman" w:hAnsi="Times New Roman" w:eastAsia="Arial" w:cs="Times New Roman"/>
                <w:color w:val="000000" w:themeColor="text1"/>
                <w:sz w:val="28"/>
                <w:szCs w:val="28"/>
                <w14:textFill>
                  <w14:solidFill>
                    <w14:schemeClr w14:val="tx1"/>
                  </w14:solidFill>
                </w14:textFill>
              </w:rPr>
              <w:t>Hoa Lư (Ninh Bình).</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B. Cổ Loa (Hà Nội).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C. Đại La (Hà Nội).</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D. Phong Châu (Phú Thọ).</w:t>
            </w:r>
          </w:p>
        </w:tc>
      </w:tr>
    </w:tbl>
    <w:p>
      <w:pPr>
        <w:keepNext w:val="0"/>
        <w:keepLines w:val="0"/>
        <w:pageBreakBefore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
          <w:bCs/>
          <w:color w:val="000000" w:themeColor="text1"/>
          <w:sz w:val="27"/>
          <w:szCs w:val="27"/>
          <w:lang w:val="vi-VN" w:eastAsia="en-US"/>
          <w14:textFill>
            <w14:solidFill>
              <w14:schemeClr w14:val="tx1"/>
            </w14:solidFill>
          </w14:textFill>
        </w:rPr>
        <w:t>Câu 2.</w:t>
      </w:r>
      <w:r>
        <w:rPr>
          <w:rFonts w:hint="default" w:ascii="Times New Roman" w:hAnsi="Times New Roman" w:cs="Times New Roman" w:eastAsiaTheme="minorHAnsi"/>
          <w:color w:val="000000" w:themeColor="text1"/>
          <w:sz w:val="27"/>
          <w:szCs w:val="27"/>
          <w:lang w:val="vi-VN" w:eastAsia="en-US"/>
          <w14:textFill>
            <w14:solidFill>
              <w14:schemeClr w14:val="tx1"/>
            </w14:solidFill>
          </w14:textFill>
        </w:rPr>
        <w:t xml:space="preserve"> Sau khi Ngô Quyền mất năm 944, đất nước ta có chuyển biến như thế nào?</w:t>
      </w:r>
    </w:p>
    <w:tbl>
      <w:tblPr>
        <w:tblStyle w:val="111"/>
        <w:tblW w:w="0" w:type="auto"/>
        <w:tblInd w:w="5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312"/>
        <w:gridCol w:w="14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312"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8"/>
                <w:szCs w:val="28"/>
                <w:lang w:val="vi-VN" w:eastAsia="en-US"/>
                <w14:textFill>
                  <w14:solidFill>
                    <w14:schemeClr w14:val="tx1"/>
                  </w14:solidFill>
                </w14:textFill>
              </w:rPr>
            </w:pPr>
            <w:r>
              <w:rPr>
                <w:rFonts w:hint="default" w:ascii="Times New Roman" w:hAnsi="Times New Roman" w:cs="Times New Roman" w:eastAsiaTheme="minorHAnsi"/>
                <w:bCs/>
                <w:color w:val="000000" w:themeColor="text1"/>
                <w:sz w:val="28"/>
                <w:szCs w:val="28"/>
                <w:lang w:val="vi-VN" w:eastAsia="en-US"/>
                <w14:textFill>
                  <w14:solidFill>
                    <w14:schemeClr w14:val="tx1"/>
                  </w14:solidFill>
                </w14:textFill>
              </w:rPr>
              <w:t xml:space="preserve">A. </w:t>
            </w:r>
            <w:r>
              <w:rPr>
                <w:rFonts w:hint="default" w:ascii="Times New Roman" w:hAnsi="Times New Roman" w:eastAsia="Arial" w:cs="Times New Roman"/>
                <w:i w:val="0"/>
                <w:iCs w:val="0"/>
                <w:caps w:val="0"/>
                <w:color w:val="000000" w:themeColor="text1"/>
                <w:spacing w:val="0"/>
                <w:sz w:val="28"/>
                <w:szCs w:val="28"/>
                <w:shd w:val="clear" w:fill="FFFFFF"/>
                <w14:textFill>
                  <w14:solidFill>
                    <w14:schemeClr w14:val="tx1"/>
                  </w14:solidFill>
                </w14:textFill>
              </w:rPr>
              <w:t>Nhà Nam Hán đem quân xâm lược trở lại</w:t>
            </w:r>
            <w:r>
              <w:rPr>
                <w:rFonts w:hint="default" w:ascii="Times New Roman" w:hAnsi="Times New Roman" w:eastAsia="Arial" w:cs="Times New Roman"/>
                <w:i w:val="0"/>
                <w:iCs w:val="0"/>
                <w:caps w:val="0"/>
                <w:color w:val="000000" w:themeColor="text1"/>
                <w:spacing w:val="0"/>
                <w:sz w:val="28"/>
                <w:szCs w:val="28"/>
                <w:shd w:val="clear" w:fill="FFFFFF"/>
                <w:lang w:val="vi-VN"/>
                <w14:textFill>
                  <w14:solidFill>
                    <w14:schemeClr w14:val="tx1"/>
                  </w14:solidFill>
                </w14:textFill>
              </w:rPr>
              <w:t>.</w:t>
            </w:r>
          </w:p>
        </w:tc>
        <w:tc>
          <w:tcPr>
            <w:tcW w:w="1441"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312"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8"/>
                <w:szCs w:val="28"/>
                <w:lang w:val="vi-VN" w:eastAsia="en-US"/>
                <w14:textFill>
                  <w14:solidFill>
                    <w14:schemeClr w14:val="tx1"/>
                  </w14:solidFill>
                </w14:textFill>
              </w:rPr>
            </w:pPr>
            <w:r>
              <w:rPr>
                <w:rFonts w:hint="default" w:ascii="Times New Roman" w:hAnsi="Times New Roman" w:cs="Times New Roman" w:eastAsiaTheme="minorHAnsi"/>
                <w:bCs/>
                <w:color w:val="000000" w:themeColor="text1"/>
                <w:sz w:val="28"/>
                <w:szCs w:val="28"/>
                <w:lang w:val="vi-VN" w:eastAsia="en-US"/>
                <w14:textFill>
                  <w14:solidFill>
                    <w14:schemeClr w14:val="tx1"/>
                  </w14:solidFill>
                </w14:textFill>
              </w:rPr>
              <w:t>B. Đất nước lâm vào tình trạng “loạn 12 sứ quân”.</w:t>
            </w:r>
          </w:p>
        </w:tc>
        <w:tc>
          <w:tcPr>
            <w:tcW w:w="1441"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312" w:type="dxa"/>
            <w:tcBorders>
              <w:top w:val="nil"/>
              <w:left w:val="nil"/>
              <w:bottom w:val="nil"/>
              <w:right w:val="nil"/>
            </w:tcBorders>
          </w:tcPr>
          <w:p>
            <w:pPr>
              <w:keepNext w:val="0"/>
              <w:keepLines w:val="0"/>
              <w:pageBreakBefore w:val="0"/>
              <w:widowControl w:val="0"/>
              <w:numPr>
                <w:ilvl w:val="0"/>
                <w:numId w:val="20"/>
              </w:numPr>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8"/>
                <w:szCs w:val="28"/>
                <w:lang w:val="vi-VN" w:eastAsia="en-US"/>
                <w14:textFill>
                  <w14:solidFill>
                    <w14:schemeClr w14:val="tx1"/>
                  </w14:solidFill>
                </w14:textFill>
              </w:rPr>
            </w:pPr>
            <w:r>
              <w:rPr>
                <w:rFonts w:hint="default" w:ascii="Times New Roman" w:hAnsi="Times New Roman" w:eastAsia="Arial" w:cs="Times New Roman"/>
                <w:i w:val="0"/>
                <w:iCs w:val="0"/>
                <w:caps w:val="0"/>
                <w:color w:val="000000" w:themeColor="text1"/>
                <w:spacing w:val="0"/>
                <w:sz w:val="28"/>
                <w:szCs w:val="28"/>
                <w:shd w:val="clear" w:fill="FFFFFF"/>
                <w14:textFill>
                  <w14:solidFill>
                    <w14:schemeClr w14:val="tx1"/>
                  </w14:solidFill>
                </w14:textFill>
              </w:rPr>
              <w:t>Ngô Xương Văn nhường ngôi cho Dương Tam Kha</w:t>
            </w:r>
            <w:r>
              <w:rPr>
                <w:rFonts w:hint="default" w:ascii="Times New Roman" w:hAnsi="Times New Roman" w:eastAsia="Arial" w:cs="Times New Roman"/>
                <w:i w:val="0"/>
                <w:iCs w:val="0"/>
                <w:caps w:val="0"/>
                <w:color w:val="000000" w:themeColor="text1"/>
                <w:spacing w:val="0"/>
                <w:sz w:val="28"/>
                <w:szCs w:val="28"/>
                <w:shd w:val="clear" w:fill="FFFFFF"/>
                <w:lang w:val="vi-VN"/>
                <w14:textFill>
                  <w14:solidFill>
                    <w14:schemeClr w14:val="tx1"/>
                  </w14:solidFill>
                </w14:textFill>
              </w:rPr>
              <w:t>.</w:t>
            </w:r>
          </w:p>
        </w:tc>
        <w:tc>
          <w:tcPr>
            <w:tcW w:w="1441"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312" w:type="dxa"/>
            <w:tcBorders>
              <w:top w:val="nil"/>
              <w:left w:val="nil"/>
              <w:bottom w:val="nil"/>
              <w:right w:val="nil"/>
            </w:tcBorders>
          </w:tcPr>
          <w:p>
            <w:pPr>
              <w:keepNext w:val="0"/>
              <w:keepLines w:val="0"/>
              <w:pageBreakBefore w:val="0"/>
              <w:widowControl w:val="0"/>
              <w:numPr>
                <w:ilvl w:val="0"/>
                <w:numId w:val="20"/>
              </w:numPr>
              <w:kinsoku/>
              <w:wordWrap/>
              <w:overflowPunct/>
              <w:topLinePunct w:val="0"/>
              <w:autoSpaceDE/>
              <w:autoSpaceDN/>
              <w:bidi w:val="0"/>
              <w:adjustRightInd/>
              <w:snapToGrid/>
              <w:spacing w:line="276" w:lineRule="auto"/>
              <w:ind w:left="0" w:leftChars="0" w:firstLine="0" w:firstLineChars="0"/>
              <w:jc w:val="both"/>
              <w:textAlignment w:val="auto"/>
              <w:rPr>
                <w:rFonts w:hint="default" w:ascii="Times New Roman" w:hAnsi="Times New Roman" w:cs="Times New Roman" w:eastAsiaTheme="minorHAnsi"/>
                <w:bCs/>
                <w:color w:val="000000" w:themeColor="text1"/>
                <w:sz w:val="28"/>
                <w:szCs w:val="28"/>
                <w:lang w:val="vi-VN" w:eastAsia="en-US"/>
                <w14:textFill>
                  <w14:solidFill>
                    <w14:schemeClr w14:val="tx1"/>
                  </w14:solidFill>
                </w14:textFill>
              </w:rPr>
            </w:pPr>
            <w:r>
              <w:rPr>
                <w:rFonts w:hint="default" w:ascii="Times New Roman" w:hAnsi="Times New Roman" w:eastAsia="Arial" w:cs="Times New Roman"/>
                <w:i w:val="0"/>
                <w:iCs w:val="0"/>
                <w:caps w:val="0"/>
                <w:color w:val="000000" w:themeColor="text1"/>
                <w:spacing w:val="0"/>
                <w:sz w:val="28"/>
                <w:szCs w:val="28"/>
                <w:shd w:val="clear" w:fill="FFFFFF"/>
                <w14:textFill>
                  <w14:solidFill>
                    <w14:schemeClr w14:val="tx1"/>
                  </w14:solidFill>
                </w14:textFill>
              </w:rPr>
              <w:t>Nhà Đinh lên thay, tiếp tục quá trình xây dựng đất nước.</w:t>
            </w:r>
          </w:p>
        </w:tc>
        <w:tc>
          <w:tcPr>
            <w:tcW w:w="1441"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p>
        </w:tc>
      </w:tr>
    </w:tbl>
    <w:p>
      <w:pPr>
        <w:keepNext w:val="0"/>
        <w:keepLines w:val="0"/>
        <w:pageBreakBefore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
          <w:bCs/>
          <w:color w:val="000000" w:themeColor="text1"/>
          <w:sz w:val="27"/>
          <w:szCs w:val="27"/>
          <w:lang w:val="vi-VN" w:eastAsia="en-US"/>
          <w14:textFill>
            <w14:solidFill>
              <w14:schemeClr w14:val="tx1"/>
            </w14:solidFill>
          </w14:textFill>
        </w:rPr>
        <w:t>Câu 3.</w:t>
      </w:r>
      <w:r>
        <w:rPr>
          <w:rFonts w:hint="default" w:ascii="Times New Roman" w:hAnsi="Times New Roman" w:cs="Times New Roman" w:eastAsiaTheme="minorHAnsi"/>
          <w:color w:val="000000" w:themeColor="text1"/>
          <w:sz w:val="27"/>
          <w:szCs w:val="27"/>
          <w:lang w:val="vi-VN" w:eastAsia="en-US"/>
          <w14:textFill>
            <w14:solidFill>
              <w14:schemeClr w14:val="tx1"/>
            </w14:solidFill>
          </w14:textFill>
        </w:rPr>
        <w:t xml:space="preserve"> </w:t>
      </w:r>
      <w:r>
        <w:rPr>
          <w:rFonts w:ascii="Times New Roman" w:hAnsi="Times New Roman" w:eastAsia="Arial" w:cs="Times New Roman"/>
          <w:color w:val="000000" w:themeColor="text1"/>
          <w:sz w:val="28"/>
          <w:szCs w:val="28"/>
          <w:shd w:val="clear" w:color="auto" w:fill="FFFFFF"/>
          <w14:textFill>
            <w14:solidFill>
              <w14:schemeClr w14:val="tx1"/>
            </w14:solidFill>
          </w14:textFill>
        </w:rPr>
        <w:t>Năm 968, Đinh Bộ Lĩnh lên ngôi hoàng đế, đặt quốc hiệu là</w:t>
      </w:r>
      <w:r>
        <w:rPr>
          <w:rFonts w:hint="default" w:ascii="Times New Roman" w:hAnsi="Times New Roman" w:eastAsia="Arial" w:cs="Times New Roman"/>
          <w:color w:val="000000" w:themeColor="text1"/>
          <w:sz w:val="28"/>
          <w:szCs w:val="28"/>
          <w:shd w:val="clear" w:color="auto" w:fill="FFFFFF"/>
          <w:lang w:val="vi-VN"/>
          <w14:textFill>
            <w14:solidFill>
              <w14:schemeClr w14:val="tx1"/>
            </w14:solidFill>
          </w14:textFill>
        </w:rPr>
        <w:t>:</w:t>
      </w:r>
    </w:p>
    <w:tbl>
      <w:tblPr>
        <w:tblStyle w:val="111"/>
        <w:tblW w:w="0" w:type="auto"/>
        <w:tblInd w:w="5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09"/>
        <w:gridCol w:w="46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tabs>
                <w:tab w:val="left" w:pos="5400"/>
              </w:tabs>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A. Đại Việt.</w:t>
            </w:r>
          </w:p>
        </w:tc>
        <w:tc>
          <w:tcPr>
            <w:tcW w:w="4644" w:type="dxa"/>
          </w:tcPr>
          <w:p>
            <w:pPr>
              <w:keepNext w:val="0"/>
              <w:keepLines w:val="0"/>
              <w:pageBreakBefore w:val="0"/>
              <w:widowControl w:val="0"/>
              <w:tabs>
                <w:tab w:val="left" w:pos="5400"/>
              </w:tabs>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B. Đại Ngu.</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tabs>
                <w:tab w:val="left" w:pos="1392"/>
                <w:tab w:val="left" w:pos="5400"/>
              </w:tabs>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C. Vạn Xuân.</w:t>
            </w:r>
          </w:p>
        </w:tc>
        <w:tc>
          <w:tcPr>
            <w:tcW w:w="4644" w:type="dxa"/>
          </w:tcPr>
          <w:p>
            <w:pPr>
              <w:keepNext w:val="0"/>
              <w:keepLines w:val="0"/>
              <w:pageBreakBefore w:val="0"/>
              <w:widowControl w:val="0"/>
              <w:tabs>
                <w:tab w:val="left" w:pos="5400"/>
              </w:tabs>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D. Đại Cồ Việt.</w:t>
            </w:r>
          </w:p>
        </w:tc>
      </w:tr>
    </w:tbl>
    <w:p>
      <w:pPr>
        <w:keepNext w:val="0"/>
        <w:keepLines w:val="0"/>
        <w:pageBreakBefore w:val="0"/>
        <w:tabs>
          <w:tab w:val="left" w:pos="5400"/>
        </w:tabs>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
          <w:bCs/>
          <w:color w:val="000000" w:themeColor="text1"/>
          <w:sz w:val="27"/>
          <w:szCs w:val="27"/>
          <w:lang w:val="vi-VN" w:eastAsia="en-US"/>
          <w14:textFill>
            <w14:solidFill>
              <w14:schemeClr w14:val="tx1"/>
            </w14:solidFill>
          </w14:textFill>
        </w:rPr>
        <w:t>Câu 4.</w:t>
      </w:r>
      <w:r>
        <w:rPr>
          <w:rFonts w:hint="default" w:ascii="Times New Roman" w:hAnsi="Times New Roman" w:cs="Times New Roman" w:eastAsiaTheme="minorHAnsi"/>
          <w:color w:val="000000" w:themeColor="text1"/>
          <w:sz w:val="27"/>
          <w:szCs w:val="27"/>
          <w:lang w:val="vi-VN" w:eastAsia="en-US"/>
          <w14:textFill>
            <w14:solidFill>
              <w14:schemeClr w14:val="tx1"/>
            </w14:solidFill>
          </w14:textFill>
        </w:rPr>
        <w:t xml:space="preserve"> Người lãnh đạo cuộc kháng chiến chống quân xâm lược Tống năm 981 là:</w:t>
      </w:r>
    </w:p>
    <w:tbl>
      <w:tblPr>
        <w:tblStyle w:val="111"/>
        <w:tblW w:w="0" w:type="auto"/>
        <w:tblInd w:w="5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09"/>
        <w:gridCol w:w="46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A. Đinh Bộ Lĩnh</w:t>
            </w:r>
            <w:r>
              <w:rPr>
                <w:rFonts w:hint="default" w:ascii="Times New Roman" w:hAnsi="Times New Roman" w:cs="Times New Roman" w:eastAsiaTheme="minorHAnsi"/>
                <w:bCs/>
                <w:color w:val="000000" w:themeColor="text1"/>
                <w:sz w:val="27"/>
                <w:szCs w:val="27"/>
                <w:lang w:eastAsia="en-US"/>
                <w14:textFill>
                  <w14:solidFill>
                    <w14:schemeClr w14:val="tx1"/>
                  </w14:solidFill>
                </w14:textFill>
              </w:rPr>
              <w:t>. </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B. Ngô Quyền</w:t>
            </w:r>
            <w:r>
              <w:rPr>
                <w:rFonts w:hint="default" w:ascii="Times New Roman" w:hAnsi="Times New Roman" w:cs="Times New Roman" w:eastAsiaTheme="minorHAnsi"/>
                <w:bCs/>
                <w:color w:val="000000" w:themeColor="text1"/>
                <w:sz w:val="27"/>
                <w:szCs w:val="27"/>
                <w:lang w:eastAsia="en-US"/>
                <w14:textFill>
                  <w14:solidFill>
                    <w14:schemeClr w14:val="tx1"/>
                  </w14:solidFill>
                </w14:textFill>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C. Lý Thường Kiệt</w:t>
            </w:r>
            <w:r>
              <w:rPr>
                <w:rFonts w:hint="default" w:ascii="Times New Roman" w:hAnsi="Times New Roman" w:cs="Times New Roman" w:eastAsiaTheme="minorHAnsi"/>
                <w:bCs/>
                <w:color w:val="000000" w:themeColor="text1"/>
                <w:sz w:val="27"/>
                <w:szCs w:val="27"/>
                <w:lang w:eastAsia="en-US"/>
                <w14:textFill>
                  <w14:solidFill>
                    <w14:schemeClr w14:val="tx1"/>
                  </w14:solidFill>
                </w14:textFill>
              </w:rPr>
              <w:t>. </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D. Lê Hoàn</w:t>
            </w:r>
            <w:r>
              <w:rPr>
                <w:rFonts w:hint="default" w:ascii="Times New Roman" w:hAnsi="Times New Roman" w:cs="Times New Roman" w:eastAsiaTheme="minorHAnsi"/>
                <w:bCs/>
                <w:color w:val="000000" w:themeColor="text1"/>
                <w:sz w:val="27"/>
                <w:szCs w:val="27"/>
                <w:lang w:eastAsia="en-US"/>
                <w14:textFill>
                  <w14:solidFill>
                    <w14:schemeClr w14:val="tx1"/>
                  </w14:solidFill>
                </w14:textFill>
              </w:rPr>
              <w:t>.</w:t>
            </w:r>
          </w:p>
        </w:tc>
      </w:tr>
    </w:tbl>
    <w:p>
      <w:pPr>
        <w:keepNext w:val="0"/>
        <w:keepLines w:val="0"/>
        <w:pageBreakBefore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
          <w:bCs/>
          <w:color w:val="000000" w:themeColor="text1"/>
          <w:sz w:val="27"/>
          <w:szCs w:val="27"/>
          <w:lang w:val="vi-VN" w:eastAsia="en-US"/>
          <w14:textFill>
            <w14:solidFill>
              <w14:schemeClr w14:val="tx1"/>
            </w14:solidFill>
          </w14:textFill>
        </w:rPr>
        <w:t>Câu 5.</w:t>
      </w:r>
      <w:r>
        <w:rPr>
          <w:rFonts w:hint="default" w:ascii="Times New Roman" w:hAnsi="Times New Roman" w:cs="Times New Roman" w:eastAsiaTheme="minorHAnsi"/>
          <w:color w:val="000000" w:themeColor="text1"/>
          <w:sz w:val="27"/>
          <w:szCs w:val="27"/>
          <w:lang w:val="vi-VN" w:eastAsia="en-US"/>
          <w14:textFill>
            <w14:solidFill>
              <w14:schemeClr w14:val="tx1"/>
            </w14:solidFill>
          </w14:textFill>
        </w:rPr>
        <w:t xml:space="preserve"> Bộ luật thành văn đầu tiên của nước ta được ban hành vào năm 1042 dưới thời Lý là: </w:t>
      </w:r>
    </w:p>
    <w:tbl>
      <w:tblPr>
        <w:tblStyle w:val="111"/>
        <w:tblW w:w="0" w:type="auto"/>
        <w:tblInd w:w="5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09"/>
        <w:gridCol w:w="46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A. bộ Hình thư.</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B. bộ Quốc triều hình luật.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C. bộ Hình luật.</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D. luật Hồng Đức.</w:t>
            </w:r>
          </w:p>
        </w:tc>
      </w:tr>
    </w:tbl>
    <w:p>
      <w:pPr>
        <w:keepNext w:val="0"/>
        <w:keepLines w:val="0"/>
        <w:pageBreakBefore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
          <w:bCs/>
          <w:color w:val="000000" w:themeColor="text1"/>
          <w:sz w:val="27"/>
          <w:szCs w:val="27"/>
          <w:lang w:val="vi-VN" w:eastAsia="en-US"/>
          <w14:textFill>
            <w14:solidFill>
              <w14:schemeClr w14:val="tx1"/>
            </w14:solidFill>
          </w14:textFill>
        </w:rPr>
        <w:t>Câu 6.</w:t>
      </w:r>
      <w:r>
        <w:rPr>
          <w:rFonts w:hint="default" w:ascii="Times New Roman" w:hAnsi="Times New Roman" w:cs="Times New Roman" w:eastAsiaTheme="minorHAnsi"/>
          <w:color w:val="000000" w:themeColor="text1"/>
          <w:sz w:val="27"/>
          <w:szCs w:val="27"/>
          <w:lang w:val="vi-VN" w:eastAsia="en-US"/>
          <w14:textFill>
            <w14:solidFill>
              <w14:schemeClr w14:val="tx1"/>
            </w14:solidFill>
          </w14:textFill>
        </w:rPr>
        <w:t xml:space="preserve"> Năm 1076, nhà Lý cho xây dựng Quốc Tử Giám để làm gì?</w:t>
      </w:r>
    </w:p>
    <w:tbl>
      <w:tblPr>
        <w:tblStyle w:val="111"/>
        <w:tblW w:w="0" w:type="auto"/>
        <w:tblInd w:w="5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09"/>
        <w:gridCol w:w="46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A. Dạy học cho con em quý tộc.</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B. Nơi gặp gỡ của quan lại.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C. Vui chơi giải trí.</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D. Biên soạn sử sách cho nhà nước.</w:t>
            </w:r>
          </w:p>
        </w:tc>
      </w:tr>
    </w:tbl>
    <w:p>
      <w:pPr>
        <w:keepNext w:val="0"/>
        <w:keepLines w:val="0"/>
        <w:pageBreakBefore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
          <w:bCs/>
          <w:color w:val="000000" w:themeColor="text1"/>
          <w:sz w:val="27"/>
          <w:szCs w:val="27"/>
          <w:lang w:val="vi-VN" w:eastAsia="en-US"/>
          <w14:textFill>
            <w14:solidFill>
              <w14:schemeClr w14:val="tx1"/>
            </w14:solidFill>
          </w14:textFill>
        </w:rPr>
        <w:t>Câu 7.</w:t>
      </w:r>
      <w:r>
        <w:rPr>
          <w:rFonts w:hint="default" w:ascii="Times New Roman" w:hAnsi="Times New Roman" w:cs="Times New Roman" w:eastAsiaTheme="minorHAnsi"/>
          <w:color w:val="000000" w:themeColor="text1"/>
          <w:sz w:val="27"/>
          <w:szCs w:val="27"/>
          <w:lang w:val="vi-VN" w:eastAsia="en-US"/>
          <w14:textFill>
            <w14:solidFill>
              <w14:schemeClr w14:val="tx1"/>
            </w14:solidFill>
          </w14:textFill>
        </w:rPr>
        <w:t xml:space="preserve"> Vị vua cuối cùng của nhà Lý nhường ngôi cho Trần Cảnh, mở ra triều đại nhà Trần là:</w:t>
      </w:r>
    </w:p>
    <w:tbl>
      <w:tblPr>
        <w:tblStyle w:val="111"/>
        <w:tblW w:w="0" w:type="auto"/>
        <w:tblInd w:w="5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09"/>
        <w:gridCol w:w="46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tabs>
                <w:tab w:val="left" w:pos="5400"/>
              </w:tabs>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A. Lý Anh Tông.</w:t>
            </w:r>
          </w:p>
        </w:tc>
        <w:tc>
          <w:tcPr>
            <w:tcW w:w="4644" w:type="dxa"/>
          </w:tcPr>
          <w:p>
            <w:pPr>
              <w:keepNext w:val="0"/>
              <w:keepLines w:val="0"/>
              <w:pageBreakBefore w:val="0"/>
              <w:widowControl w:val="0"/>
              <w:tabs>
                <w:tab w:val="left" w:pos="5400"/>
              </w:tabs>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B. Lý Cao Tông.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tabs>
                <w:tab w:val="left" w:pos="1392"/>
                <w:tab w:val="left" w:pos="5400"/>
              </w:tabs>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C. Lý Chiêu Hoàng.</w:t>
            </w:r>
          </w:p>
        </w:tc>
        <w:tc>
          <w:tcPr>
            <w:tcW w:w="4644" w:type="dxa"/>
          </w:tcPr>
          <w:p>
            <w:pPr>
              <w:keepNext w:val="0"/>
              <w:keepLines w:val="0"/>
              <w:pageBreakBefore w:val="0"/>
              <w:widowControl w:val="0"/>
              <w:tabs>
                <w:tab w:val="left" w:pos="5400"/>
              </w:tabs>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D. Lý Huệ Tông.</w:t>
            </w:r>
          </w:p>
        </w:tc>
      </w:tr>
    </w:tbl>
    <w:p>
      <w:pPr>
        <w:keepNext w:val="0"/>
        <w:keepLines w:val="0"/>
        <w:pageBreakBefore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
          <w:bCs/>
          <w:color w:val="000000" w:themeColor="text1"/>
          <w:sz w:val="27"/>
          <w:szCs w:val="27"/>
          <w:lang w:val="vi-VN" w:eastAsia="en-US"/>
          <w14:textFill>
            <w14:solidFill>
              <w14:schemeClr w14:val="tx1"/>
            </w14:solidFill>
          </w14:textFill>
        </w:rPr>
        <w:t>Câu 8.</w:t>
      </w:r>
      <w:r>
        <w:rPr>
          <w:rFonts w:hint="default" w:ascii="Times New Roman" w:hAnsi="Times New Roman" w:cs="Times New Roman" w:eastAsiaTheme="minorHAnsi"/>
          <w:color w:val="000000" w:themeColor="text1"/>
          <w:sz w:val="27"/>
          <w:szCs w:val="27"/>
          <w:lang w:val="vi-VN" w:eastAsia="en-US"/>
          <w14:textFill>
            <w14:solidFill>
              <w14:schemeClr w14:val="tx1"/>
            </w14:solidFill>
          </w14:textFill>
        </w:rPr>
        <w:t xml:space="preserve"> </w:t>
      </w:r>
      <w:r>
        <w:rPr>
          <w:rFonts w:ascii="Times New Roman" w:hAnsi="Times New Roman" w:cs="Times New Roman"/>
          <w:i w:val="0"/>
          <w:iCs/>
          <w:color w:val="000000" w:themeColor="text1"/>
          <w:sz w:val="27"/>
          <w:szCs w:val="27"/>
          <w14:textFill>
            <w14:solidFill>
              <w14:schemeClr w14:val="tx1"/>
            </w14:solidFill>
          </w14:textFill>
        </w:rPr>
        <w:t>Điểm giống nhau về tổ chức quân đội thời Lý với thời Trần là</w:t>
      </w:r>
      <w:r>
        <w:rPr>
          <w:rFonts w:hint="default" w:ascii="Times New Roman" w:hAnsi="Times New Roman" w:cs="Times New Roman"/>
          <w:i w:val="0"/>
          <w:iCs/>
          <w:color w:val="000000" w:themeColor="text1"/>
          <w:sz w:val="27"/>
          <w:szCs w:val="27"/>
          <w:lang w:val="vi-VN"/>
          <w14:textFill>
            <w14:solidFill>
              <w14:schemeClr w14:val="tx1"/>
            </w14:solidFill>
          </w14:textFill>
        </w:rPr>
        <w:t>:</w:t>
      </w:r>
    </w:p>
    <w:tbl>
      <w:tblPr>
        <w:tblStyle w:val="111"/>
        <w:tblW w:w="0" w:type="auto"/>
        <w:tblInd w:w="5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444"/>
        <w:gridCol w:w="13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444" w:type="dxa"/>
            <w:tcBorders>
              <w:top w:val="nil"/>
              <w:left w:val="nil"/>
              <w:bottom w:val="nil"/>
              <w:right w:val="nil"/>
            </w:tcBorders>
          </w:tcPr>
          <w:p>
            <w:pPr>
              <w:keepNext w:val="0"/>
              <w:keepLines w:val="0"/>
              <w:pageBreakBefore w:val="0"/>
              <w:widowControl w:val="0"/>
              <w:tabs>
                <w:tab w:val="left" w:pos="5400"/>
              </w:tabs>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A. thực hiện nền quốc phòng toàn dân.</w:t>
            </w:r>
          </w:p>
        </w:tc>
        <w:tc>
          <w:tcPr>
            <w:tcW w:w="1309" w:type="dxa"/>
            <w:tcBorders>
              <w:top w:val="nil"/>
              <w:left w:val="nil"/>
              <w:bottom w:val="nil"/>
              <w:right w:val="nil"/>
            </w:tcBorders>
          </w:tcPr>
          <w:p>
            <w:pPr>
              <w:keepNext w:val="0"/>
              <w:keepLines w:val="0"/>
              <w:pageBreakBefore w:val="0"/>
              <w:widowControl w:val="0"/>
              <w:tabs>
                <w:tab w:val="left" w:pos="5400"/>
              </w:tabs>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444" w:type="dxa"/>
            <w:tcBorders>
              <w:top w:val="nil"/>
              <w:left w:val="nil"/>
              <w:bottom w:val="nil"/>
              <w:right w:val="nil"/>
            </w:tcBorders>
          </w:tcPr>
          <w:p>
            <w:pPr>
              <w:keepNext w:val="0"/>
              <w:keepLines w:val="0"/>
              <w:pageBreakBefore w:val="0"/>
              <w:widowControl w:val="0"/>
              <w:tabs>
                <w:tab w:val="left" w:pos="1392"/>
                <w:tab w:val="left" w:pos="5400"/>
              </w:tabs>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B. xây dựng theo hướng “đông đảo, tinh nhuệ”.</w:t>
            </w:r>
          </w:p>
        </w:tc>
        <w:tc>
          <w:tcPr>
            <w:tcW w:w="1309" w:type="dxa"/>
            <w:tcBorders>
              <w:top w:val="nil"/>
              <w:left w:val="nil"/>
              <w:bottom w:val="nil"/>
              <w:right w:val="nil"/>
            </w:tcBorders>
          </w:tcPr>
          <w:p>
            <w:pPr>
              <w:keepNext w:val="0"/>
              <w:keepLines w:val="0"/>
              <w:pageBreakBefore w:val="0"/>
              <w:widowControl w:val="0"/>
              <w:tabs>
                <w:tab w:val="left" w:pos="5400"/>
              </w:tabs>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444" w:type="dxa"/>
            <w:tcBorders>
              <w:top w:val="nil"/>
              <w:left w:val="nil"/>
              <w:bottom w:val="nil"/>
              <w:right w:val="nil"/>
            </w:tcBorders>
          </w:tcPr>
          <w:p>
            <w:pPr>
              <w:keepNext w:val="0"/>
              <w:keepLines w:val="0"/>
              <w:pageBreakBefore w:val="0"/>
              <w:widowControl w:val="0"/>
              <w:tabs>
                <w:tab w:val="left" w:pos="1392"/>
                <w:tab w:val="left" w:pos="5400"/>
              </w:tabs>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C. thực hiện chính sách “ngụ binh ư nông”.</w:t>
            </w:r>
          </w:p>
        </w:tc>
        <w:tc>
          <w:tcPr>
            <w:tcW w:w="1309" w:type="dxa"/>
            <w:tcBorders>
              <w:top w:val="nil"/>
              <w:left w:val="nil"/>
              <w:bottom w:val="nil"/>
              <w:right w:val="nil"/>
            </w:tcBorders>
          </w:tcPr>
          <w:p>
            <w:pPr>
              <w:keepNext w:val="0"/>
              <w:keepLines w:val="0"/>
              <w:pageBreakBefore w:val="0"/>
              <w:widowControl w:val="0"/>
              <w:tabs>
                <w:tab w:val="left" w:pos="5400"/>
              </w:tabs>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444" w:type="dxa"/>
            <w:tcBorders>
              <w:top w:val="nil"/>
              <w:left w:val="nil"/>
              <w:bottom w:val="nil"/>
              <w:right w:val="nil"/>
            </w:tcBorders>
          </w:tcPr>
          <w:p>
            <w:pPr>
              <w:keepNext w:val="0"/>
              <w:keepLines w:val="0"/>
              <w:pageBreakBefore w:val="0"/>
              <w:widowControl w:val="0"/>
              <w:numPr>
                <w:ilvl w:val="0"/>
                <w:numId w:val="0"/>
              </w:numPr>
              <w:tabs>
                <w:tab w:val="left" w:pos="1392"/>
                <w:tab w:val="left" w:pos="5400"/>
              </w:tabs>
              <w:kinsoku/>
              <w:wordWrap/>
              <w:overflowPunct/>
              <w:topLinePunct w:val="0"/>
              <w:autoSpaceDE/>
              <w:autoSpaceDN/>
              <w:bidi w:val="0"/>
              <w:adjustRightInd/>
              <w:snapToGrid/>
              <w:spacing w:line="276" w:lineRule="auto"/>
              <w:ind w:leftChars="0"/>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D. xây dựng theo hướng “cốt tinh nhuệ, không cốt đông”.</w:t>
            </w:r>
          </w:p>
          <w:p>
            <w:pPr>
              <w:keepNext w:val="0"/>
              <w:keepLines w:val="0"/>
              <w:pageBreakBefore w:val="0"/>
              <w:widowControl w:val="0"/>
              <w:numPr>
                <w:ilvl w:val="0"/>
                <w:numId w:val="0"/>
              </w:numPr>
              <w:tabs>
                <w:tab w:val="left" w:pos="1392"/>
                <w:tab w:val="left" w:pos="5400"/>
              </w:tabs>
              <w:kinsoku/>
              <w:wordWrap/>
              <w:overflowPunct/>
              <w:topLinePunct w:val="0"/>
              <w:autoSpaceDE/>
              <w:autoSpaceDN/>
              <w:bidi w:val="0"/>
              <w:adjustRightInd/>
              <w:snapToGrid/>
              <w:spacing w:line="276" w:lineRule="auto"/>
              <w:ind w:leftChars="0"/>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p>
        </w:tc>
        <w:tc>
          <w:tcPr>
            <w:tcW w:w="1309" w:type="dxa"/>
            <w:tcBorders>
              <w:top w:val="nil"/>
              <w:left w:val="nil"/>
              <w:bottom w:val="nil"/>
              <w:right w:val="nil"/>
            </w:tcBorders>
          </w:tcPr>
          <w:p>
            <w:pPr>
              <w:keepNext w:val="0"/>
              <w:keepLines w:val="0"/>
              <w:pageBreakBefore w:val="0"/>
              <w:widowControl w:val="0"/>
              <w:tabs>
                <w:tab w:val="left" w:pos="5400"/>
              </w:tabs>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p>
        </w:tc>
      </w:tr>
    </w:tbl>
    <w:p>
      <w:pPr>
        <w:ind w:firstLine="720"/>
        <w:jc w:val="both"/>
        <w:rPr>
          <w:rFonts w:ascii="Times New Roman" w:hAnsi="Times New Roman" w:cs="Times New Roman"/>
          <w:b/>
          <w:bCs/>
          <w:sz w:val="27"/>
          <w:szCs w:val="27"/>
          <w:lang w:val="sv-SE"/>
        </w:rPr>
      </w:pPr>
      <w:r>
        <w:rPr>
          <w:rFonts w:ascii="Times New Roman" w:hAnsi="Times New Roman" w:cs="Times New Roman"/>
          <w:b/>
          <w:bCs/>
          <w:sz w:val="27"/>
          <w:szCs w:val="27"/>
          <w:lang w:val="sv-SE"/>
        </w:rPr>
        <w:t>II. Phần tự luận: (</w:t>
      </w:r>
      <w:r>
        <w:rPr>
          <w:rFonts w:ascii="Times New Roman" w:hAnsi="Times New Roman" w:cs="Times New Roman"/>
          <w:b/>
          <w:bCs/>
          <w:sz w:val="27"/>
          <w:szCs w:val="27"/>
        </w:rPr>
        <w:t>3</w:t>
      </w:r>
      <w:r>
        <w:rPr>
          <w:rFonts w:ascii="Times New Roman" w:hAnsi="Times New Roman" w:cs="Times New Roman"/>
          <w:b/>
          <w:bCs/>
          <w:sz w:val="27"/>
          <w:szCs w:val="27"/>
          <w:lang w:val="sv-SE"/>
        </w:rPr>
        <w:t>.0 điểm)</w:t>
      </w:r>
    </w:p>
    <w:p>
      <w:pPr>
        <w:ind w:firstLine="720" w:firstLineChars="0"/>
        <w:jc w:val="both"/>
        <w:rPr>
          <w:rFonts w:ascii="Times New Roman" w:hAnsi="Times New Roman" w:eastAsia="Times New Roman" w:cs="Times New Roman"/>
          <w:i/>
          <w:iCs/>
          <w:sz w:val="27"/>
          <w:szCs w:val="27"/>
          <w:lang w:val="vi-VN"/>
        </w:rPr>
      </w:pPr>
      <w:r>
        <w:rPr>
          <w:rFonts w:ascii="Times New Roman" w:hAnsi="Times New Roman" w:eastAsia="Times New Roman" w:cs="Times New Roman"/>
          <w:b/>
          <w:bCs/>
          <w:sz w:val="27"/>
          <w:szCs w:val="27"/>
          <w:lang w:val="it-IT"/>
        </w:rPr>
        <w:t>Câu 9.</w:t>
      </w:r>
      <w:r>
        <w:rPr>
          <w:rFonts w:ascii="Times New Roman" w:hAnsi="Times New Roman" w:eastAsia="Times New Roman" w:cs="Times New Roman"/>
          <w:b/>
          <w:sz w:val="27"/>
          <w:szCs w:val="27"/>
          <w:lang w:val="vi-VN"/>
        </w:rPr>
        <w:t xml:space="preserve"> </w:t>
      </w:r>
      <w:r>
        <w:rPr>
          <w:rFonts w:ascii="Times New Roman" w:hAnsi="Times New Roman" w:eastAsia="Times New Roman" w:cs="Times New Roman"/>
          <w:i/>
          <w:iCs/>
          <w:sz w:val="27"/>
          <w:szCs w:val="27"/>
          <w:lang w:val="vi-VN"/>
        </w:rPr>
        <w:t>(</w:t>
      </w:r>
      <w:r>
        <w:rPr>
          <w:rFonts w:hint="default" w:ascii="Times New Roman" w:hAnsi="Times New Roman" w:eastAsia="Times New Roman" w:cs="Times New Roman"/>
          <w:i/>
          <w:iCs/>
          <w:sz w:val="27"/>
          <w:szCs w:val="27"/>
          <w:lang w:val="en-US"/>
        </w:rPr>
        <w:t>1</w:t>
      </w:r>
      <w:r>
        <w:rPr>
          <w:rFonts w:ascii="Times New Roman" w:hAnsi="Times New Roman" w:eastAsia="Times New Roman" w:cs="Times New Roman"/>
          <w:i/>
          <w:iCs/>
          <w:sz w:val="27"/>
          <w:szCs w:val="27"/>
        </w:rPr>
        <w:t>.</w:t>
      </w:r>
      <w:r>
        <w:rPr>
          <w:rFonts w:hint="default" w:ascii="Times New Roman" w:hAnsi="Times New Roman" w:eastAsia="Times New Roman" w:cs="Times New Roman"/>
          <w:i/>
          <w:iCs/>
          <w:sz w:val="27"/>
          <w:szCs w:val="27"/>
          <w:lang w:val="en-US"/>
        </w:rPr>
        <w:t>5</w:t>
      </w:r>
      <w:r>
        <w:rPr>
          <w:rFonts w:ascii="Times New Roman" w:hAnsi="Times New Roman" w:eastAsia="Times New Roman" w:cs="Times New Roman"/>
          <w:i/>
          <w:iCs/>
          <w:sz w:val="27"/>
          <w:szCs w:val="27"/>
          <w:lang w:val="vi-VN"/>
        </w:rPr>
        <w:t xml:space="preserve"> điểm)</w:t>
      </w:r>
    </w:p>
    <w:p>
      <w:pPr>
        <w:jc w:val="both"/>
        <w:rPr>
          <w:rFonts w:hint="default" w:ascii="Times New Roman" w:hAnsi="Times New Roman" w:eastAsia="Times New Roman" w:cs="Times New Roman"/>
          <w:i w:val="0"/>
          <w:iCs w:val="0"/>
          <w:sz w:val="27"/>
          <w:szCs w:val="27"/>
          <w:lang w:val="en-US"/>
        </w:rPr>
      </w:pPr>
      <w:r>
        <w:rPr>
          <w:rFonts w:hint="default" w:ascii="Times New Roman" w:hAnsi="Times New Roman" w:eastAsia="Times New Roman" w:cs="Times New Roman"/>
          <w:i/>
          <w:iCs/>
          <w:sz w:val="27"/>
          <w:szCs w:val="27"/>
          <w:lang w:val="en-US"/>
        </w:rPr>
        <w:tab/>
      </w:r>
      <w:r>
        <w:rPr>
          <w:rFonts w:hint="default" w:ascii="Times New Roman" w:hAnsi="Times New Roman" w:eastAsia="Times New Roman" w:cs="Times New Roman"/>
          <w:i w:val="0"/>
          <w:iCs w:val="0"/>
          <w:sz w:val="27"/>
          <w:szCs w:val="27"/>
          <w:lang w:val="en-US"/>
        </w:rPr>
        <w:t>Trình bày</w:t>
      </w:r>
      <w:r>
        <w:rPr>
          <w:rFonts w:ascii="Times New Roman" w:hAnsi="Times New Roman" w:eastAsia="Times New Roman" w:cs="Times New Roman"/>
          <w:bCs/>
          <w:sz w:val="28"/>
          <w:szCs w:val="28"/>
        </w:rPr>
        <w:t xml:space="preserve"> những nét chính về tình hình kinh tế, xã hội thời Lý.</w:t>
      </w:r>
    </w:p>
    <w:p>
      <w:pPr>
        <w:pStyle w:val="85"/>
        <w:shd w:val="clear" w:color="auto" w:fill="FFFFFF"/>
        <w:ind w:firstLine="720" w:firstLineChars="0"/>
        <w:jc w:val="both"/>
        <w:rPr>
          <w:rStyle w:val="92"/>
          <w:rFonts w:ascii="Times New Roman" w:hAnsi="Times New Roman" w:cs="Times New Roman"/>
          <w:b w:val="0"/>
          <w:bCs w:val="0"/>
          <w:i/>
          <w:iCs/>
          <w:sz w:val="27"/>
          <w:szCs w:val="27"/>
        </w:rPr>
      </w:pPr>
      <w:r>
        <w:rPr>
          <w:rStyle w:val="92"/>
          <w:rFonts w:ascii="Times New Roman" w:hAnsi="Times New Roman" w:cs="Times New Roman"/>
          <w:sz w:val="27"/>
          <w:szCs w:val="27"/>
        </w:rPr>
        <w:t>Câu 10.</w:t>
      </w:r>
      <w:r>
        <w:rPr>
          <w:rStyle w:val="92"/>
          <w:rFonts w:ascii="Times New Roman" w:hAnsi="Times New Roman" w:cs="Times New Roman"/>
          <w:b w:val="0"/>
          <w:bCs w:val="0"/>
          <w:sz w:val="27"/>
          <w:szCs w:val="27"/>
        </w:rPr>
        <w:t xml:space="preserve"> </w:t>
      </w:r>
      <w:r>
        <w:rPr>
          <w:rStyle w:val="92"/>
          <w:rFonts w:ascii="Times New Roman" w:hAnsi="Times New Roman" w:cs="Times New Roman"/>
          <w:b w:val="0"/>
          <w:bCs w:val="0"/>
          <w:i/>
          <w:iCs/>
          <w:sz w:val="27"/>
          <w:szCs w:val="27"/>
        </w:rPr>
        <w:t>(1.</w:t>
      </w:r>
      <w:r>
        <w:rPr>
          <w:rStyle w:val="92"/>
          <w:rFonts w:hint="default" w:ascii="Times New Roman" w:hAnsi="Times New Roman" w:cs="Times New Roman"/>
          <w:b w:val="0"/>
          <w:bCs w:val="0"/>
          <w:i/>
          <w:iCs/>
          <w:sz w:val="27"/>
          <w:szCs w:val="27"/>
          <w:lang w:val="en-US"/>
        </w:rPr>
        <w:t>5</w:t>
      </w:r>
      <w:r>
        <w:rPr>
          <w:rStyle w:val="92"/>
          <w:rFonts w:ascii="Times New Roman" w:hAnsi="Times New Roman" w:cs="Times New Roman"/>
          <w:b w:val="0"/>
          <w:bCs w:val="0"/>
          <w:i/>
          <w:iCs/>
          <w:sz w:val="27"/>
          <w:szCs w:val="27"/>
        </w:rPr>
        <w:t xml:space="preserve"> điểm)</w:t>
      </w:r>
    </w:p>
    <w:p>
      <w:pPr>
        <w:pStyle w:val="85"/>
        <w:numPr>
          <w:ilvl w:val="0"/>
          <w:numId w:val="21"/>
        </w:numPr>
        <w:shd w:val="clear" w:color="auto" w:fill="FFFFFF"/>
        <w:ind w:left="720" w:leftChars="0"/>
        <w:jc w:val="both"/>
        <w:rPr>
          <w:rFonts w:hint="default" w:ascii="Times New Roman" w:hAnsi="Times New Roman" w:cs="Times New Roman"/>
          <w:sz w:val="27"/>
          <w:szCs w:val="27"/>
          <w:lang w:val="en-US"/>
        </w:rPr>
      </w:pPr>
      <w:r>
        <w:rPr>
          <w:rFonts w:hint="default" w:ascii="Times New Roman" w:hAnsi="Times New Roman" w:cs="Times New Roman"/>
          <w:sz w:val="27"/>
          <w:szCs w:val="27"/>
          <w:lang w:val="en-US"/>
        </w:rPr>
        <w:t xml:space="preserve">Em hãy </w:t>
      </w:r>
      <w:r>
        <w:rPr>
          <w:rFonts w:hint="default" w:ascii="Times New Roman" w:hAnsi="Times New Roman" w:cs="Times New Roman"/>
          <w:sz w:val="27"/>
          <w:szCs w:val="27"/>
          <w:lang w:val="vi-VN"/>
        </w:rPr>
        <w:t xml:space="preserve">chỉ ra những nét độc đáo trong </w:t>
      </w:r>
      <w:r>
        <w:rPr>
          <w:rFonts w:ascii="Times New Roman" w:hAnsi="Times New Roman" w:eastAsia="TimesNewRomanPS-BoldMT" w:cs="Times New Roman"/>
          <w:sz w:val="28"/>
          <w:szCs w:val="28"/>
          <w:lang w:eastAsia="vi-VN"/>
        </w:rPr>
        <w:t>cuộc kháng chiến chống Tống</w:t>
      </w:r>
    </w:p>
    <w:p>
      <w:pPr>
        <w:pStyle w:val="85"/>
        <w:numPr>
          <w:ilvl w:val="0"/>
          <w:numId w:val="0"/>
        </w:numPr>
        <w:shd w:val="clear" w:color="auto" w:fill="FFFFFF"/>
        <w:jc w:val="both"/>
        <w:rPr>
          <w:rFonts w:hint="default" w:ascii="Times New Roman" w:hAnsi="Times New Roman" w:cs="Times New Roman"/>
          <w:sz w:val="27"/>
          <w:szCs w:val="27"/>
          <w:lang w:val="en-US"/>
        </w:rPr>
      </w:pPr>
      <w:r>
        <w:rPr>
          <w:rFonts w:ascii="Times New Roman" w:hAnsi="Times New Roman" w:eastAsia="TimesNewRomanPS-BoldMT" w:cs="Times New Roman"/>
          <w:sz w:val="28"/>
          <w:szCs w:val="28"/>
          <w:lang w:eastAsia="vi-VN"/>
        </w:rPr>
        <w:t>của nhà Lý (1075-1077).</w:t>
      </w:r>
    </w:p>
    <w:p>
      <w:pPr>
        <w:pStyle w:val="85"/>
        <w:numPr>
          <w:ilvl w:val="0"/>
          <w:numId w:val="21"/>
        </w:numPr>
        <w:shd w:val="clear" w:color="auto" w:fill="FFFFFF"/>
        <w:ind w:left="720" w:leftChars="0" w:firstLine="0" w:firstLineChars="0"/>
        <w:jc w:val="both"/>
        <w:rPr>
          <w:rFonts w:hint="default" w:ascii="Times New Roman" w:hAnsi="Times New Roman" w:cs="Times New Roman"/>
          <w:sz w:val="27"/>
          <w:szCs w:val="27"/>
          <w:lang w:val="en-US"/>
        </w:rPr>
      </w:pPr>
      <w:r>
        <w:rPr>
          <w:rFonts w:hint="default" w:ascii="Times New Roman" w:hAnsi="Times New Roman" w:cs="Times New Roman"/>
          <w:sz w:val="27"/>
          <w:szCs w:val="27"/>
          <w:lang w:val="vi-VN"/>
        </w:rPr>
        <w:t>Cuộc kháng chiến chống Tống của nhà Lý đã để lại những bài học gì cho</w:t>
      </w:r>
    </w:p>
    <w:p>
      <w:pPr>
        <w:pStyle w:val="85"/>
        <w:numPr>
          <w:ilvl w:val="0"/>
          <w:numId w:val="0"/>
        </w:numPr>
        <w:shd w:val="clear" w:color="auto" w:fill="FFFFFF"/>
        <w:jc w:val="both"/>
        <w:rPr>
          <w:rFonts w:hint="default" w:ascii="Times New Roman" w:hAnsi="Times New Roman" w:cs="Times New Roman"/>
          <w:sz w:val="27"/>
          <w:szCs w:val="27"/>
          <w:lang w:val="en-US"/>
        </w:rPr>
      </w:pPr>
      <w:r>
        <w:rPr>
          <w:rFonts w:hint="default" w:ascii="Times New Roman" w:hAnsi="Times New Roman" w:cs="Times New Roman"/>
          <w:sz w:val="27"/>
          <w:szCs w:val="27"/>
          <w:lang w:val="vi-VN"/>
        </w:rPr>
        <w:t>công cuộc bảo vệ Tổ quốc hiện nay</w:t>
      </w:r>
      <w:r>
        <w:rPr>
          <w:rFonts w:hint="default" w:ascii="Times New Roman" w:hAnsi="Times New Roman" w:cs="Times New Roman"/>
          <w:sz w:val="27"/>
          <w:szCs w:val="27"/>
          <w:lang w:val="en-US"/>
        </w:rPr>
        <w:t>.</w:t>
      </w:r>
    </w:p>
    <w:p>
      <w:pPr>
        <w:pStyle w:val="85"/>
        <w:numPr>
          <w:ilvl w:val="0"/>
          <w:numId w:val="0"/>
        </w:numPr>
        <w:shd w:val="clear" w:color="auto" w:fill="FFFFFF"/>
        <w:jc w:val="both"/>
        <w:rPr>
          <w:rFonts w:hint="default" w:ascii="Times New Roman" w:hAnsi="Times New Roman" w:cs="Times New Roman"/>
          <w:sz w:val="27"/>
          <w:szCs w:val="27"/>
          <w:lang w:val="vi-VN"/>
        </w:rPr>
      </w:pPr>
    </w:p>
    <w:p>
      <w:pPr>
        <w:keepNext w:val="0"/>
        <w:keepLines w:val="0"/>
        <w:pageBreakBefore w:val="0"/>
        <w:kinsoku/>
        <w:wordWrap/>
        <w:overflowPunct/>
        <w:topLinePunct w:val="0"/>
        <w:autoSpaceDE/>
        <w:autoSpaceDN/>
        <w:bidi w:val="0"/>
        <w:adjustRightInd/>
        <w:snapToGrid/>
        <w:spacing w:line="276" w:lineRule="auto"/>
        <w:ind w:firstLine="720"/>
        <w:jc w:val="both"/>
        <w:textAlignment w:val="auto"/>
        <w:rPr>
          <w:rFonts w:hint="default" w:ascii="Times New Roman" w:hAnsi="Times New Roman" w:cs="Times New Roman"/>
          <w:b/>
          <w:bCs/>
          <w:sz w:val="27"/>
          <w:szCs w:val="27"/>
          <w:lang w:val="vi-VN"/>
        </w:rPr>
      </w:pPr>
      <w:r>
        <w:rPr>
          <w:rFonts w:hint="default" w:ascii="Times New Roman" w:hAnsi="Times New Roman" w:cs="Times New Roman"/>
          <w:b/>
          <w:bCs/>
          <w:sz w:val="27"/>
          <w:szCs w:val="27"/>
          <w:lang w:val="vi-VN"/>
        </w:rPr>
        <w:t>B. Phân môn Địa lí</w:t>
      </w:r>
    </w:p>
    <w:p>
      <w:pPr>
        <w:keepNext w:val="0"/>
        <w:keepLines w:val="0"/>
        <w:pageBreakBefore w:val="0"/>
        <w:kinsoku/>
        <w:wordWrap/>
        <w:overflowPunct/>
        <w:topLinePunct w:val="0"/>
        <w:autoSpaceDE/>
        <w:autoSpaceDN/>
        <w:bidi w:val="0"/>
        <w:adjustRightInd/>
        <w:snapToGrid/>
        <w:spacing w:line="276" w:lineRule="auto"/>
        <w:ind w:firstLine="720"/>
        <w:jc w:val="both"/>
        <w:textAlignment w:val="auto"/>
        <w:rPr>
          <w:rFonts w:hint="default" w:ascii="Times New Roman" w:hAnsi="Times New Roman" w:cs="Times New Roman"/>
          <w:b/>
          <w:bCs/>
          <w:sz w:val="27"/>
          <w:szCs w:val="27"/>
          <w:lang w:val="sv-SE"/>
        </w:rPr>
      </w:pPr>
      <w:r>
        <w:rPr>
          <w:rFonts w:hint="default" w:ascii="Times New Roman" w:hAnsi="Times New Roman" w:cs="Times New Roman"/>
          <w:b/>
          <w:bCs/>
          <w:sz w:val="27"/>
          <w:szCs w:val="27"/>
          <w:lang w:val="sv-SE"/>
        </w:rPr>
        <w:t>I. Phần trắc nghiệm: (</w:t>
      </w:r>
      <w:r>
        <w:rPr>
          <w:rFonts w:hint="default" w:ascii="Times New Roman" w:hAnsi="Times New Roman" w:cs="Times New Roman"/>
          <w:b/>
          <w:bCs/>
          <w:sz w:val="27"/>
          <w:szCs w:val="27"/>
        </w:rPr>
        <w:t>2</w:t>
      </w:r>
      <w:r>
        <w:rPr>
          <w:rFonts w:hint="default" w:ascii="Times New Roman" w:hAnsi="Times New Roman" w:cs="Times New Roman"/>
          <w:b/>
          <w:bCs/>
          <w:sz w:val="27"/>
          <w:szCs w:val="27"/>
          <w:lang w:val="sv-SE"/>
        </w:rPr>
        <w:t>.0 điểm)</w:t>
      </w:r>
    </w:p>
    <w:p>
      <w:pPr>
        <w:keepNext w:val="0"/>
        <w:keepLines w:val="0"/>
        <w:pageBreakBefore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bCs/>
          <w:sz w:val="27"/>
          <w:szCs w:val="27"/>
          <w:lang w:val="sv-SE"/>
        </w:rPr>
      </w:pPr>
      <w:r>
        <w:rPr>
          <w:rFonts w:hint="default" w:ascii="Times New Roman" w:hAnsi="Times New Roman" w:cs="Times New Roman"/>
          <w:bCs/>
          <w:sz w:val="27"/>
          <w:szCs w:val="27"/>
          <w:lang w:val="sv-SE"/>
        </w:rPr>
        <w:t>Chọn phương án trả lời đúng nhất (mỗi phương án trả lời đúng 0.25 điểm)</w:t>
      </w:r>
    </w:p>
    <w:p>
      <w:pPr>
        <w:spacing w:line="276" w:lineRule="auto"/>
        <w:jc w:val="both"/>
        <w:rPr>
          <w:rFonts w:ascii="Times New Roman" w:hAnsi="Times New Roman" w:cs="Times New Roman"/>
          <w:sz w:val="28"/>
          <w:szCs w:val="28"/>
        </w:rPr>
      </w:pPr>
      <w:r>
        <w:rPr>
          <w:rFonts w:ascii="Times New Roman" w:hAnsi="Times New Roman" w:cs="Times New Roman"/>
          <w:b/>
          <w:bCs/>
          <w:sz w:val="28"/>
          <w:szCs w:val="28"/>
          <w:lang w:val="sv-SE"/>
        </w:rPr>
        <w:t xml:space="preserve">Câu </w:t>
      </w:r>
      <w:r>
        <w:rPr>
          <w:rFonts w:hint="default" w:ascii="Times New Roman" w:hAnsi="Times New Roman" w:cs="Times New Roman"/>
          <w:b/>
          <w:bCs/>
          <w:sz w:val="28"/>
          <w:szCs w:val="28"/>
          <w:lang w:val="vi-VN"/>
        </w:rPr>
        <w:t>1</w:t>
      </w:r>
      <w:r>
        <w:rPr>
          <w:rFonts w:ascii="Times New Roman" w:hAnsi="Times New Roman" w:cs="Times New Roman"/>
          <w:b/>
          <w:bCs/>
          <w:sz w:val="28"/>
          <w:szCs w:val="28"/>
        </w:rPr>
        <w:t xml:space="preserve">. </w:t>
      </w:r>
      <w:r>
        <w:rPr>
          <w:rFonts w:ascii="Times New Roman" w:hAnsi="Times New Roman" w:cs="Times New Roman"/>
          <w:sz w:val="28"/>
          <w:szCs w:val="28"/>
        </w:rPr>
        <w:t>Đâu không phải là di sản lịch sử của châu Phi?</w:t>
      </w:r>
    </w:p>
    <w:tbl>
      <w:tblPr>
        <w:tblStyle w:val="111"/>
        <w:tblW w:w="0" w:type="auto"/>
        <w:tblInd w:w="73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905"/>
        <w:gridCol w:w="46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905" w:type="dxa"/>
          </w:tcPr>
          <w:p>
            <w:pPr>
              <w:widowControl w:val="0"/>
              <w:spacing w:line="276" w:lineRule="auto"/>
              <w:jc w:val="both"/>
              <w:rPr>
                <w:rFonts w:ascii="Times New Roman" w:hAnsi="Times New Roman" w:cs="Times New Roman"/>
                <w:bCs/>
                <w:sz w:val="28"/>
                <w:szCs w:val="28"/>
              </w:rPr>
            </w:pPr>
            <w:r>
              <w:rPr>
                <w:rFonts w:ascii="Times New Roman" w:hAnsi="Times New Roman" w:cs="Times New Roman"/>
                <w:bCs/>
                <w:sz w:val="28"/>
                <w:szCs w:val="28"/>
              </w:rPr>
              <w:t>A. Nền văn minh sông Hồng.</w:t>
            </w:r>
          </w:p>
        </w:tc>
        <w:tc>
          <w:tcPr>
            <w:tcW w:w="4644" w:type="dxa"/>
          </w:tcPr>
          <w:p>
            <w:pPr>
              <w:widowControl w:val="0"/>
              <w:spacing w:line="276" w:lineRule="auto"/>
              <w:jc w:val="both"/>
              <w:rPr>
                <w:rFonts w:ascii="Times New Roman" w:hAnsi="Times New Roman" w:cs="Times New Roman"/>
                <w:bCs/>
                <w:sz w:val="28"/>
                <w:szCs w:val="28"/>
              </w:rPr>
            </w:pPr>
            <w:r>
              <w:rPr>
                <w:rFonts w:ascii="Times New Roman" w:hAnsi="Times New Roman" w:cs="Times New Roman"/>
                <w:bCs/>
                <w:sz w:val="28"/>
                <w:szCs w:val="28"/>
                <w:lang w:val="sv-SE"/>
              </w:rPr>
              <w:t>C.</w:t>
            </w:r>
            <w:r>
              <w:rPr>
                <w:rFonts w:ascii="Times New Roman" w:hAnsi="Times New Roman" w:cs="Times New Roman"/>
                <w:bCs/>
                <w:sz w:val="28"/>
                <w:szCs w:val="28"/>
              </w:rPr>
              <w:t xml:space="preserve"> Chữ viết tượng hình.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905" w:type="dxa"/>
          </w:tcPr>
          <w:p>
            <w:pPr>
              <w:widowControl w:val="0"/>
              <w:spacing w:line="276" w:lineRule="auto"/>
              <w:jc w:val="both"/>
              <w:rPr>
                <w:rFonts w:ascii="Times New Roman" w:hAnsi="Times New Roman" w:cs="Times New Roman"/>
                <w:bCs/>
                <w:sz w:val="28"/>
                <w:szCs w:val="28"/>
                <w:lang w:val="sv-SE"/>
              </w:rPr>
            </w:pPr>
            <w:r>
              <w:rPr>
                <w:rFonts w:ascii="Times New Roman" w:hAnsi="Times New Roman" w:cs="Times New Roman"/>
                <w:bCs/>
                <w:sz w:val="28"/>
                <w:szCs w:val="28"/>
              </w:rPr>
              <w:t>B. Kim tự tháp Ai Cập.</w:t>
            </w:r>
          </w:p>
        </w:tc>
        <w:tc>
          <w:tcPr>
            <w:tcW w:w="4644" w:type="dxa"/>
          </w:tcPr>
          <w:p>
            <w:pPr>
              <w:widowControl w:val="0"/>
              <w:spacing w:line="276" w:lineRule="auto"/>
              <w:jc w:val="both"/>
              <w:rPr>
                <w:rFonts w:ascii="Times New Roman" w:hAnsi="Times New Roman" w:cs="Times New Roman"/>
                <w:bCs/>
                <w:sz w:val="28"/>
                <w:szCs w:val="28"/>
                <w:lang w:val="sv-SE"/>
              </w:rPr>
            </w:pPr>
            <w:r>
              <w:rPr>
                <w:rFonts w:ascii="Times New Roman" w:hAnsi="Times New Roman" w:cs="Times New Roman"/>
                <w:bCs/>
                <w:sz w:val="28"/>
                <w:szCs w:val="28"/>
                <w:lang w:val="sv-SE"/>
              </w:rPr>
              <w:t>D.</w:t>
            </w:r>
            <w:r>
              <w:rPr>
                <w:rFonts w:ascii="Times New Roman" w:hAnsi="Times New Roman" w:cs="Times New Roman"/>
                <w:bCs/>
                <w:sz w:val="28"/>
                <w:szCs w:val="28"/>
              </w:rPr>
              <w:t xml:space="preserve"> Nền văn minh sông Nin.</w:t>
            </w:r>
          </w:p>
        </w:tc>
      </w:tr>
    </w:tbl>
    <w:p>
      <w:pPr>
        <w:spacing w:line="276" w:lineRule="auto"/>
        <w:jc w:val="both"/>
        <w:rPr>
          <w:rFonts w:ascii="Times New Roman" w:hAnsi="Times New Roman" w:cs="Times New Roman"/>
          <w:sz w:val="28"/>
          <w:szCs w:val="28"/>
        </w:rPr>
      </w:pPr>
      <w:r>
        <w:rPr>
          <w:rFonts w:ascii="Times New Roman" w:hAnsi="Times New Roman" w:cs="Times New Roman"/>
          <w:b/>
          <w:bCs/>
          <w:sz w:val="28"/>
          <w:szCs w:val="28"/>
          <w:lang w:val="sv-SE"/>
        </w:rPr>
        <w:t xml:space="preserve">Câu </w:t>
      </w:r>
      <w:r>
        <w:rPr>
          <w:rFonts w:hint="default" w:ascii="Times New Roman" w:hAnsi="Times New Roman" w:cs="Times New Roman"/>
          <w:b/>
          <w:bCs/>
          <w:sz w:val="28"/>
          <w:szCs w:val="28"/>
          <w:lang w:val="vi-VN"/>
        </w:rPr>
        <w:t>2</w:t>
      </w:r>
      <w:r>
        <w:rPr>
          <w:rFonts w:ascii="Times New Roman" w:hAnsi="Times New Roman" w:cs="Times New Roman"/>
          <w:b/>
          <w:bCs/>
          <w:sz w:val="28"/>
          <w:szCs w:val="28"/>
        </w:rPr>
        <w:t xml:space="preserve">. </w:t>
      </w:r>
      <w:r>
        <w:rPr>
          <w:rFonts w:ascii="Times New Roman" w:hAnsi="Times New Roman" w:cs="Times New Roman"/>
          <w:bCs/>
          <w:sz w:val="28"/>
          <w:szCs w:val="28"/>
        </w:rPr>
        <w:t>Châu Mỹ nằm hoàn toàn ở:</w:t>
      </w:r>
    </w:p>
    <w:tbl>
      <w:tblPr>
        <w:tblStyle w:val="111"/>
        <w:tblW w:w="0" w:type="auto"/>
        <w:tblInd w:w="73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905"/>
        <w:gridCol w:w="46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905" w:type="dxa"/>
          </w:tcPr>
          <w:p>
            <w:pPr>
              <w:widowControl w:val="0"/>
              <w:spacing w:line="276" w:lineRule="auto"/>
              <w:jc w:val="both"/>
              <w:rPr>
                <w:rFonts w:ascii="Times New Roman" w:hAnsi="Times New Roman" w:cs="Times New Roman"/>
                <w:bCs/>
                <w:sz w:val="28"/>
                <w:szCs w:val="28"/>
              </w:rPr>
            </w:pPr>
            <w:r>
              <w:rPr>
                <w:rFonts w:ascii="Times New Roman" w:hAnsi="Times New Roman" w:cs="Times New Roman"/>
                <w:bCs/>
                <w:sz w:val="28"/>
                <w:szCs w:val="28"/>
              </w:rPr>
              <w:t>A. bán cầu Tây.</w:t>
            </w:r>
          </w:p>
        </w:tc>
        <w:tc>
          <w:tcPr>
            <w:tcW w:w="4644" w:type="dxa"/>
          </w:tcPr>
          <w:p>
            <w:pPr>
              <w:widowControl w:val="0"/>
              <w:spacing w:line="276" w:lineRule="auto"/>
              <w:jc w:val="both"/>
              <w:rPr>
                <w:rFonts w:ascii="Times New Roman" w:hAnsi="Times New Roman" w:cs="Times New Roman"/>
                <w:bCs/>
                <w:sz w:val="28"/>
                <w:szCs w:val="28"/>
              </w:rPr>
            </w:pPr>
            <w:r>
              <w:rPr>
                <w:rFonts w:ascii="Times New Roman" w:hAnsi="Times New Roman" w:cs="Times New Roman"/>
                <w:bCs/>
                <w:sz w:val="28"/>
                <w:szCs w:val="28"/>
                <w:lang w:val="sv-SE"/>
              </w:rPr>
              <w:t>C.</w:t>
            </w:r>
            <w:r>
              <w:rPr>
                <w:rFonts w:ascii="Times New Roman" w:hAnsi="Times New Roman" w:cs="Times New Roman"/>
                <w:bCs/>
                <w:sz w:val="28"/>
                <w:szCs w:val="28"/>
              </w:rPr>
              <w:t xml:space="preserve"> bán cầu Bắc.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905" w:type="dxa"/>
          </w:tcPr>
          <w:p>
            <w:pPr>
              <w:widowControl w:val="0"/>
              <w:spacing w:line="276" w:lineRule="auto"/>
              <w:jc w:val="both"/>
              <w:rPr>
                <w:rFonts w:ascii="Times New Roman" w:hAnsi="Times New Roman" w:cs="Times New Roman"/>
                <w:bCs/>
                <w:sz w:val="28"/>
                <w:szCs w:val="28"/>
                <w:lang w:val="sv-SE"/>
              </w:rPr>
            </w:pPr>
            <w:r>
              <w:rPr>
                <w:rFonts w:ascii="Times New Roman" w:hAnsi="Times New Roman" w:cs="Times New Roman"/>
                <w:bCs/>
                <w:sz w:val="28"/>
                <w:szCs w:val="28"/>
              </w:rPr>
              <w:t>B. bán cầu Đông.</w:t>
            </w:r>
          </w:p>
        </w:tc>
        <w:tc>
          <w:tcPr>
            <w:tcW w:w="4644" w:type="dxa"/>
          </w:tcPr>
          <w:p>
            <w:pPr>
              <w:widowControl w:val="0"/>
              <w:spacing w:line="276" w:lineRule="auto"/>
              <w:jc w:val="both"/>
              <w:rPr>
                <w:rFonts w:ascii="Times New Roman" w:hAnsi="Times New Roman" w:cs="Times New Roman"/>
                <w:bCs/>
                <w:sz w:val="28"/>
                <w:szCs w:val="28"/>
                <w:lang w:val="sv-SE"/>
              </w:rPr>
            </w:pPr>
            <w:r>
              <w:rPr>
                <w:rFonts w:ascii="Times New Roman" w:hAnsi="Times New Roman" w:cs="Times New Roman"/>
                <w:bCs/>
                <w:sz w:val="28"/>
                <w:szCs w:val="28"/>
                <w:lang w:val="sv-SE"/>
              </w:rPr>
              <w:t>D.</w:t>
            </w:r>
            <w:r>
              <w:rPr>
                <w:rFonts w:ascii="Times New Roman" w:hAnsi="Times New Roman" w:cs="Times New Roman"/>
                <w:bCs/>
                <w:sz w:val="28"/>
                <w:szCs w:val="28"/>
              </w:rPr>
              <w:t xml:space="preserve"> bán cầu Nam.</w:t>
            </w:r>
          </w:p>
        </w:tc>
      </w:tr>
    </w:tbl>
    <w:p>
      <w:pPr>
        <w:spacing w:line="276" w:lineRule="auto"/>
        <w:jc w:val="both"/>
        <w:rPr>
          <w:rFonts w:ascii="Times New Roman" w:hAnsi="Times New Roman" w:cs="Times New Roman"/>
          <w:sz w:val="28"/>
          <w:szCs w:val="28"/>
        </w:rPr>
      </w:pPr>
      <w:r>
        <w:rPr>
          <w:rFonts w:ascii="Times New Roman" w:hAnsi="Times New Roman" w:cs="Times New Roman"/>
          <w:b/>
          <w:bCs/>
          <w:sz w:val="28"/>
          <w:szCs w:val="28"/>
          <w:lang w:val="sv-SE"/>
        </w:rPr>
        <w:t xml:space="preserve">Câu </w:t>
      </w:r>
      <w:r>
        <w:rPr>
          <w:rFonts w:hint="default" w:ascii="Times New Roman" w:hAnsi="Times New Roman" w:cs="Times New Roman"/>
          <w:b/>
          <w:bCs/>
          <w:sz w:val="28"/>
          <w:szCs w:val="28"/>
          <w:lang w:val="vi-VN"/>
        </w:rPr>
        <w:t>3</w:t>
      </w:r>
      <w:r>
        <w:rPr>
          <w:rFonts w:ascii="Times New Roman" w:hAnsi="Times New Roman" w:cs="Times New Roman"/>
          <w:b/>
          <w:bCs/>
          <w:sz w:val="28"/>
          <w:szCs w:val="28"/>
        </w:rPr>
        <w:t xml:space="preserve">. </w:t>
      </w:r>
      <w:r>
        <w:rPr>
          <w:rFonts w:ascii="Times New Roman" w:hAnsi="Times New Roman" w:cs="Times New Roman"/>
          <w:bCs/>
          <w:sz w:val="28"/>
          <w:szCs w:val="28"/>
        </w:rPr>
        <w:t>Ai là người tìm ra châu Mỹ?</w:t>
      </w:r>
    </w:p>
    <w:tbl>
      <w:tblPr>
        <w:tblStyle w:val="111"/>
        <w:tblW w:w="0" w:type="auto"/>
        <w:tblInd w:w="73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905"/>
        <w:gridCol w:w="46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905" w:type="dxa"/>
          </w:tcPr>
          <w:p>
            <w:pPr>
              <w:widowControl w:val="0"/>
              <w:spacing w:line="276" w:lineRule="auto"/>
              <w:jc w:val="both"/>
              <w:rPr>
                <w:rFonts w:ascii="Times New Roman" w:hAnsi="Times New Roman" w:cs="Times New Roman"/>
                <w:bCs/>
                <w:sz w:val="28"/>
                <w:szCs w:val="28"/>
              </w:rPr>
            </w:pPr>
            <w:r>
              <w:rPr>
                <w:rFonts w:ascii="Times New Roman" w:hAnsi="Times New Roman" w:cs="Times New Roman"/>
                <w:bCs/>
                <w:sz w:val="28"/>
                <w:szCs w:val="28"/>
              </w:rPr>
              <w:t xml:space="preserve">A. </w:t>
            </w:r>
            <w:r>
              <w:rPr>
                <w:rFonts w:ascii="Times New Roman" w:hAnsi="Times New Roman" w:eastAsia="Calibri" w:cs="Times New Roman"/>
                <w:sz w:val="28"/>
                <w:szCs w:val="28"/>
                <w:shd w:val="clear" w:color="auto" w:fill="FFFFFF"/>
                <w:lang w:eastAsia="en-US"/>
              </w:rPr>
              <w:t>Bartolomeu Dias.</w:t>
            </w:r>
          </w:p>
        </w:tc>
        <w:tc>
          <w:tcPr>
            <w:tcW w:w="4644" w:type="dxa"/>
          </w:tcPr>
          <w:p>
            <w:pPr>
              <w:widowControl w:val="0"/>
              <w:spacing w:line="276" w:lineRule="auto"/>
              <w:jc w:val="both"/>
              <w:rPr>
                <w:rFonts w:ascii="Times New Roman" w:hAnsi="Times New Roman" w:cs="Times New Roman"/>
                <w:bCs/>
                <w:sz w:val="28"/>
                <w:szCs w:val="28"/>
              </w:rPr>
            </w:pPr>
            <w:r>
              <w:rPr>
                <w:rFonts w:ascii="Times New Roman" w:hAnsi="Times New Roman" w:cs="Times New Roman"/>
                <w:bCs/>
                <w:sz w:val="28"/>
                <w:szCs w:val="28"/>
                <w:lang w:val="sv-SE"/>
              </w:rPr>
              <w:t>C.</w:t>
            </w:r>
            <w:r>
              <w:rPr>
                <w:rFonts w:ascii="Times New Roman" w:hAnsi="Times New Roman" w:cs="Times New Roman"/>
                <w:bCs/>
                <w:sz w:val="28"/>
                <w:szCs w:val="28"/>
              </w:rPr>
              <w:t xml:space="preserve"> </w:t>
            </w:r>
            <w:r>
              <w:rPr>
                <w:rFonts w:ascii="Times New Roman" w:hAnsi="Times New Roman" w:eastAsia="Calibri" w:cs="Times New Roman"/>
                <w:sz w:val="28"/>
                <w:szCs w:val="28"/>
                <w:shd w:val="clear" w:color="auto" w:fill="FFFFFF"/>
                <w:lang w:eastAsia="en-US"/>
              </w:rPr>
              <w:t>Francis Xavier.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905" w:type="dxa"/>
          </w:tcPr>
          <w:p>
            <w:pPr>
              <w:widowControl w:val="0"/>
              <w:spacing w:line="276" w:lineRule="auto"/>
              <w:jc w:val="both"/>
              <w:rPr>
                <w:rFonts w:ascii="Times New Roman" w:hAnsi="Times New Roman" w:cs="Times New Roman"/>
                <w:bCs/>
                <w:sz w:val="28"/>
                <w:szCs w:val="28"/>
                <w:lang w:val="sv-SE"/>
              </w:rPr>
            </w:pPr>
            <w:r>
              <w:rPr>
                <w:rFonts w:ascii="Times New Roman" w:hAnsi="Times New Roman" w:cs="Times New Roman"/>
                <w:bCs/>
                <w:sz w:val="28"/>
                <w:szCs w:val="28"/>
              </w:rPr>
              <w:t xml:space="preserve">B. </w:t>
            </w:r>
            <w:r>
              <w:rPr>
                <w:rFonts w:ascii="Times New Roman" w:hAnsi="Times New Roman" w:eastAsia="Calibri" w:cs="Times New Roman"/>
                <w:sz w:val="28"/>
                <w:szCs w:val="28"/>
                <w:lang w:eastAsia="en-US"/>
              </w:rPr>
              <w:t>Nelson Mandela.</w:t>
            </w:r>
          </w:p>
        </w:tc>
        <w:tc>
          <w:tcPr>
            <w:tcW w:w="4644" w:type="dxa"/>
          </w:tcPr>
          <w:p>
            <w:pPr>
              <w:widowControl w:val="0"/>
              <w:spacing w:line="276" w:lineRule="auto"/>
              <w:jc w:val="both"/>
              <w:rPr>
                <w:rFonts w:ascii="Times New Roman" w:hAnsi="Times New Roman" w:cs="Times New Roman"/>
                <w:bCs/>
                <w:sz w:val="28"/>
                <w:szCs w:val="28"/>
              </w:rPr>
            </w:pPr>
            <w:r>
              <w:rPr>
                <w:rFonts w:ascii="Times New Roman" w:hAnsi="Times New Roman" w:cs="Times New Roman"/>
                <w:bCs/>
                <w:sz w:val="28"/>
                <w:szCs w:val="28"/>
                <w:lang w:val="sv-SE"/>
              </w:rPr>
              <w:t>D.</w:t>
            </w:r>
            <w:r>
              <w:rPr>
                <w:rFonts w:ascii="Times New Roman" w:hAnsi="Times New Roman" w:cs="Times New Roman"/>
                <w:bCs/>
                <w:sz w:val="28"/>
                <w:szCs w:val="28"/>
              </w:rPr>
              <w:t xml:space="preserve"> </w:t>
            </w:r>
            <w:r>
              <w:rPr>
                <w:rFonts w:ascii="Times New Roman" w:hAnsi="Times New Roman" w:eastAsia="Calibri" w:cs="Times New Roman"/>
                <w:spacing w:val="7"/>
                <w:sz w:val="28"/>
                <w:szCs w:val="28"/>
                <w:shd w:val="clear" w:color="auto" w:fill="FFFFFF"/>
                <w:lang w:val="vi-VN" w:eastAsia="en-US"/>
              </w:rPr>
              <w:t>C.Cô-lôm-bô</w:t>
            </w:r>
            <w:r>
              <w:rPr>
                <w:rFonts w:ascii="Times New Roman" w:hAnsi="Times New Roman" w:eastAsia="Calibri" w:cs="Times New Roman"/>
                <w:spacing w:val="7"/>
                <w:sz w:val="28"/>
                <w:szCs w:val="28"/>
                <w:shd w:val="clear" w:color="auto" w:fill="FFFFFF"/>
                <w:lang w:eastAsia="en-US"/>
              </w:rPr>
              <w:t>.</w:t>
            </w:r>
          </w:p>
        </w:tc>
      </w:tr>
    </w:tbl>
    <w:p>
      <w:pPr>
        <w:spacing w:line="276" w:lineRule="auto"/>
        <w:jc w:val="both"/>
        <w:rPr>
          <w:rFonts w:ascii="Times New Roman" w:hAnsi="Times New Roman" w:cs="Times New Roman"/>
          <w:sz w:val="28"/>
          <w:szCs w:val="28"/>
        </w:rPr>
      </w:pPr>
      <w:r>
        <w:rPr>
          <w:rFonts w:ascii="Times New Roman" w:hAnsi="Times New Roman" w:cs="Times New Roman"/>
          <w:b/>
          <w:bCs/>
          <w:sz w:val="28"/>
          <w:szCs w:val="28"/>
          <w:lang w:val="sv-SE"/>
        </w:rPr>
        <w:t xml:space="preserve">Câu </w:t>
      </w:r>
      <w:r>
        <w:rPr>
          <w:rFonts w:hint="default" w:ascii="Times New Roman" w:hAnsi="Times New Roman" w:cs="Times New Roman"/>
          <w:b/>
          <w:bCs/>
          <w:sz w:val="28"/>
          <w:szCs w:val="28"/>
          <w:lang w:val="vi-VN"/>
        </w:rPr>
        <w:t>4</w:t>
      </w:r>
      <w:r>
        <w:rPr>
          <w:rFonts w:ascii="Times New Roman" w:hAnsi="Times New Roman" w:cs="Times New Roman"/>
          <w:b/>
          <w:bCs/>
          <w:sz w:val="28"/>
          <w:szCs w:val="28"/>
        </w:rPr>
        <w:t xml:space="preserve">. </w:t>
      </w:r>
      <w:r>
        <w:rPr>
          <w:rFonts w:ascii="Times New Roman" w:hAnsi="Times New Roman" w:eastAsia="Calibri" w:cs="Times New Roman"/>
          <w:bCs/>
          <w:sz w:val="28"/>
          <w:szCs w:val="28"/>
          <w:lang w:val="vi-VN" w:eastAsia="en-US"/>
        </w:rPr>
        <w:t>C</w:t>
      </w:r>
      <w:r>
        <w:rPr>
          <w:rFonts w:ascii="Times New Roman" w:hAnsi="Times New Roman" w:eastAsia="Calibri" w:cs="Times New Roman"/>
          <w:sz w:val="28"/>
          <w:szCs w:val="28"/>
          <w:shd w:val="clear" w:color="auto" w:fill="FFFFFF"/>
          <w:lang w:eastAsia="en-US"/>
        </w:rPr>
        <w:t>hâu Mỹ không tiếp giáp đại dương nào sau đây?</w:t>
      </w:r>
    </w:p>
    <w:tbl>
      <w:tblPr>
        <w:tblStyle w:val="111"/>
        <w:tblW w:w="0" w:type="auto"/>
        <w:tblInd w:w="73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905"/>
        <w:gridCol w:w="46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905" w:type="dxa"/>
          </w:tcPr>
          <w:p>
            <w:pPr>
              <w:widowControl w:val="0"/>
              <w:spacing w:line="276" w:lineRule="auto"/>
              <w:jc w:val="both"/>
              <w:rPr>
                <w:rFonts w:ascii="Times New Roman" w:hAnsi="Times New Roman" w:cs="Times New Roman"/>
                <w:bCs/>
                <w:sz w:val="28"/>
                <w:szCs w:val="28"/>
              </w:rPr>
            </w:pPr>
            <w:r>
              <w:rPr>
                <w:rFonts w:ascii="Times New Roman" w:hAnsi="Times New Roman" w:cs="Times New Roman"/>
                <w:bCs/>
                <w:sz w:val="28"/>
                <w:szCs w:val="28"/>
              </w:rPr>
              <w:t xml:space="preserve">A. </w:t>
            </w:r>
            <w:r>
              <w:rPr>
                <w:rFonts w:ascii="Times New Roman" w:hAnsi="Times New Roman" w:eastAsia="Calibri" w:cs="Times New Roman"/>
                <w:spacing w:val="7"/>
                <w:sz w:val="26"/>
                <w:szCs w:val="26"/>
                <w:shd w:val="clear" w:color="auto" w:fill="FFFFFF"/>
                <w:lang w:val="vi-VN" w:eastAsia="en-US"/>
              </w:rPr>
              <w:t>Bắc Băng Dương</w:t>
            </w:r>
            <w:r>
              <w:rPr>
                <w:rFonts w:ascii="Times New Roman" w:hAnsi="Times New Roman" w:eastAsia="Calibri" w:cs="Times New Roman"/>
                <w:spacing w:val="7"/>
                <w:sz w:val="26"/>
                <w:szCs w:val="26"/>
                <w:shd w:val="clear" w:color="auto" w:fill="FFFFFF"/>
                <w:lang w:eastAsia="en-US"/>
              </w:rPr>
              <w:t>.</w:t>
            </w:r>
          </w:p>
        </w:tc>
        <w:tc>
          <w:tcPr>
            <w:tcW w:w="4644" w:type="dxa"/>
          </w:tcPr>
          <w:p>
            <w:pPr>
              <w:widowControl w:val="0"/>
              <w:spacing w:line="276" w:lineRule="auto"/>
              <w:jc w:val="both"/>
              <w:rPr>
                <w:rFonts w:ascii="Times New Roman" w:hAnsi="Times New Roman" w:cs="Times New Roman"/>
                <w:bCs/>
                <w:sz w:val="28"/>
                <w:szCs w:val="28"/>
              </w:rPr>
            </w:pPr>
            <w:r>
              <w:rPr>
                <w:rFonts w:ascii="Times New Roman" w:hAnsi="Times New Roman" w:cs="Times New Roman"/>
                <w:bCs/>
                <w:sz w:val="28"/>
                <w:szCs w:val="28"/>
                <w:lang w:val="sv-SE"/>
              </w:rPr>
              <w:t>C.</w:t>
            </w:r>
            <w:r>
              <w:rPr>
                <w:rFonts w:ascii="Times New Roman" w:hAnsi="Times New Roman" w:cs="Times New Roman"/>
                <w:bCs/>
                <w:sz w:val="28"/>
                <w:szCs w:val="28"/>
              </w:rPr>
              <w:t xml:space="preserve"> </w:t>
            </w:r>
            <w:r>
              <w:rPr>
                <w:rFonts w:ascii="Times New Roman" w:hAnsi="Times New Roman" w:eastAsia="Calibri" w:cs="Times New Roman"/>
                <w:spacing w:val="7"/>
                <w:sz w:val="26"/>
                <w:szCs w:val="26"/>
                <w:shd w:val="clear" w:color="auto" w:fill="FFFFFF"/>
                <w:lang w:val="vi-VN" w:eastAsia="en-US"/>
              </w:rPr>
              <w:t>Đại Tây Dương</w:t>
            </w:r>
            <w:r>
              <w:rPr>
                <w:rFonts w:ascii="Times New Roman" w:hAnsi="Times New Roman" w:eastAsia="Calibri" w:cs="Times New Roman"/>
                <w:spacing w:val="7"/>
                <w:sz w:val="26"/>
                <w:szCs w:val="26"/>
                <w:shd w:val="clear" w:color="auto" w:fill="FFFFFF"/>
                <w:lang w:eastAsia="en-US"/>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905" w:type="dxa"/>
          </w:tcPr>
          <w:p>
            <w:pPr>
              <w:widowControl w:val="0"/>
              <w:spacing w:line="276" w:lineRule="auto"/>
              <w:jc w:val="both"/>
              <w:rPr>
                <w:rFonts w:ascii="Times New Roman" w:hAnsi="Times New Roman" w:cs="Times New Roman"/>
                <w:bCs/>
                <w:sz w:val="28"/>
                <w:szCs w:val="28"/>
              </w:rPr>
            </w:pPr>
            <w:r>
              <w:rPr>
                <w:rFonts w:ascii="Times New Roman" w:hAnsi="Times New Roman" w:cs="Times New Roman"/>
                <w:bCs/>
                <w:sz w:val="28"/>
                <w:szCs w:val="28"/>
              </w:rPr>
              <w:t xml:space="preserve">B. </w:t>
            </w:r>
            <w:r>
              <w:rPr>
                <w:rFonts w:ascii="Times New Roman" w:hAnsi="Times New Roman" w:eastAsia="Calibri" w:cs="Times New Roman"/>
                <w:spacing w:val="7"/>
                <w:sz w:val="26"/>
                <w:szCs w:val="26"/>
                <w:shd w:val="clear" w:color="auto" w:fill="FFFFFF"/>
                <w:lang w:val="vi-VN" w:eastAsia="en-US"/>
              </w:rPr>
              <w:t>Thái Bình Dương</w:t>
            </w:r>
            <w:r>
              <w:rPr>
                <w:rFonts w:ascii="Times New Roman" w:hAnsi="Times New Roman" w:eastAsia="Calibri" w:cs="Times New Roman"/>
                <w:spacing w:val="7"/>
                <w:sz w:val="26"/>
                <w:szCs w:val="26"/>
                <w:shd w:val="clear" w:color="auto" w:fill="FFFFFF"/>
                <w:lang w:eastAsia="en-US"/>
              </w:rPr>
              <w:t>.</w:t>
            </w:r>
          </w:p>
        </w:tc>
        <w:tc>
          <w:tcPr>
            <w:tcW w:w="4644" w:type="dxa"/>
          </w:tcPr>
          <w:p>
            <w:pPr>
              <w:widowControl w:val="0"/>
              <w:spacing w:line="276" w:lineRule="auto"/>
              <w:jc w:val="both"/>
              <w:rPr>
                <w:rFonts w:ascii="Times New Roman" w:hAnsi="Times New Roman" w:cs="Times New Roman"/>
                <w:bCs/>
                <w:sz w:val="28"/>
                <w:szCs w:val="28"/>
              </w:rPr>
            </w:pPr>
            <w:r>
              <w:rPr>
                <w:rFonts w:ascii="Times New Roman" w:hAnsi="Times New Roman" w:cs="Times New Roman"/>
                <w:bCs/>
                <w:sz w:val="28"/>
                <w:szCs w:val="28"/>
                <w:lang w:val="sv-SE"/>
              </w:rPr>
              <w:t>D.</w:t>
            </w:r>
            <w:r>
              <w:rPr>
                <w:rFonts w:ascii="Times New Roman" w:hAnsi="Times New Roman" w:cs="Times New Roman"/>
                <w:bCs/>
                <w:sz w:val="28"/>
                <w:szCs w:val="28"/>
              </w:rPr>
              <w:t xml:space="preserve"> </w:t>
            </w:r>
            <w:r>
              <w:rPr>
                <w:rFonts w:ascii="Times New Roman" w:hAnsi="Times New Roman" w:eastAsia="Calibri" w:cs="Times New Roman"/>
                <w:spacing w:val="7"/>
                <w:sz w:val="26"/>
                <w:szCs w:val="26"/>
                <w:shd w:val="clear" w:color="auto" w:fill="FFFFFF"/>
                <w:lang w:val="vi-VN" w:eastAsia="en-US"/>
              </w:rPr>
              <w:t>Ấn Độ Dương</w:t>
            </w:r>
            <w:r>
              <w:rPr>
                <w:rFonts w:ascii="Times New Roman" w:hAnsi="Times New Roman" w:eastAsia="Calibri" w:cs="Times New Roman"/>
                <w:spacing w:val="7"/>
                <w:sz w:val="26"/>
                <w:szCs w:val="26"/>
                <w:shd w:val="clear" w:color="auto" w:fill="FFFFFF"/>
                <w:lang w:eastAsia="en-US"/>
              </w:rPr>
              <w:t>.</w:t>
            </w:r>
          </w:p>
        </w:tc>
      </w:tr>
    </w:tbl>
    <w:p>
      <w:pPr>
        <w:spacing w:line="276" w:lineRule="auto"/>
        <w:jc w:val="both"/>
        <w:rPr>
          <w:rFonts w:ascii="Times New Roman" w:hAnsi="Times New Roman" w:cs="Times New Roman"/>
          <w:sz w:val="28"/>
          <w:szCs w:val="28"/>
        </w:rPr>
      </w:pPr>
      <w:r>
        <w:rPr>
          <w:rFonts w:ascii="Times New Roman" w:hAnsi="Times New Roman" w:cs="Times New Roman"/>
          <w:b/>
          <w:bCs/>
          <w:sz w:val="28"/>
          <w:szCs w:val="28"/>
          <w:lang w:val="sv-SE"/>
        </w:rPr>
        <w:t xml:space="preserve">Câu </w:t>
      </w:r>
      <w:r>
        <w:rPr>
          <w:rFonts w:hint="default" w:ascii="Times New Roman" w:hAnsi="Times New Roman" w:cs="Times New Roman"/>
          <w:b/>
          <w:bCs/>
          <w:sz w:val="28"/>
          <w:szCs w:val="28"/>
          <w:lang w:val="vi-VN"/>
        </w:rPr>
        <w:t>5</w:t>
      </w:r>
      <w:r>
        <w:rPr>
          <w:rFonts w:ascii="Times New Roman" w:hAnsi="Times New Roman" w:cs="Times New Roman"/>
          <w:b/>
          <w:bCs/>
          <w:sz w:val="28"/>
          <w:szCs w:val="28"/>
        </w:rPr>
        <w:t xml:space="preserve">. </w:t>
      </w:r>
      <w:r>
        <w:rPr>
          <w:rFonts w:ascii="Times New Roman" w:hAnsi="Times New Roman" w:cs="Times New Roman"/>
          <w:bCs/>
          <w:sz w:val="28"/>
          <w:szCs w:val="28"/>
        </w:rPr>
        <w:t>Đới khí hậu có diện tích lớn nhất ở Bắc Mỹ là:</w:t>
      </w:r>
    </w:p>
    <w:tbl>
      <w:tblPr>
        <w:tblStyle w:val="111"/>
        <w:tblW w:w="0" w:type="auto"/>
        <w:tblInd w:w="73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905"/>
        <w:gridCol w:w="46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3905" w:type="dxa"/>
          </w:tcPr>
          <w:p>
            <w:pPr>
              <w:widowControl w:val="0"/>
              <w:spacing w:line="276" w:lineRule="auto"/>
              <w:jc w:val="both"/>
              <w:rPr>
                <w:rFonts w:ascii="Times New Roman" w:hAnsi="Times New Roman" w:cs="Times New Roman"/>
                <w:bCs/>
                <w:sz w:val="28"/>
                <w:szCs w:val="28"/>
              </w:rPr>
            </w:pPr>
            <w:r>
              <w:rPr>
                <w:rFonts w:ascii="Times New Roman" w:hAnsi="Times New Roman" w:cs="Times New Roman"/>
                <w:bCs/>
                <w:sz w:val="28"/>
                <w:szCs w:val="28"/>
              </w:rPr>
              <w:t>A. nhiệt đới.</w:t>
            </w:r>
          </w:p>
        </w:tc>
        <w:tc>
          <w:tcPr>
            <w:tcW w:w="4644" w:type="dxa"/>
          </w:tcPr>
          <w:p>
            <w:pPr>
              <w:widowControl w:val="0"/>
              <w:spacing w:line="276" w:lineRule="auto"/>
              <w:jc w:val="both"/>
              <w:rPr>
                <w:rFonts w:ascii="Times New Roman" w:hAnsi="Times New Roman" w:cs="Times New Roman"/>
                <w:bCs/>
                <w:sz w:val="28"/>
                <w:szCs w:val="28"/>
              </w:rPr>
            </w:pPr>
            <w:r>
              <w:rPr>
                <w:rFonts w:ascii="Times New Roman" w:hAnsi="Times New Roman" w:cs="Times New Roman"/>
                <w:bCs/>
                <w:sz w:val="28"/>
                <w:szCs w:val="28"/>
                <w:lang w:val="sv-SE"/>
              </w:rPr>
              <w:t>C.</w:t>
            </w:r>
            <w:r>
              <w:rPr>
                <w:rFonts w:ascii="Times New Roman" w:hAnsi="Times New Roman" w:cs="Times New Roman"/>
                <w:bCs/>
                <w:sz w:val="28"/>
                <w:szCs w:val="28"/>
              </w:rPr>
              <w:t xml:space="preserve"> cận nhiệt.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905" w:type="dxa"/>
          </w:tcPr>
          <w:p>
            <w:pPr>
              <w:widowControl w:val="0"/>
              <w:spacing w:line="276" w:lineRule="auto"/>
              <w:jc w:val="both"/>
              <w:rPr>
                <w:rFonts w:ascii="Times New Roman" w:hAnsi="Times New Roman" w:cs="Times New Roman"/>
                <w:bCs/>
                <w:sz w:val="28"/>
                <w:szCs w:val="28"/>
                <w:lang w:val="sv-SE"/>
              </w:rPr>
            </w:pPr>
            <w:r>
              <w:rPr>
                <w:rFonts w:ascii="Times New Roman" w:hAnsi="Times New Roman" w:cs="Times New Roman"/>
                <w:bCs/>
                <w:sz w:val="28"/>
                <w:szCs w:val="28"/>
              </w:rPr>
              <w:t>B. ôn đới.</w:t>
            </w:r>
          </w:p>
        </w:tc>
        <w:tc>
          <w:tcPr>
            <w:tcW w:w="4644" w:type="dxa"/>
          </w:tcPr>
          <w:p>
            <w:pPr>
              <w:widowControl w:val="0"/>
              <w:spacing w:line="276" w:lineRule="auto"/>
              <w:jc w:val="both"/>
              <w:rPr>
                <w:rFonts w:ascii="Times New Roman" w:hAnsi="Times New Roman" w:cs="Times New Roman"/>
                <w:bCs/>
                <w:sz w:val="28"/>
                <w:szCs w:val="28"/>
                <w:lang w:val="sv-SE"/>
              </w:rPr>
            </w:pPr>
            <w:r>
              <w:rPr>
                <w:rFonts w:ascii="Times New Roman" w:hAnsi="Times New Roman" w:cs="Times New Roman"/>
                <w:bCs/>
                <w:sz w:val="28"/>
                <w:szCs w:val="28"/>
                <w:lang w:val="sv-SE"/>
              </w:rPr>
              <w:t>D.</w:t>
            </w:r>
            <w:r>
              <w:rPr>
                <w:rFonts w:ascii="Times New Roman" w:hAnsi="Times New Roman" w:cs="Times New Roman"/>
                <w:bCs/>
                <w:sz w:val="28"/>
                <w:szCs w:val="28"/>
              </w:rPr>
              <w:t xml:space="preserve"> cực và cận cực.</w:t>
            </w:r>
          </w:p>
        </w:tc>
      </w:tr>
    </w:tbl>
    <w:p>
      <w:pPr>
        <w:spacing w:line="276" w:lineRule="auto"/>
        <w:jc w:val="both"/>
        <w:rPr>
          <w:rFonts w:ascii="Times New Roman" w:hAnsi="Times New Roman" w:cs="Times New Roman"/>
          <w:sz w:val="28"/>
          <w:szCs w:val="28"/>
        </w:rPr>
      </w:pPr>
      <w:r>
        <w:rPr>
          <w:rFonts w:ascii="Times New Roman" w:hAnsi="Times New Roman" w:cs="Times New Roman"/>
          <w:b/>
          <w:bCs/>
          <w:sz w:val="28"/>
          <w:szCs w:val="28"/>
          <w:lang w:val="sv-SE"/>
        </w:rPr>
        <w:t xml:space="preserve">Câu </w:t>
      </w:r>
      <w:r>
        <w:rPr>
          <w:rFonts w:hint="default" w:ascii="Times New Roman" w:hAnsi="Times New Roman" w:cs="Times New Roman"/>
          <w:b/>
          <w:bCs/>
          <w:sz w:val="28"/>
          <w:szCs w:val="28"/>
          <w:lang w:val="vi-VN"/>
        </w:rPr>
        <w:t>6</w:t>
      </w:r>
      <w:r>
        <w:rPr>
          <w:rFonts w:ascii="Times New Roman" w:hAnsi="Times New Roman" w:cs="Times New Roman"/>
          <w:b/>
          <w:bCs/>
          <w:sz w:val="28"/>
          <w:szCs w:val="28"/>
        </w:rPr>
        <w:t xml:space="preserve">. </w:t>
      </w:r>
      <w:r>
        <w:rPr>
          <w:rFonts w:ascii="Times New Roman" w:hAnsi="Times New Roman" w:cs="Times New Roman"/>
          <w:bCs/>
          <w:sz w:val="28"/>
          <w:szCs w:val="28"/>
          <w:lang w:val="vi-VN"/>
        </w:rPr>
        <w:t>Kênh đào</w:t>
      </w:r>
      <w:r>
        <w:rPr>
          <w:rFonts w:hint="default" w:ascii="Times New Roman" w:hAnsi="Times New Roman" w:cs="Times New Roman"/>
          <w:bCs/>
          <w:sz w:val="28"/>
          <w:szCs w:val="28"/>
          <w:lang w:val="vi-VN"/>
        </w:rPr>
        <w:t xml:space="preserve"> </w:t>
      </w:r>
      <w:r>
        <w:rPr>
          <w:rFonts w:ascii="Times New Roman" w:hAnsi="Times New Roman" w:cs="Times New Roman"/>
          <w:bCs/>
          <w:sz w:val="28"/>
          <w:szCs w:val="28"/>
          <w:lang w:val="vi-VN"/>
        </w:rPr>
        <w:t>Pa-na-ma nối liền các đại dương nào?</w:t>
      </w:r>
    </w:p>
    <w:tbl>
      <w:tblPr>
        <w:tblStyle w:val="111"/>
        <w:tblW w:w="0" w:type="auto"/>
        <w:tblInd w:w="73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332"/>
        <w:gridCol w:w="42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332" w:type="dxa"/>
          </w:tcPr>
          <w:p>
            <w:pPr>
              <w:widowControl w:val="0"/>
              <w:spacing w:line="276" w:lineRule="auto"/>
              <w:jc w:val="both"/>
              <w:rPr>
                <w:rFonts w:ascii="Times New Roman" w:hAnsi="Times New Roman" w:cs="Times New Roman"/>
                <w:bCs/>
                <w:spacing w:val="-12"/>
                <w:sz w:val="28"/>
                <w:szCs w:val="28"/>
              </w:rPr>
            </w:pPr>
            <w:r>
              <w:rPr>
                <w:rFonts w:ascii="Times New Roman" w:hAnsi="Times New Roman" w:cs="Times New Roman"/>
                <w:bCs/>
                <w:spacing w:val="-12"/>
                <w:sz w:val="28"/>
                <w:szCs w:val="28"/>
              </w:rPr>
              <w:t>A. Thái Bình Dương, Bắc Băng Dương.</w:t>
            </w:r>
          </w:p>
        </w:tc>
        <w:tc>
          <w:tcPr>
            <w:tcW w:w="4217" w:type="dxa"/>
          </w:tcPr>
          <w:p>
            <w:pPr>
              <w:widowControl w:val="0"/>
              <w:spacing w:line="276" w:lineRule="auto"/>
              <w:jc w:val="both"/>
              <w:rPr>
                <w:rFonts w:ascii="Times New Roman" w:hAnsi="Times New Roman" w:cs="Times New Roman"/>
                <w:bCs/>
                <w:sz w:val="28"/>
                <w:szCs w:val="28"/>
              </w:rPr>
            </w:pPr>
            <w:r>
              <w:rPr>
                <w:rFonts w:ascii="Times New Roman" w:hAnsi="Times New Roman" w:cs="Times New Roman"/>
                <w:bCs/>
                <w:sz w:val="28"/>
                <w:szCs w:val="28"/>
                <w:lang w:val="sv-SE"/>
              </w:rPr>
              <w:t>C.</w:t>
            </w:r>
            <w:r>
              <w:rPr>
                <w:rFonts w:ascii="Times New Roman" w:hAnsi="Times New Roman" w:cs="Times New Roman"/>
                <w:bCs/>
                <w:sz w:val="28"/>
                <w:szCs w:val="28"/>
              </w:rPr>
              <w:t xml:space="preserve"> Đại Tây Dương, Ấn Độ Dương.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332" w:type="dxa"/>
          </w:tcPr>
          <w:p>
            <w:pPr>
              <w:widowControl w:val="0"/>
              <w:spacing w:line="276" w:lineRule="auto"/>
              <w:jc w:val="both"/>
              <w:rPr>
                <w:rFonts w:ascii="Times New Roman" w:hAnsi="Times New Roman" w:cs="Times New Roman"/>
                <w:bCs/>
                <w:spacing w:val="-12"/>
                <w:sz w:val="28"/>
                <w:szCs w:val="28"/>
                <w:lang w:val="sv-SE"/>
              </w:rPr>
            </w:pPr>
            <w:r>
              <w:rPr>
                <w:rFonts w:ascii="Times New Roman" w:hAnsi="Times New Roman" w:cs="Times New Roman"/>
                <w:bCs/>
                <w:spacing w:val="-12"/>
                <w:sz w:val="28"/>
                <w:szCs w:val="28"/>
              </w:rPr>
              <w:t>B. Thái Bình Dương, Đại Tây Dương</w:t>
            </w:r>
          </w:p>
        </w:tc>
        <w:tc>
          <w:tcPr>
            <w:tcW w:w="4217" w:type="dxa"/>
          </w:tcPr>
          <w:p>
            <w:pPr>
              <w:widowControl w:val="0"/>
              <w:spacing w:line="276" w:lineRule="auto"/>
              <w:jc w:val="both"/>
              <w:rPr>
                <w:rFonts w:ascii="Times New Roman" w:hAnsi="Times New Roman" w:cs="Times New Roman"/>
                <w:bCs/>
                <w:spacing w:val="-10"/>
                <w:sz w:val="28"/>
                <w:szCs w:val="28"/>
                <w:lang w:val="sv-SE"/>
              </w:rPr>
            </w:pPr>
            <w:r>
              <w:rPr>
                <w:rFonts w:ascii="Times New Roman" w:hAnsi="Times New Roman" w:cs="Times New Roman"/>
                <w:bCs/>
                <w:spacing w:val="-10"/>
                <w:sz w:val="28"/>
                <w:szCs w:val="28"/>
                <w:lang w:val="sv-SE"/>
              </w:rPr>
              <w:t>D.</w:t>
            </w:r>
            <w:r>
              <w:rPr>
                <w:rFonts w:ascii="Times New Roman" w:hAnsi="Times New Roman" w:cs="Times New Roman"/>
                <w:bCs/>
                <w:spacing w:val="-10"/>
                <w:sz w:val="28"/>
                <w:szCs w:val="28"/>
              </w:rPr>
              <w:t xml:space="preserve"> Đại Tây Dương, Bắc Băng Dương.</w:t>
            </w:r>
          </w:p>
        </w:tc>
      </w:tr>
    </w:tbl>
    <w:p>
      <w:pPr>
        <w:spacing w:line="276" w:lineRule="auto"/>
        <w:jc w:val="both"/>
        <w:rPr>
          <w:rFonts w:ascii="Times New Roman" w:hAnsi="Times New Roman" w:cs="Times New Roman"/>
          <w:sz w:val="28"/>
          <w:szCs w:val="28"/>
        </w:rPr>
      </w:pPr>
      <w:r>
        <w:rPr>
          <w:rFonts w:ascii="Times New Roman" w:hAnsi="Times New Roman" w:cs="Times New Roman"/>
          <w:b/>
          <w:bCs/>
          <w:sz w:val="28"/>
          <w:szCs w:val="28"/>
          <w:lang w:val="sv-SE"/>
        </w:rPr>
        <w:t xml:space="preserve">Câu </w:t>
      </w:r>
      <w:r>
        <w:rPr>
          <w:rFonts w:hint="default" w:ascii="Times New Roman" w:hAnsi="Times New Roman" w:cs="Times New Roman"/>
          <w:b/>
          <w:bCs/>
          <w:sz w:val="28"/>
          <w:szCs w:val="28"/>
          <w:lang w:val="vi-VN"/>
        </w:rPr>
        <w:t>7</w:t>
      </w:r>
      <w:r>
        <w:rPr>
          <w:rFonts w:ascii="Times New Roman" w:hAnsi="Times New Roman" w:cs="Times New Roman"/>
          <w:b/>
          <w:bCs/>
          <w:sz w:val="28"/>
          <w:szCs w:val="28"/>
        </w:rPr>
        <w:t xml:space="preserve">. </w:t>
      </w:r>
      <w:r>
        <w:rPr>
          <w:rFonts w:ascii="Times New Roman" w:hAnsi="Times New Roman" w:cs="Times New Roman"/>
          <w:bCs/>
          <w:sz w:val="28"/>
          <w:szCs w:val="28"/>
        </w:rPr>
        <w:t>Đô thị lớn nhất ở Bắc Mỹ là:</w:t>
      </w:r>
    </w:p>
    <w:tbl>
      <w:tblPr>
        <w:tblStyle w:val="111"/>
        <w:tblW w:w="0" w:type="auto"/>
        <w:tblInd w:w="73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905"/>
        <w:gridCol w:w="46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905" w:type="dxa"/>
          </w:tcPr>
          <w:p>
            <w:pPr>
              <w:widowControl w:val="0"/>
              <w:spacing w:line="276" w:lineRule="auto"/>
              <w:jc w:val="both"/>
              <w:rPr>
                <w:rFonts w:ascii="Times New Roman" w:hAnsi="Times New Roman" w:cs="Times New Roman"/>
                <w:bCs/>
                <w:sz w:val="28"/>
                <w:szCs w:val="28"/>
              </w:rPr>
            </w:pPr>
            <w:r>
              <w:rPr>
                <w:rFonts w:ascii="Times New Roman" w:hAnsi="Times New Roman" w:cs="Times New Roman"/>
                <w:bCs/>
                <w:sz w:val="28"/>
                <w:szCs w:val="28"/>
              </w:rPr>
              <w:t>A. Lốt-an-giơ-lét.</w:t>
            </w:r>
          </w:p>
        </w:tc>
        <w:tc>
          <w:tcPr>
            <w:tcW w:w="4644" w:type="dxa"/>
          </w:tcPr>
          <w:p>
            <w:pPr>
              <w:widowControl w:val="0"/>
              <w:spacing w:line="276" w:lineRule="auto"/>
              <w:jc w:val="both"/>
              <w:rPr>
                <w:rFonts w:ascii="Times New Roman" w:hAnsi="Times New Roman" w:cs="Times New Roman"/>
                <w:bCs/>
                <w:sz w:val="28"/>
                <w:szCs w:val="28"/>
              </w:rPr>
            </w:pPr>
            <w:r>
              <w:rPr>
                <w:rFonts w:ascii="Times New Roman" w:hAnsi="Times New Roman" w:cs="Times New Roman"/>
                <w:bCs/>
                <w:sz w:val="28"/>
                <w:szCs w:val="28"/>
                <w:lang w:val="sv-SE"/>
              </w:rPr>
              <w:t>C.</w:t>
            </w:r>
            <w:r>
              <w:rPr>
                <w:rFonts w:ascii="Times New Roman" w:hAnsi="Times New Roman" w:cs="Times New Roman"/>
                <w:bCs/>
                <w:sz w:val="28"/>
                <w:szCs w:val="28"/>
              </w:rPr>
              <w:t xml:space="preserve"> Niu-Oóc.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905" w:type="dxa"/>
          </w:tcPr>
          <w:p>
            <w:pPr>
              <w:widowControl w:val="0"/>
              <w:spacing w:line="276" w:lineRule="auto"/>
              <w:jc w:val="both"/>
              <w:rPr>
                <w:rFonts w:ascii="Times New Roman" w:hAnsi="Times New Roman" w:cs="Times New Roman"/>
                <w:bCs/>
                <w:sz w:val="28"/>
                <w:szCs w:val="28"/>
                <w:lang w:val="sv-SE"/>
              </w:rPr>
            </w:pPr>
            <w:r>
              <w:rPr>
                <w:rFonts w:ascii="Times New Roman" w:hAnsi="Times New Roman" w:cs="Times New Roman"/>
                <w:bCs/>
                <w:sz w:val="28"/>
                <w:szCs w:val="28"/>
              </w:rPr>
              <w:t>B. Môn-trê-an.</w:t>
            </w:r>
          </w:p>
        </w:tc>
        <w:tc>
          <w:tcPr>
            <w:tcW w:w="4644" w:type="dxa"/>
          </w:tcPr>
          <w:p>
            <w:pPr>
              <w:widowControl w:val="0"/>
              <w:spacing w:line="276" w:lineRule="auto"/>
              <w:jc w:val="both"/>
              <w:rPr>
                <w:rFonts w:ascii="Times New Roman" w:hAnsi="Times New Roman" w:cs="Times New Roman"/>
                <w:bCs/>
                <w:sz w:val="28"/>
                <w:szCs w:val="28"/>
                <w:lang w:val="sv-SE"/>
              </w:rPr>
            </w:pPr>
            <w:r>
              <w:rPr>
                <w:rFonts w:ascii="Times New Roman" w:hAnsi="Times New Roman" w:cs="Times New Roman"/>
                <w:bCs/>
                <w:sz w:val="28"/>
                <w:szCs w:val="28"/>
                <w:lang w:val="sv-SE"/>
              </w:rPr>
              <w:t>D.</w:t>
            </w:r>
            <w:r>
              <w:rPr>
                <w:rFonts w:ascii="Times New Roman" w:hAnsi="Times New Roman" w:cs="Times New Roman"/>
                <w:bCs/>
                <w:sz w:val="28"/>
                <w:szCs w:val="28"/>
              </w:rPr>
              <w:t xml:space="preserve"> Si-ca-gô.</w:t>
            </w:r>
          </w:p>
        </w:tc>
      </w:tr>
    </w:tbl>
    <w:p>
      <w:pPr>
        <w:spacing w:line="276" w:lineRule="auto"/>
        <w:jc w:val="both"/>
        <w:rPr>
          <w:rFonts w:ascii="Times New Roman" w:hAnsi="Times New Roman" w:cs="Times New Roman"/>
          <w:sz w:val="28"/>
          <w:szCs w:val="28"/>
        </w:rPr>
      </w:pPr>
      <w:r>
        <w:rPr>
          <w:rFonts w:ascii="Times New Roman" w:hAnsi="Times New Roman" w:cs="Times New Roman"/>
          <w:b/>
          <w:bCs/>
          <w:sz w:val="28"/>
          <w:szCs w:val="28"/>
          <w:lang w:val="sv-SE"/>
        </w:rPr>
        <w:t xml:space="preserve">Câu </w:t>
      </w:r>
      <w:r>
        <w:rPr>
          <w:rFonts w:hint="default" w:ascii="Times New Roman" w:hAnsi="Times New Roman" w:cs="Times New Roman"/>
          <w:b/>
          <w:bCs/>
          <w:sz w:val="28"/>
          <w:szCs w:val="28"/>
          <w:lang w:val="vi-VN"/>
        </w:rPr>
        <w:t>8</w:t>
      </w:r>
      <w:r>
        <w:rPr>
          <w:rFonts w:ascii="Times New Roman" w:hAnsi="Times New Roman" w:cs="Times New Roman"/>
          <w:b/>
          <w:bCs/>
          <w:sz w:val="28"/>
          <w:szCs w:val="28"/>
        </w:rPr>
        <w:t xml:space="preserve">. </w:t>
      </w:r>
      <w:r>
        <w:rPr>
          <w:rFonts w:ascii="Times New Roman" w:hAnsi="Times New Roman" w:cs="Times New Roman"/>
          <w:bCs/>
          <w:sz w:val="28"/>
          <w:szCs w:val="28"/>
        </w:rPr>
        <w:t>Hoa Kỳ có trung tâm kinh tế lớn nào?</w:t>
      </w:r>
    </w:p>
    <w:tbl>
      <w:tblPr>
        <w:tblStyle w:val="111"/>
        <w:tblW w:w="0" w:type="auto"/>
        <w:tblInd w:w="73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905"/>
        <w:gridCol w:w="46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905" w:type="dxa"/>
          </w:tcPr>
          <w:p>
            <w:pPr>
              <w:widowControl w:val="0"/>
              <w:spacing w:line="276" w:lineRule="auto"/>
              <w:jc w:val="both"/>
              <w:rPr>
                <w:rFonts w:ascii="Times New Roman" w:hAnsi="Times New Roman" w:cs="Times New Roman"/>
                <w:bCs/>
                <w:sz w:val="28"/>
                <w:szCs w:val="28"/>
              </w:rPr>
            </w:pPr>
            <w:r>
              <w:rPr>
                <w:rFonts w:ascii="Times New Roman" w:hAnsi="Times New Roman" w:cs="Times New Roman"/>
                <w:bCs/>
                <w:sz w:val="28"/>
                <w:szCs w:val="28"/>
              </w:rPr>
              <w:t>A. Tô-rôn-tô.</w:t>
            </w:r>
          </w:p>
        </w:tc>
        <w:tc>
          <w:tcPr>
            <w:tcW w:w="4644" w:type="dxa"/>
          </w:tcPr>
          <w:p>
            <w:pPr>
              <w:widowControl w:val="0"/>
              <w:spacing w:line="276" w:lineRule="auto"/>
              <w:jc w:val="both"/>
              <w:rPr>
                <w:rFonts w:ascii="Times New Roman" w:hAnsi="Times New Roman" w:cs="Times New Roman"/>
                <w:bCs/>
                <w:sz w:val="28"/>
                <w:szCs w:val="28"/>
              </w:rPr>
            </w:pPr>
            <w:r>
              <w:rPr>
                <w:rFonts w:ascii="Times New Roman" w:hAnsi="Times New Roman" w:cs="Times New Roman"/>
                <w:bCs/>
                <w:sz w:val="28"/>
                <w:szCs w:val="28"/>
                <w:lang w:val="sv-SE"/>
              </w:rPr>
              <w:t>C.</w:t>
            </w:r>
            <w:r>
              <w:rPr>
                <w:rFonts w:ascii="Times New Roman" w:hAnsi="Times New Roman" w:cs="Times New Roman"/>
                <w:bCs/>
                <w:sz w:val="28"/>
                <w:szCs w:val="28"/>
              </w:rPr>
              <w:t xml:space="preserve"> Lốt-an-giơ-lét.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905" w:type="dxa"/>
          </w:tcPr>
          <w:p>
            <w:pPr>
              <w:widowControl w:val="0"/>
              <w:spacing w:line="276" w:lineRule="auto"/>
              <w:jc w:val="both"/>
              <w:rPr>
                <w:rFonts w:ascii="Times New Roman" w:hAnsi="Times New Roman" w:cs="Times New Roman"/>
                <w:bCs/>
                <w:sz w:val="28"/>
                <w:szCs w:val="28"/>
                <w:lang w:val="sv-SE"/>
              </w:rPr>
            </w:pPr>
            <w:r>
              <w:rPr>
                <w:rFonts w:ascii="Times New Roman" w:hAnsi="Times New Roman" w:cs="Times New Roman"/>
                <w:bCs/>
                <w:sz w:val="28"/>
                <w:szCs w:val="28"/>
              </w:rPr>
              <w:t>B. Van-cu-vơ.</w:t>
            </w:r>
          </w:p>
        </w:tc>
        <w:tc>
          <w:tcPr>
            <w:tcW w:w="4644" w:type="dxa"/>
          </w:tcPr>
          <w:p>
            <w:pPr>
              <w:widowControl w:val="0"/>
              <w:spacing w:line="276" w:lineRule="auto"/>
              <w:jc w:val="both"/>
              <w:rPr>
                <w:rFonts w:ascii="Times New Roman" w:hAnsi="Times New Roman" w:cs="Times New Roman"/>
                <w:bCs/>
                <w:sz w:val="28"/>
                <w:szCs w:val="28"/>
                <w:lang w:val="sv-SE"/>
              </w:rPr>
            </w:pPr>
            <w:r>
              <w:rPr>
                <w:rFonts w:ascii="Times New Roman" w:hAnsi="Times New Roman" w:cs="Times New Roman"/>
                <w:bCs/>
                <w:sz w:val="28"/>
                <w:szCs w:val="28"/>
                <w:lang w:val="sv-SE"/>
              </w:rPr>
              <w:t>D.</w:t>
            </w:r>
            <w:r>
              <w:rPr>
                <w:rFonts w:ascii="Times New Roman" w:hAnsi="Times New Roman" w:cs="Times New Roman"/>
                <w:bCs/>
                <w:sz w:val="28"/>
                <w:szCs w:val="28"/>
              </w:rPr>
              <w:t xml:space="preserve"> Môn-trê-an.</w:t>
            </w:r>
          </w:p>
        </w:tc>
      </w:tr>
    </w:tbl>
    <w:p>
      <w:pPr>
        <w:keepNext w:val="0"/>
        <w:keepLines w:val="0"/>
        <w:pageBreakBefore w:val="0"/>
        <w:kinsoku/>
        <w:wordWrap/>
        <w:overflowPunct/>
        <w:topLinePunct w:val="0"/>
        <w:autoSpaceDE/>
        <w:autoSpaceDN/>
        <w:bidi w:val="0"/>
        <w:adjustRightInd/>
        <w:snapToGrid/>
        <w:spacing w:line="276" w:lineRule="auto"/>
        <w:ind w:firstLine="720" w:firstLineChars="0"/>
        <w:jc w:val="both"/>
        <w:textAlignment w:val="auto"/>
        <w:rPr>
          <w:rFonts w:hint="default" w:ascii="Times New Roman" w:hAnsi="Times New Roman" w:cs="Times New Roman"/>
          <w:b/>
          <w:bCs/>
          <w:sz w:val="27"/>
          <w:szCs w:val="27"/>
          <w:lang w:val="sv-SE"/>
        </w:rPr>
      </w:pPr>
      <w:r>
        <w:rPr>
          <w:rFonts w:hint="default" w:ascii="Times New Roman" w:hAnsi="Times New Roman" w:cs="Times New Roman"/>
          <w:b/>
          <w:bCs/>
          <w:sz w:val="27"/>
          <w:szCs w:val="27"/>
          <w:lang w:val="sv-SE"/>
        </w:rPr>
        <w:t>II. Phần tự luận: (</w:t>
      </w:r>
      <w:r>
        <w:rPr>
          <w:rFonts w:hint="default" w:ascii="Times New Roman" w:hAnsi="Times New Roman" w:cs="Times New Roman"/>
          <w:b/>
          <w:bCs/>
          <w:sz w:val="27"/>
          <w:szCs w:val="27"/>
        </w:rPr>
        <w:t>3</w:t>
      </w:r>
      <w:r>
        <w:rPr>
          <w:rFonts w:hint="default" w:ascii="Times New Roman" w:hAnsi="Times New Roman" w:cs="Times New Roman"/>
          <w:b/>
          <w:bCs/>
          <w:sz w:val="27"/>
          <w:szCs w:val="27"/>
          <w:lang w:val="sv-SE"/>
        </w:rPr>
        <w:t>.0 điểm)</w:t>
      </w:r>
    </w:p>
    <w:p>
      <w:pPr>
        <w:pStyle w:val="85"/>
        <w:shd w:val="clear" w:color="auto" w:fill="FFFFFF"/>
        <w:ind w:firstLine="720" w:firstLineChars="0"/>
        <w:jc w:val="both"/>
        <w:rPr>
          <w:rStyle w:val="92"/>
          <w:rFonts w:ascii="Times New Roman" w:hAnsi="Times New Roman" w:cs="Times New Roman"/>
          <w:b w:val="0"/>
          <w:bCs w:val="0"/>
          <w:i/>
          <w:iCs/>
          <w:sz w:val="28"/>
          <w:szCs w:val="28"/>
        </w:rPr>
      </w:pPr>
      <w:r>
        <w:rPr>
          <w:rStyle w:val="92"/>
          <w:rFonts w:ascii="Times New Roman" w:hAnsi="Times New Roman" w:cs="Times New Roman"/>
          <w:sz w:val="28"/>
          <w:szCs w:val="28"/>
        </w:rPr>
        <w:t>Câu 9.</w:t>
      </w:r>
      <w:r>
        <w:rPr>
          <w:rStyle w:val="92"/>
          <w:rFonts w:ascii="Times New Roman" w:hAnsi="Times New Roman" w:cs="Times New Roman"/>
          <w:b w:val="0"/>
          <w:bCs w:val="0"/>
          <w:sz w:val="28"/>
          <w:szCs w:val="28"/>
        </w:rPr>
        <w:t xml:space="preserve"> </w:t>
      </w:r>
      <w:r>
        <w:rPr>
          <w:rStyle w:val="92"/>
          <w:rFonts w:ascii="Times New Roman" w:hAnsi="Times New Roman" w:cs="Times New Roman"/>
          <w:b w:val="0"/>
          <w:bCs w:val="0"/>
          <w:i/>
          <w:iCs/>
          <w:sz w:val="28"/>
          <w:szCs w:val="28"/>
        </w:rPr>
        <w:t xml:space="preserve">(1.5 điểm) </w:t>
      </w:r>
    </w:p>
    <w:p>
      <w:pPr>
        <w:pStyle w:val="85"/>
        <w:shd w:val="clear" w:color="auto" w:fill="FFFFFF"/>
        <w:ind w:firstLine="720"/>
        <w:jc w:val="both"/>
        <w:rPr>
          <w:rStyle w:val="92"/>
          <w:rFonts w:ascii="Times New Roman" w:hAnsi="Times New Roman" w:cs="Times New Roman"/>
          <w:b w:val="0"/>
          <w:bCs w:val="0"/>
          <w:iCs/>
          <w:sz w:val="28"/>
          <w:szCs w:val="28"/>
        </w:rPr>
      </w:pPr>
      <w:r>
        <w:rPr>
          <w:rStyle w:val="92"/>
          <w:rFonts w:ascii="Times New Roman" w:hAnsi="Times New Roman" w:cs="Times New Roman"/>
          <w:b w:val="0"/>
          <w:bCs w:val="0"/>
          <w:iCs/>
          <w:sz w:val="28"/>
          <w:szCs w:val="28"/>
        </w:rPr>
        <w:t>Trình bày sự phân hóa địa hình ở Bắc Mỹ.</w:t>
      </w:r>
    </w:p>
    <w:p>
      <w:pPr>
        <w:pStyle w:val="85"/>
        <w:shd w:val="clear" w:color="auto" w:fill="FFFFFF"/>
        <w:ind w:firstLine="720" w:firstLineChars="0"/>
        <w:jc w:val="both"/>
        <w:rPr>
          <w:rStyle w:val="92"/>
          <w:rFonts w:ascii="Times New Roman" w:hAnsi="Times New Roman" w:cs="Times New Roman"/>
          <w:sz w:val="28"/>
          <w:szCs w:val="28"/>
        </w:rPr>
      </w:pPr>
    </w:p>
    <w:p>
      <w:pPr>
        <w:pStyle w:val="85"/>
        <w:shd w:val="clear" w:color="auto" w:fill="FFFFFF"/>
        <w:ind w:firstLine="720" w:firstLineChars="0"/>
        <w:jc w:val="both"/>
        <w:rPr>
          <w:rStyle w:val="92"/>
          <w:rFonts w:ascii="Times New Roman" w:hAnsi="Times New Roman" w:cs="Times New Roman"/>
          <w:sz w:val="28"/>
          <w:szCs w:val="28"/>
        </w:rPr>
      </w:pPr>
    </w:p>
    <w:p>
      <w:pPr>
        <w:pStyle w:val="85"/>
        <w:shd w:val="clear" w:color="auto" w:fill="FFFFFF"/>
        <w:ind w:firstLine="720" w:firstLineChars="0"/>
        <w:jc w:val="both"/>
        <w:rPr>
          <w:rStyle w:val="92"/>
          <w:rFonts w:ascii="Times New Roman" w:hAnsi="Times New Roman" w:cs="Times New Roman"/>
          <w:b w:val="0"/>
          <w:bCs w:val="0"/>
          <w:i/>
          <w:iCs/>
          <w:sz w:val="28"/>
          <w:szCs w:val="28"/>
        </w:rPr>
      </w:pPr>
      <w:r>
        <w:rPr>
          <w:rStyle w:val="92"/>
          <w:rFonts w:ascii="Times New Roman" w:hAnsi="Times New Roman" w:cs="Times New Roman"/>
          <w:sz w:val="28"/>
          <w:szCs w:val="28"/>
        </w:rPr>
        <w:t xml:space="preserve">Câu </w:t>
      </w:r>
      <w:r>
        <w:rPr>
          <w:rStyle w:val="92"/>
          <w:rFonts w:hint="default" w:ascii="Times New Roman" w:hAnsi="Times New Roman" w:cs="Times New Roman"/>
          <w:sz w:val="28"/>
          <w:szCs w:val="28"/>
          <w:lang w:val="vi-VN"/>
        </w:rPr>
        <w:t>1</w:t>
      </w:r>
      <w:r>
        <w:rPr>
          <w:rStyle w:val="92"/>
          <w:rFonts w:ascii="Times New Roman" w:hAnsi="Times New Roman" w:cs="Times New Roman"/>
          <w:sz w:val="28"/>
          <w:szCs w:val="28"/>
        </w:rPr>
        <w:t>0.</w:t>
      </w:r>
      <w:r>
        <w:rPr>
          <w:rStyle w:val="92"/>
          <w:rFonts w:ascii="Times New Roman" w:hAnsi="Times New Roman" w:cs="Times New Roman"/>
          <w:b w:val="0"/>
          <w:bCs w:val="0"/>
          <w:sz w:val="28"/>
          <w:szCs w:val="28"/>
        </w:rPr>
        <w:t xml:space="preserve"> </w:t>
      </w:r>
      <w:r>
        <w:rPr>
          <w:rStyle w:val="92"/>
          <w:rFonts w:ascii="Times New Roman" w:hAnsi="Times New Roman" w:cs="Times New Roman"/>
          <w:b w:val="0"/>
          <w:bCs w:val="0"/>
          <w:i/>
          <w:iCs/>
          <w:sz w:val="28"/>
          <w:szCs w:val="28"/>
        </w:rPr>
        <w:t>(1.0 điểm)</w:t>
      </w:r>
    </w:p>
    <w:p>
      <w:pPr>
        <w:pStyle w:val="85"/>
        <w:shd w:val="clear" w:color="auto" w:fill="FFFFFF"/>
        <w:ind w:firstLine="720" w:firstLineChars="0"/>
        <w:jc w:val="both"/>
        <w:rPr>
          <w:rStyle w:val="92"/>
          <w:rFonts w:ascii="Times New Roman" w:hAnsi="Times New Roman" w:cs="Times New Roman"/>
          <w:b w:val="0"/>
          <w:bCs w:val="0"/>
          <w:iCs/>
          <w:sz w:val="28"/>
          <w:szCs w:val="28"/>
        </w:rPr>
      </w:pPr>
      <w:r>
        <w:rPr>
          <w:rFonts w:ascii="Times New Roman" w:hAnsi="Times New Roman" w:cs="Times New Roman"/>
          <w:iCs/>
          <w:sz w:val="28"/>
          <w:szCs w:val="28"/>
        </w:rPr>
        <w:t>Cách thức người Châu Phi khai thác, bảo vệ thiên nhiên ở môi trường hoang mạc như thế nào?</w:t>
      </w:r>
    </w:p>
    <w:p>
      <w:pPr>
        <w:pStyle w:val="85"/>
        <w:shd w:val="clear" w:color="auto" w:fill="FFFFFF"/>
        <w:ind w:firstLine="720" w:firstLineChars="0"/>
        <w:jc w:val="both"/>
        <w:rPr>
          <w:sz w:val="26"/>
          <w:szCs w:val="26"/>
        </w:rPr>
      </w:pPr>
      <w:r>
        <w:rPr>
          <w:rStyle w:val="92"/>
          <w:rFonts w:ascii="Times New Roman" w:hAnsi="Times New Roman" w:cs="Times New Roman"/>
          <w:sz w:val="28"/>
          <w:szCs w:val="28"/>
        </w:rPr>
        <w:t xml:space="preserve">Câu </w:t>
      </w:r>
      <w:r>
        <w:rPr>
          <w:rStyle w:val="92"/>
          <w:rFonts w:hint="default" w:ascii="Times New Roman" w:hAnsi="Times New Roman" w:cs="Times New Roman"/>
          <w:sz w:val="28"/>
          <w:szCs w:val="28"/>
          <w:lang w:val="vi-VN"/>
        </w:rPr>
        <w:t>1</w:t>
      </w:r>
      <w:r>
        <w:rPr>
          <w:rStyle w:val="92"/>
          <w:rFonts w:ascii="Times New Roman" w:hAnsi="Times New Roman" w:cs="Times New Roman"/>
          <w:sz w:val="28"/>
          <w:szCs w:val="28"/>
        </w:rPr>
        <w:t>1.</w:t>
      </w:r>
      <w:r>
        <w:rPr>
          <w:rStyle w:val="92"/>
          <w:rFonts w:ascii="Times New Roman" w:hAnsi="Times New Roman" w:cs="Times New Roman"/>
          <w:b w:val="0"/>
          <w:bCs w:val="0"/>
          <w:sz w:val="28"/>
          <w:szCs w:val="28"/>
        </w:rPr>
        <w:t xml:space="preserve"> </w:t>
      </w:r>
      <w:r>
        <w:rPr>
          <w:rStyle w:val="92"/>
          <w:rFonts w:ascii="Times New Roman" w:hAnsi="Times New Roman" w:cs="Times New Roman"/>
          <w:b w:val="0"/>
          <w:bCs w:val="0"/>
          <w:i/>
          <w:iCs/>
          <w:sz w:val="28"/>
          <w:szCs w:val="28"/>
        </w:rPr>
        <w:t>(0.5 điểm)</w:t>
      </w:r>
      <w:r>
        <w:rPr>
          <w:sz w:val="26"/>
          <w:szCs w:val="26"/>
        </w:rPr>
        <w:t xml:space="preserve"> </w:t>
      </w:r>
    </w:p>
    <w:p>
      <w:pPr>
        <w:pStyle w:val="85"/>
        <w:shd w:val="clear" w:color="auto" w:fill="FFFFFF"/>
        <w:ind w:firstLine="720"/>
        <w:jc w:val="both"/>
        <w:rPr>
          <w:rFonts w:ascii="Times New Roman" w:hAnsi="Times New Roman" w:cs="Times New Roman"/>
          <w:iCs/>
          <w:sz w:val="28"/>
          <w:szCs w:val="28"/>
        </w:rPr>
      </w:pPr>
      <w:r>
        <w:rPr>
          <w:rFonts w:ascii="Times New Roman" w:hAnsi="Times New Roman" w:cs="Times New Roman"/>
          <w:iCs/>
          <w:sz w:val="28"/>
          <w:szCs w:val="28"/>
        </w:rPr>
        <w:t>Trình bày hiểu biết của em về Nelson Mandela.</w:t>
      </w:r>
    </w:p>
    <w:p>
      <w:pPr>
        <w:keepNext w:val="0"/>
        <w:keepLines w:val="0"/>
        <w:pageBreakBefore w:val="0"/>
        <w:kinsoku/>
        <w:wordWrap/>
        <w:overflowPunct/>
        <w:topLinePunct w:val="0"/>
        <w:autoSpaceDE/>
        <w:autoSpaceDN/>
        <w:bidi w:val="0"/>
        <w:adjustRightInd/>
        <w:snapToGrid/>
        <w:spacing w:line="276" w:lineRule="auto"/>
        <w:ind w:firstLine="720" w:firstLineChars="0"/>
        <w:jc w:val="both"/>
        <w:textAlignment w:val="auto"/>
        <w:rPr>
          <w:rFonts w:hint="default" w:ascii="Times New Roman" w:hAnsi="Times New Roman" w:cs="Times New Roman"/>
          <w:b/>
          <w:bCs/>
          <w:sz w:val="27"/>
          <w:szCs w:val="27"/>
          <w:lang w:val="sv-SE"/>
        </w:rPr>
      </w:pPr>
    </w:p>
    <w:p>
      <w:pPr>
        <w:keepNext w:val="0"/>
        <w:keepLines w:val="0"/>
        <w:pageBreakBefore w:val="0"/>
        <w:kinsoku/>
        <w:wordWrap/>
        <w:overflowPunct/>
        <w:topLinePunct w:val="0"/>
        <w:autoSpaceDE/>
        <w:autoSpaceDN/>
        <w:bidi w:val="0"/>
        <w:adjustRightInd/>
        <w:snapToGrid/>
        <w:spacing w:line="276" w:lineRule="auto"/>
        <w:jc w:val="center"/>
        <w:textAlignment w:val="auto"/>
        <w:rPr>
          <w:rFonts w:hint="default" w:ascii="Times New Roman" w:hAnsi="Times New Roman" w:cs="Times New Roman"/>
          <w:i/>
          <w:sz w:val="27"/>
          <w:szCs w:val="27"/>
          <w:lang w:val="vi-VN"/>
        </w:rPr>
      </w:pPr>
      <w:r>
        <w:rPr>
          <w:rFonts w:hint="default" w:ascii="Times New Roman" w:hAnsi="Times New Roman" w:cs="Times New Roman"/>
          <w:i/>
          <w:sz w:val="27"/>
          <w:szCs w:val="27"/>
          <w:lang w:val="vi-VN"/>
        </w:rPr>
        <w:t>----</w:t>
      </w:r>
      <w:r>
        <w:rPr>
          <w:rFonts w:hint="default" w:ascii="Times New Roman" w:hAnsi="Times New Roman" w:cs="Times New Roman"/>
          <w:i/>
          <w:sz w:val="27"/>
          <w:szCs w:val="27"/>
        </w:rPr>
        <w:t>-</w:t>
      </w:r>
      <w:r>
        <w:rPr>
          <w:rFonts w:hint="default" w:ascii="Times New Roman" w:hAnsi="Times New Roman" w:cs="Times New Roman"/>
          <w:i/>
          <w:sz w:val="27"/>
          <w:szCs w:val="27"/>
          <w:lang w:val="nl-NL"/>
        </w:rPr>
        <w:t>----------Hết---------</w:t>
      </w:r>
      <w:r>
        <w:rPr>
          <w:rFonts w:hint="default" w:ascii="Times New Roman" w:hAnsi="Times New Roman" w:cs="Times New Roman"/>
          <w:i/>
          <w:sz w:val="27"/>
          <w:szCs w:val="27"/>
        </w:rPr>
        <w:t>-</w:t>
      </w:r>
      <w:r>
        <w:rPr>
          <w:rFonts w:hint="default" w:ascii="Times New Roman" w:hAnsi="Times New Roman" w:cs="Times New Roman"/>
          <w:i/>
          <w:sz w:val="27"/>
          <w:szCs w:val="27"/>
          <w:lang w:val="vi-VN"/>
        </w:rPr>
        <w:t>---</w:t>
      </w:r>
    </w:p>
    <w:p>
      <w:pPr>
        <w:keepNext w:val="0"/>
        <w:keepLines w:val="0"/>
        <w:pageBreakBefore w:val="0"/>
        <w:kinsoku/>
        <w:wordWrap/>
        <w:overflowPunct/>
        <w:topLinePunct w:val="0"/>
        <w:autoSpaceDE/>
        <w:autoSpaceDN/>
        <w:bidi w:val="0"/>
        <w:adjustRightInd/>
        <w:snapToGrid/>
        <w:spacing w:line="276" w:lineRule="auto"/>
        <w:jc w:val="center"/>
        <w:textAlignment w:val="auto"/>
        <w:rPr>
          <w:rFonts w:hint="default" w:ascii="Times New Roman" w:hAnsi="Times New Roman" w:cs="Times New Roman"/>
          <w:i/>
          <w:sz w:val="27"/>
          <w:szCs w:val="27"/>
        </w:rPr>
      </w:pPr>
    </w:p>
    <w:p>
      <w:pPr>
        <w:keepNext w:val="0"/>
        <w:keepLines w:val="0"/>
        <w:pageBreakBefore w:val="0"/>
        <w:kinsoku/>
        <w:wordWrap/>
        <w:overflowPunct/>
        <w:topLinePunct w:val="0"/>
        <w:autoSpaceDE/>
        <w:autoSpaceDN/>
        <w:bidi w:val="0"/>
        <w:adjustRightInd/>
        <w:snapToGrid/>
        <w:spacing w:line="276" w:lineRule="auto"/>
        <w:jc w:val="center"/>
        <w:textAlignment w:val="auto"/>
        <w:rPr>
          <w:rFonts w:hint="default" w:ascii="Times New Roman" w:hAnsi="Times New Roman" w:cs="Times New Roman"/>
          <w:i/>
          <w:sz w:val="27"/>
          <w:szCs w:val="27"/>
        </w:rPr>
      </w:pPr>
    </w:p>
    <w:p>
      <w:pPr>
        <w:keepNext w:val="0"/>
        <w:keepLines w:val="0"/>
        <w:pageBreakBefore w:val="0"/>
        <w:kinsoku/>
        <w:wordWrap/>
        <w:overflowPunct/>
        <w:topLinePunct w:val="0"/>
        <w:autoSpaceDE/>
        <w:autoSpaceDN/>
        <w:bidi w:val="0"/>
        <w:adjustRightInd/>
        <w:snapToGrid/>
        <w:spacing w:line="276" w:lineRule="auto"/>
        <w:jc w:val="center"/>
        <w:textAlignment w:val="auto"/>
        <w:rPr>
          <w:rFonts w:hint="default" w:ascii="Times New Roman" w:hAnsi="Times New Roman" w:cs="Times New Roman"/>
          <w:i/>
          <w:sz w:val="27"/>
          <w:szCs w:val="27"/>
        </w:rPr>
      </w:pPr>
    </w:p>
    <w:p>
      <w:pPr>
        <w:keepNext w:val="0"/>
        <w:keepLines w:val="0"/>
        <w:pageBreakBefore w:val="0"/>
        <w:kinsoku/>
        <w:wordWrap/>
        <w:overflowPunct/>
        <w:topLinePunct w:val="0"/>
        <w:autoSpaceDE/>
        <w:autoSpaceDN/>
        <w:bidi w:val="0"/>
        <w:adjustRightInd/>
        <w:snapToGrid/>
        <w:spacing w:line="276" w:lineRule="auto"/>
        <w:jc w:val="center"/>
        <w:textAlignment w:val="auto"/>
        <w:rPr>
          <w:rFonts w:hint="default" w:ascii="Times New Roman" w:hAnsi="Times New Roman" w:cs="Times New Roman"/>
          <w:i/>
          <w:sz w:val="27"/>
          <w:szCs w:val="27"/>
        </w:rPr>
      </w:pPr>
    </w:p>
    <w:p>
      <w:pPr>
        <w:jc w:val="center"/>
        <w:rPr>
          <w:rFonts w:ascii="Times New Roman" w:hAnsi="Times New Roman" w:cs="Times New Roman"/>
          <w:i/>
          <w:sz w:val="27"/>
          <w:szCs w:val="27"/>
        </w:rPr>
      </w:pPr>
    </w:p>
    <w:p>
      <w:pPr>
        <w:jc w:val="center"/>
        <w:rPr>
          <w:rFonts w:ascii="Times New Roman" w:hAnsi="Times New Roman" w:cs="Times New Roman"/>
          <w:i/>
          <w:sz w:val="27"/>
          <w:szCs w:val="27"/>
        </w:rPr>
      </w:pPr>
    </w:p>
    <w:p>
      <w:pPr>
        <w:jc w:val="center"/>
        <w:rPr>
          <w:rFonts w:ascii="Times New Roman" w:hAnsi="Times New Roman" w:cs="Times New Roman"/>
          <w:i/>
          <w:sz w:val="27"/>
          <w:szCs w:val="27"/>
        </w:rPr>
      </w:pPr>
    </w:p>
    <w:p>
      <w:pPr>
        <w:jc w:val="center"/>
        <w:rPr>
          <w:rFonts w:ascii="Times New Roman" w:hAnsi="Times New Roman" w:cs="Times New Roman"/>
          <w:i/>
          <w:sz w:val="27"/>
          <w:szCs w:val="27"/>
        </w:rPr>
      </w:pPr>
    </w:p>
    <w:p>
      <w:pPr>
        <w:jc w:val="center"/>
        <w:rPr>
          <w:rFonts w:ascii="Times New Roman" w:hAnsi="Times New Roman" w:cs="Times New Roman"/>
          <w:i/>
          <w:sz w:val="27"/>
          <w:szCs w:val="27"/>
        </w:rPr>
      </w:pPr>
    </w:p>
    <w:p>
      <w:pPr>
        <w:jc w:val="center"/>
        <w:rPr>
          <w:rFonts w:ascii="Times New Roman" w:hAnsi="Times New Roman" w:cs="Times New Roman"/>
          <w:i/>
          <w:sz w:val="27"/>
          <w:szCs w:val="27"/>
        </w:rPr>
      </w:pPr>
    </w:p>
    <w:p>
      <w:pPr>
        <w:jc w:val="center"/>
        <w:rPr>
          <w:rFonts w:ascii="Times New Roman" w:hAnsi="Times New Roman" w:cs="Times New Roman"/>
          <w:i/>
          <w:sz w:val="27"/>
          <w:szCs w:val="27"/>
        </w:rPr>
      </w:pPr>
    </w:p>
    <w:p>
      <w:pPr>
        <w:jc w:val="center"/>
        <w:rPr>
          <w:rFonts w:ascii="Times New Roman" w:hAnsi="Times New Roman" w:cs="Times New Roman"/>
          <w:i/>
          <w:sz w:val="27"/>
          <w:szCs w:val="27"/>
        </w:rPr>
      </w:pPr>
    </w:p>
    <w:p>
      <w:pPr>
        <w:jc w:val="center"/>
        <w:rPr>
          <w:rFonts w:ascii="Times New Roman" w:hAnsi="Times New Roman" w:cs="Times New Roman"/>
          <w:i/>
          <w:sz w:val="27"/>
          <w:szCs w:val="27"/>
        </w:rPr>
      </w:pPr>
    </w:p>
    <w:p>
      <w:pPr>
        <w:jc w:val="center"/>
        <w:rPr>
          <w:rFonts w:ascii="Times New Roman" w:hAnsi="Times New Roman" w:cs="Times New Roman"/>
          <w:i/>
          <w:sz w:val="27"/>
          <w:szCs w:val="27"/>
        </w:rPr>
      </w:pPr>
    </w:p>
    <w:p>
      <w:pPr>
        <w:jc w:val="center"/>
        <w:rPr>
          <w:rFonts w:ascii="Times New Roman" w:hAnsi="Times New Roman" w:cs="Times New Roman"/>
          <w:i/>
          <w:sz w:val="27"/>
          <w:szCs w:val="27"/>
        </w:rPr>
      </w:pPr>
    </w:p>
    <w:p>
      <w:pPr>
        <w:jc w:val="center"/>
        <w:rPr>
          <w:rFonts w:ascii="Times New Roman" w:hAnsi="Times New Roman" w:cs="Times New Roman"/>
          <w:i/>
          <w:sz w:val="27"/>
          <w:szCs w:val="27"/>
        </w:rPr>
      </w:pPr>
    </w:p>
    <w:p>
      <w:pPr>
        <w:jc w:val="center"/>
        <w:rPr>
          <w:rFonts w:ascii="Times New Roman" w:hAnsi="Times New Roman" w:cs="Times New Roman"/>
          <w:i/>
          <w:sz w:val="27"/>
          <w:szCs w:val="27"/>
        </w:rPr>
      </w:pPr>
    </w:p>
    <w:p>
      <w:pPr>
        <w:jc w:val="center"/>
        <w:rPr>
          <w:rFonts w:ascii="Times New Roman" w:hAnsi="Times New Roman" w:cs="Times New Roman"/>
          <w:i/>
          <w:sz w:val="27"/>
          <w:szCs w:val="27"/>
        </w:rPr>
      </w:pPr>
    </w:p>
    <w:p>
      <w:pPr>
        <w:jc w:val="center"/>
        <w:rPr>
          <w:rFonts w:ascii="Times New Roman" w:hAnsi="Times New Roman" w:cs="Times New Roman"/>
          <w:i/>
          <w:sz w:val="27"/>
          <w:szCs w:val="27"/>
        </w:rPr>
      </w:pPr>
    </w:p>
    <w:p>
      <w:pPr>
        <w:jc w:val="center"/>
        <w:rPr>
          <w:rFonts w:ascii="Times New Roman" w:hAnsi="Times New Roman" w:cs="Times New Roman"/>
          <w:i/>
          <w:sz w:val="27"/>
          <w:szCs w:val="27"/>
        </w:rPr>
      </w:pPr>
    </w:p>
    <w:p>
      <w:pPr>
        <w:jc w:val="center"/>
        <w:rPr>
          <w:rFonts w:ascii="Times New Roman" w:hAnsi="Times New Roman" w:cs="Times New Roman"/>
          <w:i/>
          <w:sz w:val="27"/>
          <w:szCs w:val="27"/>
        </w:rPr>
      </w:pPr>
    </w:p>
    <w:p>
      <w:pPr>
        <w:jc w:val="center"/>
        <w:rPr>
          <w:rFonts w:ascii="Times New Roman" w:hAnsi="Times New Roman" w:cs="Times New Roman"/>
          <w:i/>
          <w:sz w:val="27"/>
          <w:szCs w:val="27"/>
        </w:rPr>
      </w:pPr>
    </w:p>
    <w:p>
      <w:pPr>
        <w:jc w:val="center"/>
        <w:rPr>
          <w:rFonts w:ascii="Times New Roman" w:hAnsi="Times New Roman" w:cs="Times New Roman"/>
          <w:i/>
          <w:sz w:val="27"/>
          <w:szCs w:val="27"/>
        </w:rPr>
      </w:pPr>
    </w:p>
    <w:p>
      <w:pPr>
        <w:jc w:val="center"/>
        <w:rPr>
          <w:rFonts w:ascii="Times New Roman" w:hAnsi="Times New Roman" w:cs="Times New Roman"/>
          <w:i/>
          <w:sz w:val="27"/>
          <w:szCs w:val="27"/>
        </w:rPr>
      </w:pPr>
    </w:p>
    <w:p>
      <w:pPr>
        <w:jc w:val="center"/>
        <w:rPr>
          <w:rFonts w:ascii="Times New Roman" w:hAnsi="Times New Roman" w:cs="Times New Roman"/>
          <w:i/>
          <w:sz w:val="27"/>
          <w:szCs w:val="27"/>
        </w:rPr>
      </w:pPr>
    </w:p>
    <w:p>
      <w:pPr>
        <w:jc w:val="center"/>
        <w:rPr>
          <w:rFonts w:ascii="Times New Roman" w:hAnsi="Times New Roman" w:cs="Times New Roman"/>
          <w:i/>
          <w:sz w:val="27"/>
          <w:szCs w:val="27"/>
        </w:rPr>
      </w:pPr>
    </w:p>
    <w:p>
      <w:pPr>
        <w:jc w:val="both"/>
        <w:rPr>
          <w:rFonts w:ascii="Times New Roman" w:hAnsi="Times New Roman" w:cs="Times New Roman"/>
          <w:i/>
          <w:sz w:val="27"/>
          <w:szCs w:val="27"/>
        </w:rPr>
      </w:pPr>
    </w:p>
    <w:p>
      <w:pPr>
        <w:jc w:val="both"/>
        <w:rPr>
          <w:rFonts w:ascii="Times New Roman" w:hAnsi="Times New Roman" w:cs="Times New Roman"/>
          <w:i/>
          <w:sz w:val="27"/>
          <w:szCs w:val="27"/>
        </w:rPr>
      </w:pPr>
    </w:p>
    <w:p>
      <w:pPr>
        <w:jc w:val="both"/>
        <w:rPr>
          <w:rFonts w:ascii="Times New Roman" w:hAnsi="Times New Roman" w:cs="Times New Roman"/>
          <w:i/>
          <w:sz w:val="27"/>
          <w:szCs w:val="27"/>
        </w:rPr>
      </w:pPr>
    </w:p>
    <w:p>
      <w:pPr>
        <w:jc w:val="center"/>
        <w:rPr>
          <w:rFonts w:ascii="Times New Roman" w:hAnsi="Times New Roman" w:cs="Times New Roman"/>
          <w:i/>
          <w:sz w:val="27"/>
          <w:szCs w:val="27"/>
        </w:rPr>
      </w:pPr>
    </w:p>
    <w:p>
      <w:pPr>
        <w:jc w:val="center"/>
        <w:rPr>
          <w:rFonts w:ascii="Times New Roman" w:hAnsi="Times New Roman" w:cs="Times New Roman"/>
          <w:i/>
          <w:sz w:val="27"/>
          <w:szCs w:val="27"/>
        </w:rPr>
      </w:pPr>
    </w:p>
    <w:p>
      <w:pPr>
        <w:jc w:val="center"/>
        <w:rPr>
          <w:rFonts w:ascii="Times New Roman" w:hAnsi="Times New Roman" w:cs="Times New Roman"/>
          <w:i/>
          <w:sz w:val="27"/>
          <w:szCs w:val="27"/>
        </w:rPr>
      </w:pPr>
    </w:p>
    <w:p>
      <w:pPr>
        <w:jc w:val="both"/>
        <w:rPr>
          <w:rFonts w:ascii="Times New Roman" w:hAnsi="Times New Roman" w:cs="Times New Roman"/>
          <w:i/>
          <w:sz w:val="27"/>
          <w:szCs w:val="27"/>
        </w:rPr>
      </w:pPr>
    </w:p>
    <w:p>
      <w:pPr>
        <w:jc w:val="center"/>
        <w:rPr>
          <w:rFonts w:ascii="Times New Roman" w:hAnsi="Times New Roman" w:cs="Times New Roman"/>
          <w:i/>
          <w:sz w:val="27"/>
          <w:szCs w:val="27"/>
        </w:rPr>
      </w:pPr>
    </w:p>
    <w:p>
      <w:pPr>
        <w:jc w:val="center"/>
        <w:rPr>
          <w:rFonts w:ascii="Times New Roman" w:hAnsi="Times New Roman" w:cs="Times New Roman"/>
          <w:i/>
          <w:sz w:val="27"/>
          <w:szCs w:val="27"/>
        </w:rPr>
      </w:pPr>
    </w:p>
    <w:p>
      <w:pPr>
        <w:spacing w:line="276" w:lineRule="auto"/>
        <w:ind w:right="71"/>
        <w:jc w:val="both"/>
        <w:rPr>
          <w:rFonts w:ascii="Times New Roman" w:hAnsi="Times New Roman" w:cs="Times New Roman"/>
          <w:i/>
          <w:spacing w:val="-8"/>
          <w:sz w:val="27"/>
          <w:szCs w:val="27"/>
        </w:rPr>
      </w:pPr>
      <w:r>
        <w:rPr>
          <w:rFonts w:ascii="Times New Roman" w:hAnsi="Times New Roman" w:cs="Times New Roman"/>
          <w:i/>
          <w:spacing w:val="-8"/>
          <w:sz w:val="27"/>
          <w:szCs w:val="27"/>
        </w:rPr>
        <w:t>Học sinh không được sử dụng tài liệu. Giám thị coi kiểm tra không giải thích gì thêm</w:t>
      </w:r>
    </w:p>
    <w:p>
      <w:pPr>
        <w:spacing w:line="276" w:lineRule="auto"/>
        <w:rPr>
          <w:rFonts w:ascii="Times New Roman" w:hAnsi="Times New Roman" w:eastAsia="Times New Roman" w:cs="Times New Roman"/>
          <w:sz w:val="27"/>
          <w:szCs w:val="27"/>
        </w:rPr>
      </w:pPr>
      <w:r>
        <w:rPr>
          <w:rFonts w:ascii="Times New Roman" w:hAnsi="Times New Roman" w:eastAsia="Times New Roman" w:cs="Times New Roman"/>
          <w:sz w:val="27"/>
          <w:szCs w:val="27"/>
        </w:rPr>
        <w:t>Họ tên học sinh…………………………….lớp:…………….SBD………………</w:t>
      </w:r>
    </w:p>
    <w:p>
      <w:pPr>
        <w:spacing w:line="276" w:lineRule="auto"/>
        <w:rPr>
          <w:rFonts w:ascii="Times New Roman" w:hAnsi="Times New Roman" w:eastAsia="Times New Roman" w:cs="Times New Roman"/>
          <w:sz w:val="28"/>
          <w:szCs w:val="28"/>
        </w:rPr>
      </w:pPr>
      <w:r>
        <w:rPr>
          <w:rFonts w:ascii="Times New Roman" w:hAnsi="Times New Roman" w:eastAsia="Times New Roman" w:cs="Times New Roman"/>
          <w:sz w:val="27"/>
          <w:szCs w:val="27"/>
        </w:rPr>
        <w:t>Chữ ký giám thị:…………………………………………………………………..</w:t>
      </w:r>
    </w:p>
    <w:tbl>
      <w:tblPr>
        <w:tblStyle w:val="12"/>
        <w:tblW w:w="9712" w:type="dxa"/>
        <w:jc w:val="center"/>
        <w:tblLayout w:type="autofit"/>
        <w:tblCellMar>
          <w:top w:w="0" w:type="dxa"/>
          <w:left w:w="108" w:type="dxa"/>
          <w:bottom w:w="0" w:type="dxa"/>
          <w:right w:w="108" w:type="dxa"/>
        </w:tblCellMar>
      </w:tblPr>
      <w:tblGrid>
        <w:gridCol w:w="4537"/>
        <w:gridCol w:w="5175"/>
      </w:tblGrid>
      <w:tr>
        <w:tblPrEx>
          <w:tblCellMar>
            <w:top w:w="0" w:type="dxa"/>
            <w:left w:w="108" w:type="dxa"/>
            <w:bottom w:w="0" w:type="dxa"/>
            <w:right w:w="108" w:type="dxa"/>
          </w:tblCellMar>
        </w:tblPrEx>
        <w:trPr>
          <w:trHeight w:val="90" w:hRule="atLeast"/>
          <w:jc w:val="center"/>
        </w:trPr>
        <w:tc>
          <w:tcPr>
            <w:tcW w:w="4537" w:type="dxa"/>
          </w:tcPr>
          <w:p>
            <w:pPr>
              <w:spacing w:line="340" w:lineRule="exact"/>
              <w:jc w:val="center"/>
              <w:rPr>
                <w:rFonts w:ascii="Times New Roman" w:hAnsi="Times New Roman" w:cs="Times New Roman"/>
                <w:sz w:val="26"/>
                <w:szCs w:val="26"/>
                <w:lang w:val="vi-VN"/>
              </w:rPr>
            </w:pPr>
            <w:r>
              <w:rPr>
                <w:rFonts w:ascii="Times New Roman" w:hAnsi="Times New Roman" w:cs="Times New Roman"/>
                <w:sz w:val="26"/>
                <w:szCs w:val="26"/>
                <w:lang w:val="vi-VN"/>
              </w:rPr>
              <w:t>PHÒNG GD&amp;ĐT T</w:t>
            </w:r>
            <w:r>
              <w:rPr>
                <w:rFonts w:ascii="Times New Roman" w:hAnsi="Times New Roman" w:cs="Times New Roman"/>
                <w:sz w:val="26"/>
                <w:szCs w:val="26"/>
              </w:rPr>
              <w:t>X</w:t>
            </w:r>
            <w:r>
              <w:rPr>
                <w:rFonts w:ascii="Times New Roman" w:hAnsi="Times New Roman" w:cs="Times New Roman"/>
                <w:sz w:val="26"/>
                <w:szCs w:val="26"/>
                <w:lang w:val="vi-VN"/>
              </w:rPr>
              <w:t xml:space="preserve"> ĐÔNG TRIỀU</w:t>
            </w:r>
          </w:p>
          <w:p>
            <w:pPr>
              <w:spacing w:line="340" w:lineRule="exact"/>
              <w:jc w:val="center"/>
              <w:rPr>
                <w:rFonts w:ascii="Times New Roman" w:hAnsi="Times New Roman" w:cs="Times New Roman"/>
                <w:b/>
                <w:sz w:val="26"/>
                <w:szCs w:val="26"/>
              </w:rPr>
            </w:pPr>
            <w:r>
              <w:rPr>
                <w:rFonts w:ascii="Times New Roman" w:hAnsi="Times New Roman" w:cs="Times New Roman"/>
                <w:b/>
                <w:sz w:val="26"/>
                <w:szCs w:val="26"/>
                <w:lang w:val="vi-VN"/>
              </w:rPr>
              <w:t>TRƯỜNG THCS</w:t>
            </w:r>
            <w:r>
              <w:rPr>
                <w:rFonts w:ascii="Times New Roman" w:hAnsi="Times New Roman" w:cs="Times New Roman"/>
                <w:b/>
                <w:sz w:val="26"/>
                <w:szCs w:val="26"/>
              </w:rPr>
              <w:t xml:space="preserve"> NGUYỄN HUỆ</w:t>
            </w:r>
          </w:p>
          <w:p>
            <w:pPr>
              <w:spacing w:line="340" w:lineRule="exact"/>
              <w:jc w:val="center"/>
              <w:rPr>
                <w:rFonts w:ascii="Times New Roman" w:hAnsi="Times New Roman" w:cs="Times New Roman"/>
                <w:b/>
                <w:sz w:val="26"/>
                <w:szCs w:val="26"/>
                <w:lang w:val="vi-VN"/>
              </w:rPr>
            </w:pPr>
            <w:r>
              <w:rPr>
                <w:rFonts w:ascii="Times New Roman" w:hAnsi="Times New Roman" w:cs="Times New Roman"/>
                <w:b/>
                <w:sz w:val="26"/>
                <w:szCs w:val="26"/>
                <w:lang w:eastAsia="en-US"/>
              </w:rPr>
              <mc:AlternateContent>
                <mc:Choice Requires="wps">
                  <w:drawing>
                    <wp:anchor distT="0" distB="0" distL="114300" distR="114300" simplePos="0" relativeHeight="251661312" behindDoc="0" locked="0" layoutInCell="1" allowOverlap="1">
                      <wp:simplePos x="0" y="0"/>
                      <wp:positionH relativeFrom="column">
                        <wp:posOffset>721995</wp:posOffset>
                      </wp:positionH>
                      <wp:positionV relativeFrom="paragraph">
                        <wp:posOffset>19685</wp:posOffset>
                      </wp:positionV>
                      <wp:extent cx="1619250" cy="0"/>
                      <wp:effectExtent l="0" t="4445" r="0" b="5080"/>
                      <wp:wrapNone/>
                      <wp:docPr id="19" name="Straight Connector 19"/>
                      <wp:cNvGraphicFramePr/>
                      <a:graphic xmlns:a="http://schemas.openxmlformats.org/drawingml/2006/main">
                        <a:graphicData uri="http://schemas.microsoft.com/office/word/2010/wordprocessingShape">
                          <wps:wsp>
                            <wps:cNvCnPr/>
                            <wps:spPr>
                              <a:xfrm>
                                <a:off x="0" y="0"/>
                                <a:ext cx="1619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56.85pt;margin-top:1.55pt;height:0pt;width:127.5pt;z-index:251661312;mso-width-relative:page;mso-height-relative:page;" filled="f" stroked="t" coordsize="21600,21600" o:gfxdata="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hoUcsNIAAAAHAQAADwAAAAAAAAABACAAAAAiAAAAZHJz&#10;L2Rvd25yZXYueG1sUEsBAhQAFAAAAAgAh07iQC7ulPLRAQAAtgMAAA4AAAAAAAAAAQAgAAAAIQEA&#10;AGRycy9lMm9Eb2MueG1sUEsFBgAAAAAGAAYAWQEAAGQFAAAAAA==&#10;">
                      <v:fill on="f" focussize="0,0"/>
                      <v:stroke weight="0.5pt" color="#000000 [3200]" miterlimit="8" joinstyle="miter"/>
                      <v:imagedata o:title=""/>
                      <o:lock v:ext="edit" aspectratio="f"/>
                    </v:line>
                  </w:pict>
                </mc:Fallback>
              </mc:AlternateContent>
            </w:r>
          </w:p>
        </w:tc>
        <w:tc>
          <w:tcPr>
            <w:tcW w:w="5175" w:type="dxa"/>
          </w:tcPr>
          <w:p>
            <w:pPr>
              <w:spacing w:line="340" w:lineRule="exact"/>
              <w:jc w:val="center"/>
              <w:rPr>
                <w:rFonts w:ascii="Times New Roman" w:hAnsi="Times New Roman" w:cs="Times New Roman"/>
                <w:b/>
                <w:sz w:val="26"/>
                <w:szCs w:val="26"/>
              </w:rPr>
            </w:pPr>
            <w:r>
              <w:rPr>
                <w:rFonts w:ascii="Times New Roman" w:hAnsi="Times New Roman" w:cs="Times New Roman"/>
                <w:b/>
                <w:sz w:val="26"/>
                <w:szCs w:val="26"/>
              </w:rPr>
              <w:t xml:space="preserve">ĐÁP ÁN-BIỂU ĐIỂM CHẤM KIỂM TRA </w:t>
            </w:r>
          </w:p>
          <w:p>
            <w:pPr>
              <w:spacing w:line="340" w:lineRule="exact"/>
              <w:jc w:val="center"/>
              <w:rPr>
                <w:rFonts w:ascii="Times New Roman" w:hAnsi="Times New Roman" w:cs="Times New Roman"/>
                <w:b/>
                <w:sz w:val="26"/>
                <w:szCs w:val="26"/>
              </w:rPr>
            </w:pPr>
            <w:r>
              <w:rPr>
                <w:rFonts w:hint="default" w:ascii="Times New Roman" w:hAnsi="Times New Roman" w:cs="Times New Roman"/>
                <w:b/>
                <w:sz w:val="26"/>
                <w:szCs w:val="26"/>
                <w:lang w:val="vi-VN"/>
              </w:rPr>
              <w:t>GIỮA</w:t>
            </w:r>
            <w:r>
              <w:rPr>
                <w:rFonts w:ascii="Times New Roman" w:hAnsi="Times New Roman" w:cs="Times New Roman"/>
                <w:b/>
                <w:sz w:val="26"/>
                <w:szCs w:val="26"/>
              </w:rPr>
              <w:t xml:space="preserve"> KÌ I</w:t>
            </w:r>
            <w:r>
              <w:rPr>
                <w:rFonts w:hint="default" w:ascii="Times New Roman" w:hAnsi="Times New Roman" w:cs="Times New Roman"/>
                <w:b/>
                <w:sz w:val="26"/>
                <w:szCs w:val="26"/>
                <w:lang w:val="vi-VN"/>
              </w:rPr>
              <w:t>I</w:t>
            </w:r>
            <w:r>
              <w:rPr>
                <w:rFonts w:ascii="Times New Roman" w:hAnsi="Times New Roman" w:cs="Times New Roman"/>
                <w:b/>
                <w:sz w:val="26"/>
                <w:szCs w:val="26"/>
              </w:rPr>
              <w:t xml:space="preserve"> NĂM HỌC 2023-2024</w:t>
            </w:r>
          </w:p>
          <w:p>
            <w:pPr>
              <w:tabs>
                <w:tab w:val="left" w:pos="851"/>
              </w:tabs>
              <w:spacing w:line="276" w:lineRule="auto"/>
              <w:contextualSpacing/>
              <w:jc w:val="center"/>
              <w:rPr>
                <w:rFonts w:ascii="Times New Roman" w:hAnsi="Times New Roman" w:cs="Times New Roman"/>
                <w:b/>
                <w:sz w:val="26"/>
                <w:szCs w:val="26"/>
              </w:rPr>
            </w:pPr>
            <w:r>
              <w:rPr>
                <w:rFonts w:ascii="Times New Roman" w:hAnsi="Times New Roman" w:cs="Times New Roman"/>
                <w:b/>
                <w:sz w:val="26"/>
                <w:szCs w:val="26"/>
              </w:rPr>
              <w:t xml:space="preserve">MÔN: </w:t>
            </w:r>
            <w:r>
              <w:rPr>
                <w:rFonts w:ascii="Times New Roman" w:hAnsi="Times New Roman" w:eastAsia="Times New Roman" w:cs="Times New Roman"/>
                <w:b/>
                <w:sz w:val="26"/>
                <w:szCs w:val="26"/>
              </w:rPr>
              <w:t>LỊCH SỬ &amp; ĐỊA LÍ 7</w:t>
            </w:r>
          </w:p>
        </w:tc>
      </w:tr>
    </w:tbl>
    <w:p>
      <w:pPr>
        <w:rPr>
          <w:rFonts w:ascii="Times New Roman" w:hAnsi="Times New Roman" w:cs="Times New Roman"/>
          <w:b/>
          <w:sz w:val="28"/>
          <w:szCs w:val="28"/>
          <w:lang w:val="nl-NL"/>
        </w:rPr>
      </w:pPr>
    </w:p>
    <w:p>
      <w:pPr>
        <w:numPr>
          <w:ilvl w:val="0"/>
          <w:numId w:val="22"/>
        </w:numPr>
        <w:rPr>
          <w:rFonts w:ascii="Times New Roman" w:hAnsi="Times New Roman" w:eastAsia="Times New Roman" w:cs="Times New Roman"/>
          <w:b/>
          <w:sz w:val="28"/>
          <w:szCs w:val="28"/>
        </w:rPr>
      </w:pPr>
      <w:r>
        <w:rPr>
          <w:rFonts w:ascii="Times New Roman" w:hAnsi="Times New Roman" w:cs="Times New Roman"/>
          <w:b/>
          <w:bCs/>
          <w:sz w:val="28"/>
          <w:szCs w:val="28"/>
          <w:lang w:val="vi-VN"/>
        </w:rPr>
        <w:t>Phân môn Lịch sử</w:t>
      </w:r>
    </w:p>
    <w:p>
      <w:pPr>
        <w:ind w:firstLine="720"/>
        <w:rPr>
          <w:rFonts w:ascii="Times New Roman" w:hAnsi="Times New Roman" w:eastAsia="Calibri" w:cs="Times New Roman"/>
          <w:b/>
          <w:bCs/>
          <w:sz w:val="28"/>
          <w:szCs w:val="28"/>
          <w:lang w:val="sv-SE" w:eastAsia="en-US"/>
        </w:rPr>
      </w:pPr>
      <w:r>
        <w:rPr>
          <w:rFonts w:ascii="Times New Roman" w:hAnsi="Times New Roman" w:eastAsia="Calibri" w:cs="Times New Roman"/>
          <w:b/>
          <w:bCs/>
          <w:sz w:val="28"/>
          <w:szCs w:val="28"/>
          <w:lang w:val="sv-SE" w:eastAsia="en-US"/>
        </w:rPr>
        <w:t>I. Phần trắc nghiệm: (</w:t>
      </w:r>
      <w:r>
        <w:rPr>
          <w:rFonts w:ascii="Times New Roman" w:hAnsi="Times New Roman" w:eastAsia="Calibri" w:cs="Times New Roman"/>
          <w:b/>
          <w:bCs/>
          <w:sz w:val="28"/>
          <w:szCs w:val="28"/>
          <w:lang w:eastAsia="en-US"/>
        </w:rPr>
        <w:t>2</w:t>
      </w:r>
      <w:r>
        <w:rPr>
          <w:rFonts w:ascii="Times New Roman" w:hAnsi="Times New Roman" w:eastAsia="Calibri" w:cs="Times New Roman"/>
          <w:b/>
          <w:bCs/>
          <w:sz w:val="28"/>
          <w:szCs w:val="28"/>
          <w:lang w:val="sv-SE" w:eastAsia="en-US"/>
        </w:rPr>
        <w:t>.0 điểm)</w:t>
      </w:r>
      <w:r>
        <w:rPr>
          <w:rFonts w:ascii="Times New Roman" w:hAnsi="Times New Roman" w:eastAsia="Calibri" w:cs="Times New Roman"/>
          <w:bCs/>
          <w:sz w:val="28"/>
          <w:szCs w:val="28"/>
          <w:lang w:val="sv-SE" w:eastAsia="en-US"/>
        </w:rPr>
        <w:t xml:space="preserve">  mỗi phương án trả lời đúng 0.25 điểm</w:t>
      </w:r>
    </w:p>
    <w:p>
      <w:pPr>
        <w:ind w:firstLine="720"/>
        <w:rPr>
          <w:rFonts w:ascii="Times New Roman" w:hAnsi="Times New Roman" w:eastAsia="Calibri" w:cs="Times New Roman"/>
          <w:b/>
          <w:bCs/>
          <w:sz w:val="28"/>
          <w:szCs w:val="28"/>
          <w:lang w:val="sv-SE" w:eastAsia="en-US"/>
        </w:rPr>
      </w:pPr>
    </w:p>
    <w:tbl>
      <w:tblPr>
        <w:tblStyle w:val="12"/>
        <w:tblW w:w="86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6"/>
        <w:gridCol w:w="992"/>
        <w:gridCol w:w="993"/>
        <w:gridCol w:w="992"/>
        <w:gridCol w:w="992"/>
        <w:gridCol w:w="891"/>
        <w:gridCol w:w="851"/>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196" w:type="dxa"/>
            <w:vAlign w:val="center"/>
          </w:tcPr>
          <w:p>
            <w:pPr>
              <w:jc w:val="center"/>
              <w:rPr>
                <w:rFonts w:ascii="Times New Roman" w:hAnsi="Times New Roman" w:eastAsia="Times New Roman" w:cs="Times New Roman"/>
                <w:b/>
                <w:bCs/>
                <w:iCs/>
                <w:sz w:val="28"/>
                <w:szCs w:val="28"/>
                <w:lang w:eastAsia="en-US"/>
              </w:rPr>
            </w:pPr>
            <w:r>
              <w:rPr>
                <w:rFonts w:ascii="Times New Roman" w:hAnsi="Times New Roman" w:eastAsia="Times New Roman" w:cs="Times New Roman"/>
                <w:b/>
                <w:bCs/>
                <w:iCs/>
                <w:sz w:val="28"/>
                <w:szCs w:val="28"/>
                <w:lang w:eastAsia="en-US"/>
              </w:rPr>
              <w:t>Câu</w:t>
            </w:r>
          </w:p>
        </w:tc>
        <w:tc>
          <w:tcPr>
            <w:tcW w:w="992" w:type="dxa"/>
            <w:vAlign w:val="center"/>
          </w:tcPr>
          <w:p>
            <w:pPr>
              <w:jc w:val="center"/>
              <w:rPr>
                <w:rFonts w:ascii="Times New Roman" w:hAnsi="Times New Roman" w:eastAsia="Times New Roman" w:cs="Times New Roman"/>
                <w:b/>
                <w:bCs/>
                <w:iCs/>
                <w:sz w:val="28"/>
                <w:szCs w:val="28"/>
                <w:lang w:eastAsia="en-US"/>
              </w:rPr>
            </w:pPr>
            <w:r>
              <w:rPr>
                <w:rFonts w:ascii="Times New Roman" w:hAnsi="Times New Roman" w:eastAsia="Times New Roman" w:cs="Times New Roman"/>
                <w:b/>
                <w:bCs/>
                <w:iCs/>
                <w:sz w:val="28"/>
                <w:szCs w:val="28"/>
                <w:lang w:eastAsia="en-US"/>
              </w:rPr>
              <w:t>1</w:t>
            </w:r>
          </w:p>
        </w:tc>
        <w:tc>
          <w:tcPr>
            <w:tcW w:w="993" w:type="dxa"/>
            <w:vAlign w:val="center"/>
          </w:tcPr>
          <w:p>
            <w:pPr>
              <w:jc w:val="center"/>
              <w:rPr>
                <w:rFonts w:ascii="Times New Roman" w:hAnsi="Times New Roman" w:eastAsia="Times New Roman" w:cs="Times New Roman"/>
                <w:b/>
                <w:bCs/>
                <w:iCs/>
                <w:sz w:val="28"/>
                <w:szCs w:val="28"/>
                <w:lang w:eastAsia="en-US"/>
              </w:rPr>
            </w:pPr>
            <w:r>
              <w:rPr>
                <w:rFonts w:ascii="Times New Roman" w:hAnsi="Times New Roman" w:eastAsia="Times New Roman" w:cs="Times New Roman"/>
                <w:b/>
                <w:bCs/>
                <w:iCs/>
                <w:sz w:val="28"/>
                <w:szCs w:val="28"/>
                <w:lang w:eastAsia="en-US"/>
              </w:rPr>
              <w:t>2</w:t>
            </w:r>
          </w:p>
        </w:tc>
        <w:tc>
          <w:tcPr>
            <w:tcW w:w="992" w:type="dxa"/>
            <w:vAlign w:val="center"/>
          </w:tcPr>
          <w:p>
            <w:pPr>
              <w:jc w:val="center"/>
              <w:rPr>
                <w:rFonts w:ascii="Times New Roman" w:hAnsi="Times New Roman" w:eastAsia="Times New Roman" w:cs="Times New Roman"/>
                <w:b/>
                <w:bCs/>
                <w:iCs/>
                <w:sz w:val="28"/>
                <w:szCs w:val="28"/>
                <w:lang w:eastAsia="en-US"/>
              </w:rPr>
            </w:pPr>
            <w:r>
              <w:rPr>
                <w:rFonts w:ascii="Times New Roman" w:hAnsi="Times New Roman" w:eastAsia="Times New Roman" w:cs="Times New Roman"/>
                <w:b/>
                <w:bCs/>
                <w:iCs/>
                <w:sz w:val="28"/>
                <w:szCs w:val="28"/>
                <w:lang w:eastAsia="en-US"/>
              </w:rPr>
              <w:t>3</w:t>
            </w:r>
          </w:p>
        </w:tc>
        <w:tc>
          <w:tcPr>
            <w:tcW w:w="992" w:type="dxa"/>
            <w:vAlign w:val="center"/>
          </w:tcPr>
          <w:p>
            <w:pPr>
              <w:jc w:val="center"/>
              <w:rPr>
                <w:rFonts w:ascii="Times New Roman" w:hAnsi="Times New Roman" w:eastAsia="Times New Roman" w:cs="Times New Roman"/>
                <w:b/>
                <w:iCs/>
                <w:sz w:val="28"/>
                <w:szCs w:val="28"/>
                <w:lang w:eastAsia="en-US"/>
              </w:rPr>
            </w:pPr>
            <w:r>
              <w:rPr>
                <w:rFonts w:ascii="Times New Roman" w:hAnsi="Times New Roman" w:eastAsia="Times New Roman" w:cs="Times New Roman"/>
                <w:b/>
                <w:iCs/>
                <w:sz w:val="28"/>
                <w:szCs w:val="28"/>
                <w:lang w:eastAsia="en-US"/>
              </w:rPr>
              <w:t>4</w:t>
            </w:r>
          </w:p>
        </w:tc>
        <w:tc>
          <w:tcPr>
            <w:tcW w:w="891" w:type="dxa"/>
            <w:vAlign w:val="center"/>
          </w:tcPr>
          <w:p>
            <w:pPr>
              <w:jc w:val="center"/>
              <w:rPr>
                <w:rFonts w:ascii="Times New Roman" w:hAnsi="Times New Roman" w:eastAsia="Times New Roman" w:cs="Times New Roman"/>
                <w:b/>
                <w:iCs/>
                <w:sz w:val="28"/>
                <w:szCs w:val="28"/>
                <w:lang w:eastAsia="en-US"/>
              </w:rPr>
            </w:pPr>
            <w:r>
              <w:rPr>
                <w:rFonts w:ascii="Times New Roman" w:hAnsi="Times New Roman" w:eastAsia="Times New Roman" w:cs="Times New Roman"/>
                <w:b/>
                <w:iCs/>
                <w:sz w:val="28"/>
                <w:szCs w:val="28"/>
                <w:lang w:eastAsia="en-US"/>
              </w:rPr>
              <w:t>5</w:t>
            </w:r>
          </w:p>
        </w:tc>
        <w:tc>
          <w:tcPr>
            <w:tcW w:w="851" w:type="dxa"/>
            <w:vAlign w:val="center"/>
          </w:tcPr>
          <w:p>
            <w:pPr>
              <w:jc w:val="center"/>
              <w:rPr>
                <w:rFonts w:ascii="Times New Roman" w:hAnsi="Times New Roman" w:eastAsia="Times New Roman" w:cs="Times New Roman"/>
                <w:b/>
                <w:iCs/>
                <w:sz w:val="28"/>
                <w:szCs w:val="28"/>
                <w:lang w:eastAsia="en-US"/>
              </w:rPr>
            </w:pPr>
            <w:r>
              <w:rPr>
                <w:rFonts w:ascii="Times New Roman" w:hAnsi="Times New Roman" w:eastAsia="Times New Roman" w:cs="Times New Roman"/>
                <w:b/>
                <w:iCs/>
                <w:sz w:val="28"/>
                <w:szCs w:val="28"/>
                <w:lang w:eastAsia="en-US"/>
              </w:rPr>
              <w:t>6</w:t>
            </w:r>
          </w:p>
        </w:tc>
        <w:tc>
          <w:tcPr>
            <w:tcW w:w="850" w:type="dxa"/>
          </w:tcPr>
          <w:p>
            <w:pPr>
              <w:jc w:val="center"/>
              <w:rPr>
                <w:rFonts w:ascii="Times New Roman" w:hAnsi="Times New Roman" w:eastAsia="Times New Roman" w:cs="Times New Roman"/>
                <w:b/>
                <w:iCs/>
                <w:sz w:val="28"/>
                <w:szCs w:val="28"/>
                <w:lang w:eastAsia="en-US"/>
              </w:rPr>
            </w:pPr>
            <w:r>
              <w:rPr>
                <w:rFonts w:ascii="Times New Roman" w:hAnsi="Times New Roman" w:eastAsia="Times New Roman" w:cs="Times New Roman"/>
                <w:b/>
                <w:iCs/>
                <w:sz w:val="28"/>
                <w:szCs w:val="28"/>
                <w:lang w:eastAsia="en-US"/>
              </w:rPr>
              <w:t>7</w:t>
            </w:r>
          </w:p>
        </w:tc>
        <w:tc>
          <w:tcPr>
            <w:tcW w:w="851" w:type="dxa"/>
          </w:tcPr>
          <w:p>
            <w:pPr>
              <w:jc w:val="center"/>
              <w:rPr>
                <w:rFonts w:ascii="Times New Roman" w:hAnsi="Times New Roman" w:eastAsia="Times New Roman" w:cs="Times New Roman"/>
                <w:b/>
                <w:iCs/>
                <w:sz w:val="28"/>
                <w:szCs w:val="28"/>
                <w:lang w:eastAsia="en-US"/>
              </w:rPr>
            </w:pPr>
            <w:r>
              <w:rPr>
                <w:rFonts w:ascii="Times New Roman" w:hAnsi="Times New Roman" w:eastAsia="Times New Roman" w:cs="Times New Roman"/>
                <w:b/>
                <w:iCs/>
                <w:sz w:val="28"/>
                <w:szCs w:val="28"/>
                <w:lang w:eastAsia="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196" w:type="dxa"/>
            <w:vAlign w:val="center"/>
          </w:tcPr>
          <w:p>
            <w:pPr>
              <w:jc w:val="center"/>
              <w:rPr>
                <w:rFonts w:ascii="Times New Roman" w:hAnsi="Times New Roman" w:eastAsia="Times New Roman" w:cs="Times New Roman"/>
                <w:b/>
                <w:bCs/>
                <w:iCs/>
                <w:sz w:val="28"/>
                <w:szCs w:val="28"/>
                <w:lang w:eastAsia="en-US"/>
              </w:rPr>
            </w:pPr>
            <w:r>
              <w:rPr>
                <w:rFonts w:ascii="Times New Roman" w:hAnsi="Times New Roman" w:eastAsia="Times New Roman" w:cs="Times New Roman"/>
                <w:b/>
                <w:bCs/>
                <w:iCs/>
                <w:sz w:val="28"/>
                <w:szCs w:val="28"/>
                <w:lang w:eastAsia="en-US"/>
              </w:rPr>
              <w:t>Đáp án</w:t>
            </w:r>
          </w:p>
        </w:tc>
        <w:tc>
          <w:tcPr>
            <w:tcW w:w="992" w:type="dxa"/>
            <w:vAlign w:val="center"/>
          </w:tcPr>
          <w:p>
            <w:pPr>
              <w:jc w:val="center"/>
              <w:rPr>
                <w:rFonts w:hint="default" w:ascii="Times New Roman" w:hAnsi="Times New Roman" w:eastAsia="Times New Roman" w:cs="Times New Roman"/>
                <w:bCs/>
                <w:iCs/>
                <w:sz w:val="28"/>
                <w:szCs w:val="28"/>
                <w:lang w:val="vi-VN" w:eastAsia="en-US"/>
              </w:rPr>
            </w:pPr>
            <w:r>
              <w:rPr>
                <w:rFonts w:hint="default" w:ascii="Times New Roman" w:hAnsi="Times New Roman" w:eastAsia="Times New Roman" w:cs="Times New Roman"/>
                <w:bCs/>
                <w:iCs/>
                <w:sz w:val="28"/>
                <w:szCs w:val="28"/>
                <w:lang w:val="vi-VN" w:eastAsia="en-US"/>
              </w:rPr>
              <w:t>B</w:t>
            </w:r>
          </w:p>
        </w:tc>
        <w:tc>
          <w:tcPr>
            <w:tcW w:w="993" w:type="dxa"/>
            <w:vAlign w:val="center"/>
          </w:tcPr>
          <w:p>
            <w:pPr>
              <w:jc w:val="center"/>
              <w:rPr>
                <w:rFonts w:hint="default" w:ascii="Times New Roman" w:hAnsi="Times New Roman" w:eastAsia="Times New Roman" w:cs="Times New Roman"/>
                <w:bCs/>
                <w:iCs/>
                <w:sz w:val="28"/>
                <w:szCs w:val="28"/>
                <w:lang w:val="vi-VN" w:eastAsia="en-US"/>
              </w:rPr>
            </w:pPr>
            <w:r>
              <w:rPr>
                <w:rFonts w:hint="default" w:ascii="Times New Roman" w:hAnsi="Times New Roman" w:eastAsia="Times New Roman" w:cs="Times New Roman"/>
                <w:bCs/>
                <w:iCs/>
                <w:sz w:val="28"/>
                <w:szCs w:val="28"/>
                <w:lang w:val="vi-VN" w:eastAsia="en-US"/>
              </w:rPr>
              <w:t>B</w:t>
            </w:r>
          </w:p>
        </w:tc>
        <w:tc>
          <w:tcPr>
            <w:tcW w:w="992" w:type="dxa"/>
            <w:vAlign w:val="center"/>
          </w:tcPr>
          <w:p>
            <w:pPr>
              <w:jc w:val="center"/>
              <w:rPr>
                <w:rFonts w:hint="default" w:ascii="Times New Roman" w:hAnsi="Times New Roman" w:eastAsia="Times New Roman" w:cs="Times New Roman"/>
                <w:bCs/>
                <w:iCs/>
                <w:sz w:val="28"/>
                <w:szCs w:val="28"/>
                <w:lang w:val="vi-VN" w:eastAsia="en-US"/>
              </w:rPr>
            </w:pPr>
            <w:r>
              <w:rPr>
                <w:rFonts w:hint="default" w:ascii="Times New Roman" w:hAnsi="Times New Roman" w:eastAsia="Times New Roman" w:cs="Times New Roman"/>
                <w:bCs/>
                <w:iCs/>
                <w:sz w:val="28"/>
                <w:szCs w:val="28"/>
                <w:lang w:val="vi-VN" w:eastAsia="en-US"/>
              </w:rPr>
              <w:t>D</w:t>
            </w:r>
          </w:p>
        </w:tc>
        <w:tc>
          <w:tcPr>
            <w:tcW w:w="992" w:type="dxa"/>
            <w:vAlign w:val="center"/>
          </w:tcPr>
          <w:p>
            <w:pPr>
              <w:jc w:val="center"/>
              <w:rPr>
                <w:rFonts w:hint="default" w:ascii="Times New Roman" w:hAnsi="Times New Roman" w:eastAsia="Times New Roman" w:cs="Times New Roman"/>
                <w:iCs/>
                <w:sz w:val="28"/>
                <w:szCs w:val="28"/>
                <w:lang w:val="vi-VN" w:eastAsia="en-US"/>
              </w:rPr>
            </w:pPr>
            <w:r>
              <w:rPr>
                <w:rFonts w:hint="default" w:ascii="Times New Roman" w:hAnsi="Times New Roman" w:eastAsia="Times New Roman" w:cs="Times New Roman"/>
                <w:iCs/>
                <w:sz w:val="28"/>
                <w:szCs w:val="28"/>
                <w:lang w:val="vi-VN" w:eastAsia="en-US"/>
              </w:rPr>
              <w:t>D</w:t>
            </w:r>
          </w:p>
        </w:tc>
        <w:tc>
          <w:tcPr>
            <w:tcW w:w="891" w:type="dxa"/>
            <w:vAlign w:val="center"/>
          </w:tcPr>
          <w:p>
            <w:pPr>
              <w:jc w:val="center"/>
              <w:rPr>
                <w:rFonts w:hint="default" w:ascii="Times New Roman" w:hAnsi="Times New Roman" w:eastAsia="Times New Roman" w:cs="Times New Roman"/>
                <w:iCs/>
                <w:sz w:val="28"/>
                <w:szCs w:val="28"/>
                <w:lang w:val="vi-VN" w:eastAsia="en-US"/>
              </w:rPr>
            </w:pPr>
            <w:r>
              <w:rPr>
                <w:rFonts w:hint="default" w:ascii="Times New Roman" w:hAnsi="Times New Roman" w:eastAsia="Times New Roman" w:cs="Times New Roman"/>
                <w:iCs/>
                <w:sz w:val="28"/>
                <w:szCs w:val="28"/>
                <w:lang w:val="vi-VN" w:eastAsia="en-US"/>
              </w:rPr>
              <w:t>A</w:t>
            </w:r>
          </w:p>
        </w:tc>
        <w:tc>
          <w:tcPr>
            <w:tcW w:w="851" w:type="dxa"/>
            <w:vAlign w:val="center"/>
          </w:tcPr>
          <w:p>
            <w:pPr>
              <w:jc w:val="center"/>
              <w:rPr>
                <w:rFonts w:hint="default" w:ascii="Times New Roman" w:hAnsi="Times New Roman" w:eastAsia="Times New Roman" w:cs="Times New Roman"/>
                <w:iCs/>
                <w:sz w:val="28"/>
                <w:szCs w:val="28"/>
                <w:lang w:val="vi-VN" w:eastAsia="en-US"/>
              </w:rPr>
            </w:pPr>
            <w:r>
              <w:rPr>
                <w:rFonts w:hint="default" w:ascii="Times New Roman" w:hAnsi="Times New Roman" w:eastAsia="Times New Roman" w:cs="Times New Roman"/>
                <w:iCs/>
                <w:sz w:val="28"/>
                <w:szCs w:val="28"/>
                <w:lang w:val="vi-VN" w:eastAsia="en-US"/>
              </w:rPr>
              <w:t>A</w:t>
            </w:r>
          </w:p>
        </w:tc>
        <w:tc>
          <w:tcPr>
            <w:tcW w:w="850" w:type="dxa"/>
            <w:vAlign w:val="center"/>
          </w:tcPr>
          <w:p>
            <w:pPr>
              <w:jc w:val="center"/>
              <w:rPr>
                <w:rFonts w:hint="default" w:ascii="Times New Roman" w:hAnsi="Times New Roman" w:eastAsia="Times New Roman" w:cs="Times New Roman"/>
                <w:iCs/>
                <w:sz w:val="28"/>
                <w:szCs w:val="28"/>
                <w:lang w:val="vi-VN" w:eastAsia="en-US"/>
              </w:rPr>
            </w:pPr>
            <w:r>
              <w:rPr>
                <w:rFonts w:hint="default" w:ascii="Times New Roman" w:hAnsi="Times New Roman" w:eastAsia="Times New Roman" w:cs="Times New Roman"/>
                <w:iCs/>
                <w:sz w:val="28"/>
                <w:szCs w:val="28"/>
                <w:lang w:val="vi-VN" w:eastAsia="en-US"/>
              </w:rPr>
              <w:t>C</w:t>
            </w:r>
          </w:p>
        </w:tc>
        <w:tc>
          <w:tcPr>
            <w:tcW w:w="851" w:type="dxa"/>
            <w:vAlign w:val="center"/>
          </w:tcPr>
          <w:p>
            <w:pPr>
              <w:jc w:val="center"/>
              <w:rPr>
                <w:rFonts w:hint="default" w:ascii="Times New Roman" w:hAnsi="Times New Roman" w:eastAsia="Times New Roman" w:cs="Times New Roman"/>
                <w:iCs/>
                <w:sz w:val="28"/>
                <w:szCs w:val="28"/>
                <w:lang w:val="vi-VN" w:eastAsia="en-US"/>
              </w:rPr>
            </w:pPr>
            <w:r>
              <w:rPr>
                <w:rFonts w:hint="default" w:ascii="Times New Roman" w:hAnsi="Times New Roman" w:eastAsia="Times New Roman" w:cs="Times New Roman"/>
                <w:iCs/>
                <w:sz w:val="28"/>
                <w:szCs w:val="28"/>
                <w:lang w:val="vi-VN" w:eastAsia="en-US"/>
              </w:rPr>
              <w:t>C</w:t>
            </w:r>
          </w:p>
        </w:tc>
      </w:tr>
    </w:tbl>
    <w:p>
      <w:pPr>
        <w:jc w:val="both"/>
        <w:rPr>
          <w:rFonts w:ascii="Times New Roman" w:hAnsi="Times New Roman" w:eastAsia="Times New Roman" w:cs="Times New Roman"/>
          <w:b/>
          <w:sz w:val="28"/>
          <w:szCs w:val="28"/>
          <w:lang w:eastAsia="en-US"/>
        </w:rPr>
      </w:pPr>
    </w:p>
    <w:p>
      <w:pPr>
        <w:ind w:firstLine="720"/>
        <w:rPr>
          <w:rFonts w:ascii="Times New Roman" w:hAnsi="Times New Roman" w:eastAsia="Times New Roman" w:cs="Times New Roman"/>
          <w:b/>
          <w:sz w:val="28"/>
          <w:szCs w:val="28"/>
        </w:rPr>
      </w:pPr>
      <w:r>
        <w:rPr>
          <w:rFonts w:ascii="Times New Roman" w:hAnsi="Times New Roman" w:eastAsia="Calibri" w:cs="Times New Roman"/>
          <w:b/>
          <w:bCs/>
          <w:sz w:val="28"/>
          <w:szCs w:val="28"/>
          <w:lang w:val="sv-SE" w:eastAsia="en-US"/>
        </w:rPr>
        <w:t>II. Phần tự luận: (</w:t>
      </w:r>
      <w:r>
        <w:rPr>
          <w:rFonts w:ascii="Times New Roman" w:hAnsi="Times New Roman" w:eastAsia="Calibri" w:cs="Times New Roman"/>
          <w:b/>
          <w:bCs/>
          <w:sz w:val="28"/>
          <w:szCs w:val="28"/>
          <w:lang w:eastAsia="en-US"/>
        </w:rPr>
        <w:t>3</w:t>
      </w:r>
      <w:r>
        <w:rPr>
          <w:rFonts w:ascii="Times New Roman" w:hAnsi="Times New Roman" w:eastAsia="Calibri" w:cs="Times New Roman"/>
          <w:b/>
          <w:bCs/>
          <w:sz w:val="28"/>
          <w:szCs w:val="28"/>
          <w:lang w:val="sv-SE" w:eastAsia="en-US"/>
        </w:rPr>
        <w:t>.0 điểm)</w:t>
      </w:r>
    </w:p>
    <w:tbl>
      <w:tblPr>
        <w:tblStyle w:val="12"/>
        <w:tblW w:w="10530" w:type="dxa"/>
        <w:tblInd w:w="-8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5"/>
        <w:gridCol w:w="435"/>
        <w:gridCol w:w="765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5" w:type="dxa"/>
            <w:shd w:val="clear" w:color="auto" w:fill="auto"/>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Câu</w:t>
            </w:r>
          </w:p>
        </w:tc>
        <w:tc>
          <w:tcPr>
            <w:tcW w:w="435" w:type="dxa"/>
            <w:shd w:val="clear" w:color="auto" w:fill="auto"/>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Ý</w:t>
            </w:r>
          </w:p>
        </w:tc>
        <w:tc>
          <w:tcPr>
            <w:tcW w:w="7650" w:type="dxa"/>
            <w:shd w:val="clear" w:color="auto" w:fill="auto"/>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Nội dung</w:t>
            </w:r>
          </w:p>
        </w:tc>
        <w:tc>
          <w:tcPr>
            <w:tcW w:w="900" w:type="dxa"/>
            <w:shd w:val="clear" w:color="auto" w:fill="auto"/>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gridSpan w:val="2"/>
            <w:shd w:val="clear" w:color="auto" w:fill="auto"/>
            <w:vAlign w:val="center"/>
          </w:tcPr>
          <w:p>
            <w:pPr>
              <w:jc w:val="center"/>
              <w:rPr>
                <w:rFonts w:hint="default" w:ascii="Times New Roman" w:hAnsi="Times New Roman" w:eastAsia="Times New Roman" w:cs="Times New Roman"/>
                <w:b/>
                <w:sz w:val="28"/>
                <w:szCs w:val="28"/>
                <w:lang w:val="en-US"/>
              </w:rPr>
            </w:pPr>
            <w:r>
              <w:rPr>
                <w:rFonts w:hint="default" w:ascii="Times New Roman" w:hAnsi="Times New Roman" w:eastAsia="Times New Roman" w:cs="Times New Roman"/>
                <w:b/>
                <w:sz w:val="28"/>
                <w:szCs w:val="28"/>
                <w:lang w:val="en-US"/>
              </w:rPr>
              <w:t>Câu 9.</w:t>
            </w:r>
          </w:p>
          <w:p>
            <w:pPr>
              <w:jc w:val="center"/>
              <w:rPr>
                <w:rFonts w:ascii="Times New Roman" w:hAnsi="Times New Roman" w:eastAsia="Times New Roman" w:cs="Times New Roman"/>
                <w:b/>
                <w:sz w:val="28"/>
                <w:szCs w:val="28"/>
              </w:rPr>
            </w:pPr>
            <w:r>
              <w:rPr>
                <w:rFonts w:hint="default" w:ascii="Times New Roman" w:hAnsi="Times New Roman" w:eastAsia="Times New Roman" w:cs="Times New Roman"/>
                <w:b/>
                <w:sz w:val="28"/>
                <w:szCs w:val="28"/>
                <w:lang w:val="en-US"/>
              </w:rPr>
              <w:t>(1</w:t>
            </w:r>
            <w:r>
              <w:rPr>
                <w:rFonts w:hint="default" w:ascii="Times New Roman" w:hAnsi="Times New Roman" w:eastAsia="Times New Roman" w:cs="Times New Roman"/>
                <w:b/>
                <w:sz w:val="28"/>
                <w:szCs w:val="28"/>
                <w:lang w:val="vi-VN"/>
              </w:rPr>
              <w:t>,</w:t>
            </w:r>
            <w:r>
              <w:rPr>
                <w:rFonts w:hint="default" w:ascii="Times New Roman" w:hAnsi="Times New Roman" w:eastAsia="Times New Roman" w:cs="Times New Roman"/>
                <w:b/>
                <w:sz w:val="28"/>
                <w:szCs w:val="28"/>
                <w:lang w:val="en-US"/>
              </w:rPr>
              <w:t>5 điểm)</w:t>
            </w:r>
          </w:p>
        </w:tc>
        <w:tc>
          <w:tcPr>
            <w:tcW w:w="7650" w:type="dxa"/>
            <w:shd w:val="clear" w:color="auto" w:fill="auto"/>
            <w:vAlign w:val="top"/>
          </w:tcPr>
          <w:p>
            <w:pPr>
              <w:pStyle w:val="85"/>
              <w:shd w:val="clear" w:color="auto" w:fill="FFFFFF"/>
              <w:jc w:val="both"/>
              <w:rPr>
                <w:rFonts w:ascii="Times New Roman" w:hAnsi="Times New Roman" w:cs="Times New Roman"/>
                <w:i/>
                <w:iCs/>
                <w:sz w:val="28"/>
                <w:szCs w:val="28"/>
              </w:rPr>
            </w:pPr>
            <w:r>
              <w:rPr>
                <w:rFonts w:ascii="Times New Roman" w:hAnsi="Times New Roman" w:cs="Times New Roman"/>
                <w:i/>
                <w:iCs/>
                <w:sz w:val="28"/>
                <w:szCs w:val="28"/>
              </w:rPr>
              <w:t>* Tình hình kinh tế:</w:t>
            </w:r>
          </w:p>
          <w:p>
            <w:pPr>
              <w:pStyle w:val="85"/>
              <w:shd w:val="clear" w:color="auto" w:fill="FFFFFF"/>
              <w:jc w:val="both"/>
              <w:rPr>
                <w:rFonts w:ascii="Times New Roman" w:hAnsi="Times New Roman" w:cs="Times New Roman"/>
                <w:i w:val="0"/>
                <w:iCs w:val="0"/>
                <w:sz w:val="28"/>
                <w:szCs w:val="28"/>
              </w:rPr>
            </w:pPr>
            <w:r>
              <w:rPr>
                <w:rFonts w:ascii="Times New Roman" w:hAnsi="Times New Roman" w:cs="Times New Roman"/>
                <w:i w:val="0"/>
                <w:iCs w:val="0"/>
                <w:sz w:val="28"/>
                <w:szCs w:val="28"/>
              </w:rPr>
              <w:t>- Nông nghiệp: Nhà Lý thực hiện nhiều biện pháp thúc đẩy sản xuất nông nghiệp phát triển, mùa màng bội thu: chính sách “ngụ binh ư nông, cày tịch điền, bảo vệ trâu bò,…</w:t>
            </w:r>
          </w:p>
          <w:p>
            <w:pPr>
              <w:pStyle w:val="85"/>
              <w:shd w:val="clear" w:color="auto" w:fill="FFFFFF"/>
              <w:jc w:val="both"/>
              <w:rPr>
                <w:rFonts w:ascii="Times New Roman" w:hAnsi="Times New Roman" w:cs="Times New Roman"/>
                <w:i w:val="0"/>
                <w:iCs w:val="0"/>
                <w:sz w:val="28"/>
                <w:szCs w:val="28"/>
              </w:rPr>
            </w:pPr>
            <w:r>
              <w:rPr>
                <w:rFonts w:ascii="Times New Roman" w:hAnsi="Times New Roman" w:cs="Times New Roman"/>
                <w:i w:val="0"/>
                <w:iCs w:val="0"/>
                <w:sz w:val="28"/>
                <w:szCs w:val="28"/>
              </w:rPr>
              <w:t>- Thủ công nghiệp: Thủ công nghiệp thời kì này khá phát triển, bao gồm:</w:t>
            </w:r>
          </w:p>
          <w:p>
            <w:pPr>
              <w:pStyle w:val="85"/>
              <w:shd w:val="clear" w:color="auto" w:fill="FFFFFF"/>
              <w:jc w:val="both"/>
              <w:rPr>
                <w:rFonts w:ascii="Times New Roman" w:hAnsi="Times New Roman" w:cs="Times New Roman"/>
                <w:i w:val="0"/>
                <w:iCs w:val="0"/>
                <w:sz w:val="28"/>
                <w:szCs w:val="28"/>
              </w:rPr>
            </w:pPr>
            <w:r>
              <w:rPr>
                <w:rFonts w:ascii="Times New Roman" w:hAnsi="Times New Roman" w:cs="Times New Roman"/>
                <w:i w:val="0"/>
                <w:iCs w:val="0"/>
                <w:sz w:val="28"/>
                <w:szCs w:val="28"/>
              </w:rPr>
              <w:t>+ Thủ công nghiệp nhà nước: Đúc tiền, chế tạo binh khí, dệt lụa, làm phẩm phục triều đình,…</w:t>
            </w:r>
          </w:p>
          <w:p>
            <w:pPr>
              <w:pStyle w:val="85"/>
              <w:shd w:val="clear" w:color="auto" w:fill="FFFFFF"/>
              <w:jc w:val="both"/>
              <w:rPr>
                <w:rFonts w:ascii="Times New Roman" w:hAnsi="Times New Roman" w:cs="Times New Roman"/>
                <w:i w:val="0"/>
                <w:iCs w:val="0"/>
                <w:sz w:val="28"/>
                <w:szCs w:val="28"/>
              </w:rPr>
            </w:pPr>
            <w:r>
              <w:rPr>
                <w:rFonts w:ascii="Times New Roman" w:hAnsi="Times New Roman" w:cs="Times New Roman"/>
                <w:i w:val="0"/>
                <w:iCs w:val="0"/>
                <w:sz w:val="28"/>
                <w:szCs w:val="28"/>
              </w:rPr>
              <w:t>+ Thủ công nghiệp nhân dân: Làm đồ trang sức, làm giấy, đúc đồng, ươm tơ, dệt lụa, làm đồ gốm, xây dựng đền đài, cung điện,…</w:t>
            </w:r>
          </w:p>
          <w:p>
            <w:pPr>
              <w:pStyle w:val="85"/>
              <w:shd w:val="clear" w:color="auto" w:fill="FFFFFF"/>
              <w:jc w:val="both"/>
              <w:rPr>
                <w:rFonts w:ascii="Times New Roman" w:hAnsi="Times New Roman" w:cs="Times New Roman"/>
                <w:i w:val="0"/>
                <w:iCs w:val="0"/>
                <w:sz w:val="28"/>
                <w:szCs w:val="28"/>
              </w:rPr>
            </w:pPr>
            <w:r>
              <w:rPr>
                <w:rFonts w:ascii="Times New Roman" w:hAnsi="Times New Roman" w:cs="Times New Roman"/>
                <w:i w:val="0"/>
                <w:iCs w:val="0"/>
                <w:sz w:val="28"/>
                <w:szCs w:val="28"/>
              </w:rPr>
              <w:t>- Thương nghiệp:</w:t>
            </w:r>
          </w:p>
          <w:p>
            <w:pPr>
              <w:pStyle w:val="85"/>
              <w:shd w:val="clear" w:color="auto" w:fill="FFFFFF"/>
              <w:jc w:val="both"/>
              <w:rPr>
                <w:rFonts w:ascii="Times New Roman" w:hAnsi="Times New Roman" w:cs="Times New Roman"/>
                <w:i w:val="0"/>
                <w:iCs w:val="0"/>
                <w:sz w:val="28"/>
                <w:szCs w:val="28"/>
              </w:rPr>
            </w:pPr>
            <w:r>
              <w:rPr>
                <w:rFonts w:ascii="Times New Roman" w:hAnsi="Times New Roman" w:cs="Times New Roman"/>
                <w:i w:val="0"/>
                <w:iCs w:val="0"/>
                <w:sz w:val="28"/>
                <w:szCs w:val="28"/>
              </w:rPr>
              <w:t>+ Hình thành nên các chợ và một số trung tâm trao đổi hàng hóa.</w:t>
            </w:r>
          </w:p>
          <w:p>
            <w:pPr>
              <w:pStyle w:val="85"/>
              <w:shd w:val="clear" w:color="auto" w:fill="FFFFFF"/>
              <w:jc w:val="both"/>
              <w:rPr>
                <w:rFonts w:ascii="Times New Roman" w:hAnsi="Times New Roman" w:cs="Times New Roman"/>
                <w:i w:val="0"/>
                <w:iCs w:val="0"/>
                <w:sz w:val="28"/>
                <w:szCs w:val="28"/>
              </w:rPr>
            </w:pPr>
            <w:r>
              <w:rPr>
                <w:rFonts w:ascii="Times New Roman" w:hAnsi="Times New Roman" w:cs="Times New Roman"/>
                <w:i w:val="0"/>
                <w:iCs w:val="0"/>
                <w:sz w:val="28"/>
                <w:szCs w:val="28"/>
              </w:rPr>
              <w:t xml:space="preserve">+ Quan hệ buôn bán giữa Đại Việt với Trung Quốc khá phát triển, nhiều chợ biên giới được hình thành. </w:t>
            </w:r>
          </w:p>
          <w:p>
            <w:pPr>
              <w:pStyle w:val="85"/>
              <w:shd w:val="clear" w:color="auto" w:fill="FFFFFF"/>
              <w:spacing w:before="0" w:beforeAutospacing="0" w:after="0" w:afterAutospacing="0"/>
              <w:jc w:val="both"/>
              <w:rPr>
                <w:rFonts w:hint="default" w:ascii="Times New Roman" w:hAnsi="Times New Roman" w:cs="Times New Roman"/>
                <w:i/>
                <w:iCs/>
                <w:color w:val="000000"/>
                <w:sz w:val="28"/>
                <w:szCs w:val="28"/>
                <w:lang w:val="vi-VN"/>
              </w:rPr>
            </w:pPr>
            <w:r>
              <w:rPr>
                <w:rFonts w:hint="default" w:ascii="Times New Roman" w:hAnsi="Times New Roman" w:cs="Times New Roman"/>
                <w:i/>
                <w:iCs/>
                <w:sz w:val="28"/>
                <w:szCs w:val="28"/>
                <w:lang w:val="vi-VN"/>
              </w:rPr>
              <w:t>* Tình hình xã hội: Xã hội có x</w:t>
            </w:r>
            <w:r>
              <w:rPr>
                <w:rFonts w:hint="default" w:ascii="Times New Roman" w:hAnsi="Times New Roman" w:cs="Times New Roman"/>
                <w:i/>
                <w:iCs/>
                <w:color w:val="000000"/>
                <w:sz w:val="28"/>
                <w:szCs w:val="28"/>
              </w:rPr>
              <w:t xml:space="preserve">u hướng phân hóa </w:t>
            </w:r>
            <w:r>
              <w:rPr>
                <w:rFonts w:hint="default" w:ascii="Times New Roman" w:hAnsi="Times New Roman" w:cs="Times New Roman"/>
                <w:i/>
                <w:iCs/>
                <w:color w:val="000000"/>
                <w:sz w:val="28"/>
                <w:szCs w:val="28"/>
                <w:lang w:val="vi-VN"/>
              </w:rPr>
              <w:t>hơn.</w:t>
            </w:r>
          </w:p>
          <w:p>
            <w:pPr>
              <w:pStyle w:val="85"/>
              <w:shd w:val="clear" w:color="auto" w:fill="FFFFFF"/>
              <w:spacing w:before="0" w:beforeAutospacing="0" w:after="0" w:afterAutospacing="0"/>
              <w:jc w:val="both"/>
              <w:rPr>
                <w:rFonts w:hint="default" w:ascii="Times New Roman" w:hAnsi="Times New Roman" w:cs="Times New Roman"/>
                <w:i w:val="0"/>
                <w:iCs w:val="0"/>
                <w:color w:val="000000"/>
                <w:sz w:val="28"/>
                <w:szCs w:val="28"/>
              </w:rPr>
            </w:pPr>
            <w:r>
              <w:rPr>
                <w:rFonts w:hint="default" w:ascii="Times New Roman" w:hAnsi="Times New Roman" w:cs="Times New Roman"/>
                <w:i w:val="0"/>
                <w:iCs w:val="0"/>
                <w:color w:val="000000"/>
                <w:sz w:val="28"/>
                <w:szCs w:val="28"/>
                <w:lang w:val="vi-VN"/>
              </w:rPr>
              <w:t xml:space="preserve">- </w:t>
            </w:r>
            <w:r>
              <w:rPr>
                <w:rFonts w:hint="default" w:ascii="Times New Roman" w:hAnsi="Times New Roman" w:cs="Times New Roman"/>
                <w:i w:val="0"/>
                <w:iCs w:val="0"/>
                <w:color w:val="000000"/>
                <w:sz w:val="28"/>
                <w:szCs w:val="28"/>
              </w:rPr>
              <w:t xml:space="preserve">Tầng lớp quý tộc (vua, quan) có nhiều đặc quyền. </w:t>
            </w:r>
          </w:p>
          <w:p>
            <w:pPr>
              <w:pStyle w:val="85"/>
              <w:shd w:val="clear" w:color="auto" w:fill="FFFFFF"/>
              <w:spacing w:before="0" w:beforeAutospacing="0" w:after="0" w:afterAutospacing="0"/>
              <w:jc w:val="both"/>
              <w:rPr>
                <w:rFonts w:hint="default" w:ascii="Times New Roman" w:hAnsi="Times New Roman" w:cs="Times New Roman"/>
                <w:i w:val="0"/>
                <w:iCs w:val="0"/>
                <w:color w:val="000000"/>
                <w:sz w:val="28"/>
                <w:szCs w:val="28"/>
              </w:rPr>
            </w:pPr>
            <w:r>
              <w:rPr>
                <w:rFonts w:hint="default" w:ascii="Times New Roman" w:hAnsi="Times New Roman" w:cs="Times New Roman"/>
                <w:i w:val="0"/>
                <w:iCs w:val="0"/>
                <w:color w:val="000000"/>
                <w:sz w:val="28"/>
                <w:szCs w:val="28"/>
                <w:lang w:val="vi-VN"/>
              </w:rPr>
              <w:t xml:space="preserve">- </w:t>
            </w:r>
            <w:r>
              <w:rPr>
                <w:rFonts w:hint="default" w:ascii="Times New Roman" w:hAnsi="Times New Roman" w:cs="Times New Roman"/>
                <w:i w:val="0"/>
                <w:iCs w:val="0"/>
                <w:color w:val="000000"/>
                <w:sz w:val="28"/>
                <w:szCs w:val="28"/>
              </w:rPr>
              <w:t>Một số ít dân thường có nhiều ruộng đất trở thành địa chủ.</w:t>
            </w:r>
          </w:p>
          <w:p>
            <w:pPr>
              <w:pStyle w:val="85"/>
              <w:shd w:val="clear" w:color="auto" w:fill="FFFFFF"/>
              <w:spacing w:before="0" w:beforeAutospacing="0" w:after="0" w:afterAutospacing="0"/>
              <w:jc w:val="both"/>
              <w:rPr>
                <w:rFonts w:hint="default" w:ascii="Times New Roman" w:hAnsi="Times New Roman" w:cs="Times New Roman"/>
                <w:i w:val="0"/>
                <w:iCs w:val="0"/>
                <w:color w:val="000000"/>
                <w:sz w:val="28"/>
                <w:szCs w:val="28"/>
              </w:rPr>
            </w:pPr>
            <w:r>
              <w:rPr>
                <w:rFonts w:hint="default" w:ascii="Times New Roman" w:hAnsi="Times New Roman" w:cs="Times New Roman"/>
                <w:i w:val="0"/>
                <w:iCs w:val="0"/>
                <w:color w:val="000000"/>
                <w:sz w:val="28"/>
                <w:szCs w:val="28"/>
                <w:lang w:val="vi-VN"/>
              </w:rPr>
              <w:t xml:space="preserve">- </w:t>
            </w:r>
            <w:r>
              <w:rPr>
                <w:rFonts w:hint="default" w:ascii="Times New Roman" w:hAnsi="Times New Roman" w:cs="Times New Roman"/>
                <w:i w:val="0"/>
                <w:iCs w:val="0"/>
                <w:color w:val="000000"/>
                <w:sz w:val="28"/>
                <w:szCs w:val="28"/>
              </w:rPr>
              <w:t>Nông dân chiếm đa số dân cư, nh</w:t>
            </w:r>
            <w:r>
              <w:rPr>
                <w:rFonts w:hint="default" w:ascii="Times New Roman" w:hAnsi="Times New Roman" w:cs="Times New Roman"/>
                <w:i w:val="0"/>
                <w:iCs w:val="0"/>
                <w:color w:val="000000"/>
                <w:sz w:val="28"/>
                <w:szCs w:val="28"/>
                <w:lang w:val="vi-VN"/>
              </w:rPr>
              <w:t>ận</w:t>
            </w:r>
            <w:r>
              <w:rPr>
                <w:rFonts w:hint="default" w:ascii="Times New Roman" w:hAnsi="Times New Roman" w:cs="Times New Roman"/>
                <w:i w:val="0"/>
                <w:iCs w:val="0"/>
                <w:color w:val="000000"/>
                <w:sz w:val="28"/>
                <w:szCs w:val="28"/>
              </w:rPr>
              <w:t xml:space="preserve"> ruộng đất công làng xã để cày cấy và nộp thuế, thực hiện nghĩa vụ với nhà nước.</w:t>
            </w:r>
          </w:p>
          <w:p>
            <w:pPr>
              <w:pStyle w:val="85"/>
              <w:shd w:val="clear" w:color="auto" w:fill="FFFFFF"/>
              <w:spacing w:before="0" w:beforeAutospacing="0" w:after="0" w:afterAutospacing="0"/>
              <w:jc w:val="both"/>
              <w:rPr>
                <w:rFonts w:hint="default" w:ascii="Times New Roman" w:hAnsi="Times New Roman" w:cs="Times New Roman"/>
                <w:i w:val="0"/>
                <w:iCs w:val="0"/>
                <w:color w:val="000000"/>
                <w:sz w:val="28"/>
                <w:szCs w:val="28"/>
              </w:rPr>
            </w:pPr>
            <w:r>
              <w:rPr>
                <w:rFonts w:hint="default" w:ascii="Times New Roman" w:hAnsi="Times New Roman" w:cs="Times New Roman"/>
                <w:i w:val="0"/>
                <w:iCs w:val="0"/>
                <w:color w:val="000000"/>
                <w:sz w:val="28"/>
                <w:szCs w:val="28"/>
                <w:lang w:val="vi-VN"/>
              </w:rPr>
              <w:t xml:space="preserve">- </w:t>
            </w:r>
            <w:r>
              <w:rPr>
                <w:rFonts w:hint="default" w:ascii="Times New Roman" w:hAnsi="Times New Roman" w:cs="Times New Roman"/>
                <w:i w:val="0"/>
                <w:iCs w:val="0"/>
                <w:color w:val="000000"/>
                <w:sz w:val="28"/>
                <w:szCs w:val="28"/>
              </w:rPr>
              <w:t>Thợ thủ công và thương nhân khá đông đảo.</w:t>
            </w:r>
          </w:p>
          <w:p>
            <w:pPr>
              <w:pStyle w:val="85"/>
              <w:shd w:val="clear" w:color="auto" w:fill="FFFFFF"/>
              <w:spacing w:before="0" w:beforeAutospacing="0" w:after="0" w:afterAutospacing="0"/>
              <w:jc w:val="both"/>
              <w:rPr>
                <w:rFonts w:hint="default" w:ascii="Times New Roman" w:hAnsi="Times New Roman" w:cs="Times New Roman"/>
                <w:i w:val="0"/>
                <w:iCs w:val="0"/>
                <w:color w:val="000000"/>
                <w:sz w:val="28"/>
                <w:szCs w:val="28"/>
              </w:rPr>
            </w:pPr>
            <w:r>
              <w:rPr>
                <w:rFonts w:hint="default" w:ascii="Times New Roman" w:hAnsi="Times New Roman" w:cs="Times New Roman"/>
                <w:i w:val="0"/>
                <w:iCs w:val="0"/>
                <w:color w:val="000000"/>
                <w:sz w:val="28"/>
                <w:szCs w:val="28"/>
                <w:lang w:val="vi-VN"/>
              </w:rPr>
              <w:t xml:space="preserve">- </w:t>
            </w:r>
            <w:r>
              <w:rPr>
                <w:rFonts w:hint="default" w:ascii="Times New Roman" w:hAnsi="Times New Roman" w:cs="Times New Roman"/>
                <w:i w:val="0"/>
                <w:iCs w:val="0"/>
                <w:color w:val="000000"/>
                <w:sz w:val="28"/>
                <w:szCs w:val="28"/>
              </w:rPr>
              <w:t>Nô tì có địa vị thấp kém nhất, phục vụ trong triều đình và gia đình quan lại.</w:t>
            </w:r>
          </w:p>
          <w:p>
            <w:pPr>
              <w:jc w:val="both"/>
              <w:rPr>
                <w:rFonts w:hint="default" w:ascii="Times New Roman" w:hAnsi="Times New Roman" w:eastAsia="Times New Roman" w:cs="Times New Roman"/>
                <w:b w:val="0"/>
                <w:bCs/>
                <w:sz w:val="28"/>
                <w:szCs w:val="28"/>
                <w:lang w:val="en-US"/>
              </w:rPr>
            </w:pPr>
          </w:p>
        </w:tc>
        <w:tc>
          <w:tcPr>
            <w:tcW w:w="900" w:type="dxa"/>
            <w:shd w:val="clear" w:color="auto" w:fill="auto"/>
            <w:vAlign w:val="top"/>
          </w:tcPr>
          <w:p>
            <w:pPr>
              <w:jc w:val="both"/>
              <w:rPr>
                <w:rFonts w:ascii="Times New Roman" w:hAnsi="Times New Roman" w:eastAsia="Times New Roman" w:cs="Times New Roman"/>
                <w:b/>
                <w:sz w:val="28"/>
                <w:szCs w:val="28"/>
              </w:rPr>
            </w:pPr>
          </w:p>
          <w:p>
            <w:pPr>
              <w:jc w:val="center"/>
              <w:rPr>
                <w:rFonts w:hint="default" w:ascii="Times New Roman" w:hAnsi="Times New Roman" w:eastAsia="Times New Roman" w:cs="Times New Roman"/>
                <w:b w:val="0"/>
                <w:bCs/>
                <w:i/>
                <w:iCs/>
                <w:sz w:val="28"/>
                <w:szCs w:val="28"/>
                <w:lang w:val="en-US"/>
              </w:rPr>
            </w:pPr>
            <w:r>
              <w:rPr>
                <w:rFonts w:hint="default" w:ascii="Times New Roman" w:hAnsi="Times New Roman" w:eastAsia="Times New Roman" w:cs="Times New Roman"/>
                <w:b w:val="0"/>
                <w:bCs/>
                <w:i/>
                <w:iCs/>
                <w:sz w:val="28"/>
                <w:szCs w:val="28"/>
                <w:lang w:val="en-US"/>
              </w:rPr>
              <w:t>0,</w:t>
            </w:r>
            <w:r>
              <w:rPr>
                <w:rFonts w:hint="default" w:ascii="Times New Roman" w:hAnsi="Times New Roman" w:eastAsia="Times New Roman" w:cs="Times New Roman"/>
                <w:b w:val="0"/>
                <w:bCs/>
                <w:i/>
                <w:iCs/>
                <w:sz w:val="28"/>
                <w:szCs w:val="28"/>
                <w:lang w:val="vi-VN"/>
              </w:rPr>
              <w:t>2</w:t>
            </w:r>
            <w:r>
              <w:rPr>
                <w:rFonts w:hint="default" w:ascii="Times New Roman" w:hAnsi="Times New Roman" w:eastAsia="Times New Roman" w:cs="Times New Roman"/>
                <w:b w:val="0"/>
                <w:bCs/>
                <w:i/>
                <w:iCs/>
                <w:sz w:val="28"/>
                <w:szCs w:val="28"/>
                <w:lang w:val="en-US"/>
              </w:rPr>
              <w:t>5</w:t>
            </w:r>
          </w:p>
          <w:p>
            <w:pPr>
              <w:jc w:val="center"/>
              <w:rPr>
                <w:rFonts w:hint="default" w:ascii="Times New Roman" w:hAnsi="Times New Roman" w:eastAsia="Times New Roman" w:cs="Times New Roman"/>
                <w:b w:val="0"/>
                <w:bCs/>
                <w:i/>
                <w:iCs/>
                <w:sz w:val="28"/>
                <w:szCs w:val="28"/>
                <w:lang w:val="en-US"/>
              </w:rPr>
            </w:pPr>
          </w:p>
          <w:p>
            <w:pPr>
              <w:jc w:val="both"/>
              <w:rPr>
                <w:rFonts w:hint="default" w:ascii="Times New Roman" w:hAnsi="Times New Roman" w:eastAsia="Times New Roman" w:cs="Times New Roman"/>
                <w:b w:val="0"/>
                <w:bCs/>
                <w:i/>
                <w:iCs/>
                <w:sz w:val="28"/>
                <w:szCs w:val="28"/>
                <w:lang w:val="en-US"/>
              </w:rPr>
            </w:pPr>
          </w:p>
          <w:p>
            <w:pPr>
              <w:jc w:val="center"/>
              <w:rPr>
                <w:rFonts w:hint="default" w:ascii="Times New Roman" w:hAnsi="Times New Roman" w:eastAsia="Times New Roman" w:cs="Times New Roman"/>
                <w:b w:val="0"/>
                <w:bCs/>
                <w:i/>
                <w:iCs/>
                <w:sz w:val="28"/>
                <w:szCs w:val="28"/>
                <w:lang w:val="en-US"/>
              </w:rPr>
            </w:pPr>
            <w:r>
              <w:rPr>
                <w:rFonts w:hint="default" w:ascii="Times New Roman" w:hAnsi="Times New Roman" w:eastAsia="Times New Roman" w:cs="Times New Roman"/>
                <w:b w:val="0"/>
                <w:bCs/>
                <w:i/>
                <w:iCs/>
                <w:sz w:val="28"/>
                <w:szCs w:val="28"/>
                <w:lang w:val="en-US"/>
              </w:rPr>
              <w:t>0,25</w:t>
            </w:r>
          </w:p>
          <w:p>
            <w:pPr>
              <w:jc w:val="center"/>
              <w:rPr>
                <w:rFonts w:hint="default" w:ascii="Times New Roman" w:hAnsi="Times New Roman" w:eastAsia="Times New Roman" w:cs="Times New Roman"/>
                <w:b w:val="0"/>
                <w:bCs/>
                <w:i/>
                <w:iCs/>
                <w:sz w:val="28"/>
                <w:szCs w:val="28"/>
                <w:lang w:val="en-US"/>
              </w:rPr>
            </w:pPr>
          </w:p>
          <w:p>
            <w:pPr>
              <w:jc w:val="center"/>
              <w:rPr>
                <w:rFonts w:hint="default" w:ascii="Times New Roman" w:hAnsi="Times New Roman" w:eastAsia="Times New Roman" w:cs="Times New Roman"/>
                <w:b w:val="0"/>
                <w:bCs/>
                <w:i/>
                <w:iCs/>
                <w:sz w:val="28"/>
                <w:szCs w:val="28"/>
                <w:lang w:val="en-US"/>
              </w:rPr>
            </w:pPr>
          </w:p>
          <w:p>
            <w:pPr>
              <w:jc w:val="center"/>
              <w:rPr>
                <w:rFonts w:hint="default" w:ascii="Times New Roman" w:hAnsi="Times New Roman" w:eastAsia="Times New Roman" w:cs="Times New Roman"/>
                <w:b w:val="0"/>
                <w:bCs/>
                <w:i/>
                <w:iCs/>
                <w:sz w:val="28"/>
                <w:szCs w:val="28"/>
                <w:lang w:val="en-US"/>
              </w:rPr>
            </w:pPr>
          </w:p>
          <w:p>
            <w:pPr>
              <w:jc w:val="center"/>
              <w:rPr>
                <w:rFonts w:hint="default" w:ascii="Times New Roman" w:hAnsi="Times New Roman" w:eastAsia="Times New Roman" w:cs="Times New Roman"/>
                <w:b w:val="0"/>
                <w:bCs/>
                <w:i/>
                <w:iCs/>
                <w:sz w:val="28"/>
                <w:szCs w:val="28"/>
                <w:lang w:val="en-US"/>
              </w:rPr>
            </w:pPr>
          </w:p>
          <w:p>
            <w:pPr>
              <w:jc w:val="center"/>
              <w:rPr>
                <w:rFonts w:hint="default" w:ascii="Times New Roman" w:hAnsi="Times New Roman" w:eastAsia="Times New Roman" w:cs="Times New Roman"/>
                <w:b w:val="0"/>
                <w:bCs/>
                <w:i/>
                <w:iCs/>
                <w:sz w:val="28"/>
                <w:szCs w:val="28"/>
                <w:lang w:val="en-US"/>
              </w:rPr>
            </w:pPr>
          </w:p>
          <w:p>
            <w:pPr>
              <w:jc w:val="center"/>
              <w:rPr>
                <w:rFonts w:hint="default" w:ascii="Times New Roman" w:hAnsi="Times New Roman" w:eastAsia="Times New Roman" w:cs="Times New Roman"/>
                <w:b w:val="0"/>
                <w:bCs/>
                <w:i/>
                <w:iCs/>
                <w:sz w:val="28"/>
                <w:szCs w:val="28"/>
                <w:lang w:val="en-US"/>
              </w:rPr>
            </w:pPr>
          </w:p>
          <w:p>
            <w:pPr>
              <w:jc w:val="center"/>
              <w:rPr>
                <w:rFonts w:hint="default" w:ascii="Times New Roman" w:hAnsi="Times New Roman" w:eastAsia="Times New Roman" w:cs="Times New Roman"/>
                <w:b w:val="0"/>
                <w:bCs/>
                <w:i/>
                <w:iCs/>
                <w:sz w:val="28"/>
                <w:szCs w:val="28"/>
                <w:lang w:val="en-US"/>
              </w:rPr>
            </w:pPr>
            <w:r>
              <w:rPr>
                <w:rFonts w:hint="default" w:ascii="Times New Roman" w:hAnsi="Times New Roman" w:eastAsia="Times New Roman" w:cs="Times New Roman"/>
                <w:b w:val="0"/>
                <w:bCs/>
                <w:i/>
                <w:iCs/>
                <w:sz w:val="28"/>
                <w:szCs w:val="28"/>
                <w:lang w:val="en-US"/>
              </w:rPr>
              <w:t>0,25</w:t>
            </w:r>
          </w:p>
          <w:p>
            <w:pPr>
              <w:jc w:val="center"/>
              <w:rPr>
                <w:rFonts w:hint="default" w:ascii="Times New Roman" w:hAnsi="Times New Roman" w:eastAsia="Times New Roman" w:cs="Times New Roman"/>
                <w:b w:val="0"/>
                <w:bCs/>
                <w:i/>
                <w:iCs/>
                <w:sz w:val="28"/>
                <w:szCs w:val="28"/>
                <w:lang w:val="en-US"/>
              </w:rPr>
            </w:pPr>
          </w:p>
          <w:p>
            <w:pPr>
              <w:jc w:val="center"/>
              <w:rPr>
                <w:rFonts w:hint="default" w:ascii="Times New Roman" w:hAnsi="Times New Roman" w:eastAsia="Times New Roman" w:cs="Times New Roman"/>
                <w:b w:val="0"/>
                <w:bCs/>
                <w:i/>
                <w:iCs/>
                <w:sz w:val="28"/>
                <w:szCs w:val="28"/>
                <w:lang w:val="en-US"/>
              </w:rPr>
            </w:pPr>
          </w:p>
          <w:p>
            <w:pPr>
              <w:jc w:val="center"/>
              <w:rPr>
                <w:rFonts w:hint="default" w:ascii="Times New Roman" w:hAnsi="Times New Roman" w:eastAsia="Times New Roman" w:cs="Times New Roman"/>
                <w:b w:val="0"/>
                <w:bCs/>
                <w:i/>
                <w:iCs/>
                <w:sz w:val="28"/>
                <w:szCs w:val="28"/>
                <w:lang w:val="en-US"/>
              </w:rPr>
            </w:pPr>
          </w:p>
          <w:p>
            <w:pPr>
              <w:jc w:val="center"/>
              <w:rPr>
                <w:rFonts w:hint="default" w:ascii="Times New Roman" w:hAnsi="Times New Roman" w:eastAsia="Times New Roman" w:cs="Times New Roman"/>
                <w:b w:val="0"/>
                <w:bCs/>
                <w:i/>
                <w:iCs/>
                <w:sz w:val="28"/>
                <w:szCs w:val="28"/>
                <w:lang w:val="en-US"/>
              </w:rPr>
            </w:pPr>
          </w:p>
          <w:p>
            <w:pPr>
              <w:jc w:val="center"/>
              <w:rPr>
                <w:rFonts w:hint="default" w:ascii="Times New Roman" w:hAnsi="Times New Roman" w:eastAsia="Times New Roman" w:cs="Times New Roman"/>
                <w:b w:val="0"/>
                <w:bCs/>
                <w:i/>
                <w:iCs/>
                <w:sz w:val="28"/>
                <w:szCs w:val="28"/>
                <w:lang w:val="en-US"/>
              </w:rPr>
            </w:pPr>
            <w:r>
              <w:rPr>
                <w:rFonts w:hint="default" w:ascii="Times New Roman" w:hAnsi="Times New Roman" w:eastAsia="Times New Roman" w:cs="Times New Roman"/>
                <w:b w:val="0"/>
                <w:bCs/>
                <w:i/>
                <w:iCs/>
                <w:sz w:val="28"/>
                <w:szCs w:val="28"/>
                <w:lang w:val="en-US"/>
              </w:rPr>
              <w:t>0,</w:t>
            </w:r>
            <w:r>
              <w:rPr>
                <w:rFonts w:hint="default" w:ascii="Times New Roman" w:hAnsi="Times New Roman" w:eastAsia="Times New Roman" w:cs="Times New Roman"/>
                <w:b w:val="0"/>
                <w:bCs/>
                <w:i/>
                <w:iCs/>
                <w:sz w:val="28"/>
                <w:szCs w:val="28"/>
                <w:lang w:val="vi-VN"/>
              </w:rPr>
              <w:t>2</w:t>
            </w:r>
            <w:r>
              <w:rPr>
                <w:rFonts w:hint="default" w:ascii="Times New Roman" w:hAnsi="Times New Roman" w:eastAsia="Times New Roman" w:cs="Times New Roman"/>
                <w:b w:val="0"/>
                <w:bCs/>
                <w:i/>
                <w:iCs/>
                <w:sz w:val="28"/>
                <w:szCs w:val="28"/>
                <w:lang w:val="en-US"/>
              </w:rPr>
              <w:t>5</w:t>
            </w:r>
          </w:p>
          <w:p>
            <w:pPr>
              <w:jc w:val="center"/>
              <w:rPr>
                <w:rFonts w:hint="default" w:ascii="Times New Roman" w:hAnsi="Times New Roman" w:eastAsia="Times New Roman" w:cs="Times New Roman"/>
                <w:b w:val="0"/>
                <w:bCs/>
                <w:i/>
                <w:iCs/>
                <w:sz w:val="28"/>
                <w:szCs w:val="28"/>
                <w:lang w:val="en-US"/>
              </w:rPr>
            </w:pPr>
          </w:p>
          <w:p>
            <w:pPr>
              <w:jc w:val="center"/>
              <w:rPr>
                <w:rFonts w:hint="default" w:ascii="Times New Roman" w:hAnsi="Times New Roman" w:eastAsia="Times New Roman" w:cs="Times New Roman"/>
                <w:b w:val="0"/>
                <w:bCs/>
                <w:i/>
                <w:iCs/>
                <w:sz w:val="28"/>
                <w:szCs w:val="28"/>
                <w:lang w:val="vi-VN"/>
              </w:rPr>
            </w:pPr>
            <w:r>
              <w:rPr>
                <w:rFonts w:hint="default" w:ascii="Times New Roman" w:hAnsi="Times New Roman" w:eastAsia="Times New Roman" w:cs="Times New Roman"/>
                <w:b w:val="0"/>
                <w:bCs/>
                <w:i/>
                <w:iCs/>
                <w:sz w:val="28"/>
                <w:szCs w:val="28"/>
                <w:lang w:val="vi-VN"/>
              </w:rPr>
              <w:t>0,25</w:t>
            </w:r>
          </w:p>
          <w:p>
            <w:pPr>
              <w:jc w:val="center"/>
              <w:rPr>
                <w:rFonts w:hint="default" w:ascii="Times New Roman" w:hAnsi="Times New Roman" w:eastAsia="Times New Roman" w:cs="Times New Roman"/>
                <w:b w:val="0"/>
                <w:bCs/>
                <w:i/>
                <w:iCs/>
                <w:sz w:val="28"/>
                <w:szCs w:val="28"/>
                <w:lang w:val="vi-VN"/>
              </w:rPr>
            </w:pPr>
          </w:p>
          <w:p>
            <w:pPr>
              <w:jc w:val="center"/>
              <w:rPr>
                <w:rFonts w:hint="default" w:ascii="Times New Roman" w:hAnsi="Times New Roman" w:eastAsia="Times New Roman" w:cs="Times New Roman"/>
                <w:b w:val="0"/>
                <w:bCs/>
                <w:i/>
                <w:iCs/>
                <w:sz w:val="28"/>
                <w:szCs w:val="28"/>
                <w:lang w:val="vi-VN"/>
              </w:rPr>
            </w:pPr>
            <w:r>
              <w:rPr>
                <w:rFonts w:hint="default" w:ascii="Times New Roman" w:hAnsi="Times New Roman" w:eastAsia="Times New Roman" w:cs="Times New Roman"/>
                <w:b w:val="0"/>
                <w:bCs/>
                <w:i/>
                <w:iCs/>
                <w:sz w:val="28"/>
                <w:szCs w:val="28"/>
                <w:lang w:val="vi-VN"/>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45" w:type="dxa"/>
            <w:vMerge w:val="restart"/>
            <w:shd w:val="clear" w:color="auto" w:fill="auto"/>
            <w:vAlign w:val="center"/>
          </w:tcPr>
          <w:p>
            <w:pPr>
              <w:jc w:val="center"/>
              <w:rPr>
                <w:rFonts w:hint="default" w:ascii="Times New Roman" w:hAnsi="Times New Roman" w:eastAsia="Times New Roman" w:cs="Times New Roman"/>
                <w:b/>
                <w:sz w:val="28"/>
                <w:szCs w:val="28"/>
                <w:lang w:val="en-US"/>
              </w:rPr>
            </w:pPr>
            <w:r>
              <w:rPr>
                <w:rFonts w:hint="default" w:ascii="Times New Roman" w:hAnsi="Times New Roman" w:eastAsia="Times New Roman" w:cs="Times New Roman"/>
                <w:b/>
                <w:sz w:val="28"/>
                <w:szCs w:val="28"/>
                <w:lang w:val="en-US"/>
              </w:rPr>
              <w:t>Câu 10.</w:t>
            </w:r>
          </w:p>
          <w:p>
            <w:pPr>
              <w:jc w:val="center"/>
              <w:rPr>
                <w:rFonts w:hint="default" w:ascii="Times New Roman" w:hAnsi="Times New Roman" w:eastAsia="Times New Roman" w:cs="Times New Roman"/>
                <w:b/>
                <w:sz w:val="28"/>
                <w:szCs w:val="28"/>
                <w:lang w:val="en-US"/>
              </w:rPr>
            </w:pPr>
            <w:r>
              <w:rPr>
                <w:rFonts w:hint="default" w:ascii="Times New Roman" w:hAnsi="Times New Roman" w:eastAsia="Times New Roman" w:cs="Times New Roman"/>
                <w:b/>
                <w:sz w:val="28"/>
                <w:szCs w:val="28"/>
                <w:lang w:val="en-US"/>
              </w:rPr>
              <w:t>(1,5 điểm)</w:t>
            </w:r>
          </w:p>
        </w:tc>
        <w:tc>
          <w:tcPr>
            <w:tcW w:w="435" w:type="dxa"/>
            <w:shd w:val="clear" w:color="auto" w:fill="auto"/>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a</w:t>
            </w:r>
          </w:p>
        </w:tc>
        <w:tc>
          <w:tcPr>
            <w:tcW w:w="7650" w:type="dxa"/>
            <w:shd w:val="clear" w:color="auto" w:fill="auto"/>
          </w:tcPr>
          <w:p>
            <w:pPr>
              <w:pStyle w:val="85"/>
              <w:shd w:val="clear" w:color="auto" w:fill="FFFFFF"/>
              <w:spacing w:before="0" w:beforeAutospacing="0" w:after="0" w:afterAutospacing="0"/>
              <w:jc w:val="both"/>
              <w:rPr>
                <w:rFonts w:hint="default" w:ascii="Times New Roman" w:hAnsi="Times New Roman" w:cs="Times New Roman"/>
                <w:i/>
                <w:iCs/>
                <w:color w:val="000000"/>
                <w:sz w:val="28"/>
                <w:szCs w:val="28"/>
              </w:rPr>
            </w:pPr>
            <w:r>
              <w:rPr>
                <w:rFonts w:hint="default" w:ascii="Times New Roman" w:hAnsi="Times New Roman" w:cs="Times New Roman"/>
                <w:i/>
                <w:iCs/>
                <w:color w:val="000000"/>
                <w:sz w:val="28"/>
                <w:szCs w:val="28"/>
              </w:rPr>
              <w:t>Nét độc đáo trong cuộc kháng chiến chống Tống của nhà Lý (1075 – 1077):</w:t>
            </w:r>
          </w:p>
          <w:p>
            <w:pPr>
              <w:pStyle w:val="85"/>
              <w:shd w:val="clear" w:color="auto" w:fill="FFFFFF"/>
              <w:spacing w:before="0" w:beforeAutospacing="0" w:after="0" w:afterAutospacing="0"/>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xml:space="preserve">- </w:t>
            </w:r>
            <w:r>
              <w:rPr>
                <w:rFonts w:hint="default" w:ascii="Times New Roman" w:hAnsi="Times New Roman" w:cs="Times New Roman"/>
                <w:color w:val="000000"/>
                <w:sz w:val="28"/>
                <w:szCs w:val="28"/>
                <w:lang w:val="vi-VN"/>
              </w:rPr>
              <w:t>Thực hiện chiến thuật “tiến công trước để tự vệ”: c</w:t>
            </w:r>
            <w:r>
              <w:rPr>
                <w:rFonts w:hint="default" w:ascii="Times New Roman" w:hAnsi="Times New Roman" w:cs="Times New Roman"/>
                <w:color w:val="000000"/>
                <w:sz w:val="28"/>
                <w:szCs w:val="28"/>
              </w:rPr>
              <w:t>hủ động tiến công địch, đẩy địch vào thế bị động.</w:t>
            </w:r>
          </w:p>
          <w:p>
            <w:pPr>
              <w:pStyle w:val="85"/>
              <w:shd w:val="clear" w:color="auto" w:fill="FFFFFF"/>
              <w:spacing w:before="0" w:beforeAutospacing="0" w:after="0" w:afterAutospacing="0"/>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Lựa chọn và xây dựng phòng tuyến phòng ngự vững chắc trên sông Như Nguyệt.</w:t>
            </w:r>
          </w:p>
          <w:p>
            <w:pPr>
              <w:pStyle w:val="85"/>
              <w:shd w:val="clear" w:color="auto" w:fill="FFFFFF"/>
              <w:spacing w:before="0" w:beforeAutospacing="0" w:after="0" w:afterAutospacing="0"/>
              <w:jc w:val="both"/>
              <w:rPr>
                <w:rFonts w:hint="default" w:ascii="Times New Roman" w:hAnsi="Times New Roman" w:cs="Times New Roman"/>
                <w:color w:val="000000"/>
                <w:sz w:val="28"/>
                <w:szCs w:val="28"/>
                <w:lang w:val="vi-VN"/>
              </w:rPr>
            </w:pPr>
            <w:r>
              <w:rPr>
                <w:rFonts w:hint="default" w:ascii="Times New Roman" w:hAnsi="Times New Roman" w:cs="Times New Roman"/>
                <w:color w:val="000000"/>
                <w:sz w:val="28"/>
                <w:szCs w:val="28"/>
              </w:rPr>
              <w:t xml:space="preserve">- </w:t>
            </w:r>
            <w:r>
              <w:rPr>
                <w:rFonts w:hint="default" w:ascii="Times New Roman" w:hAnsi="Times New Roman" w:cs="Times New Roman"/>
                <w:color w:val="000000"/>
                <w:sz w:val="28"/>
                <w:szCs w:val="28"/>
                <w:lang w:val="vi-VN"/>
              </w:rPr>
              <w:t>Sử dụng chiến thuật đánh vào tâm lí của địch, làm cho địch hoang mang, đồng thời khích lệ, động viên tinh thần quan sĩ bằng</w:t>
            </w:r>
          </w:p>
          <w:p>
            <w:pPr>
              <w:pStyle w:val="85"/>
              <w:shd w:val="clear" w:color="auto" w:fill="FFFFFF"/>
              <w:spacing w:before="0" w:beforeAutospacing="0" w:after="0" w:afterAutospacing="0"/>
              <w:jc w:val="both"/>
              <w:rPr>
                <w:rFonts w:hint="default" w:ascii="Times New Roman" w:hAnsi="Times New Roman" w:cs="Times New Roman"/>
                <w:color w:val="000000"/>
                <w:sz w:val="28"/>
                <w:szCs w:val="28"/>
                <w:lang w:val="vi-VN"/>
              </w:rPr>
            </w:pPr>
            <w:r>
              <w:rPr>
                <w:rFonts w:hint="default" w:ascii="Times New Roman" w:hAnsi="Times New Roman" w:cs="Times New Roman"/>
                <w:color w:val="000000"/>
                <w:sz w:val="28"/>
                <w:szCs w:val="28"/>
              </w:rPr>
              <w:t>bài thơ thần “Nam quốc sơn hà”</w:t>
            </w:r>
            <w:r>
              <w:rPr>
                <w:rFonts w:hint="default" w:ascii="Times New Roman" w:hAnsi="Times New Roman" w:cs="Times New Roman"/>
                <w:color w:val="000000"/>
                <w:sz w:val="28"/>
                <w:szCs w:val="28"/>
                <w:lang w:val="vi-VN"/>
              </w:rPr>
              <w:t>.</w:t>
            </w:r>
          </w:p>
          <w:p>
            <w:pPr>
              <w:pStyle w:val="85"/>
              <w:shd w:val="clear" w:color="auto" w:fill="FFFFFF"/>
              <w:spacing w:before="0" w:beforeAutospacing="0" w:after="0" w:afterAutospacing="0"/>
              <w:jc w:val="both"/>
              <w:rPr>
                <w:rFonts w:hint="default" w:ascii="Times New Roman" w:hAnsi="Times New Roman" w:cs="Times New Roman"/>
                <w:color w:val="000000"/>
                <w:sz w:val="28"/>
                <w:szCs w:val="28"/>
                <w:lang w:val="vi-VN"/>
              </w:rPr>
            </w:pPr>
            <w:r>
              <w:rPr>
                <w:rFonts w:hint="default" w:ascii="Times New Roman" w:hAnsi="Times New Roman" w:cs="Times New Roman"/>
                <w:color w:val="000000"/>
                <w:sz w:val="28"/>
                <w:szCs w:val="28"/>
              </w:rPr>
              <w:t xml:space="preserve">- Chủ động tấn công quy mô lớn vào trận tuyến của địch khi thấy địch </w:t>
            </w:r>
            <w:r>
              <w:rPr>
                <w:rFonts w:hint="default" w:ascii="Times New Roman" w:hAnsi="Times New Roman" w:cs="Times New Roman"/>
                <w:color w:val="000000"/>
                <w:sz w:val="28"/>
                <w:szCs w:val="28"/>
                <w:lang w:val="vi-VN"/>
              </w:rPr>
              <w:t xml:space="preserve">suy </w:t>
            </w:r>
            <w:r>
              <w:rPr>
                <w:rFonts w:hint="default" w:ascii="Times New Roman" w:hAnsi="Times New Roman" w:cs="Times New Roman"/>
                <w:color w:val="000000"/>
                <w:sz w:val="28"/>
                <w:szCs w:val="28"/>
              </w:rPr>
              <w:t>yếu</w:t>
            </w:r>
            <w:r>
              <w:rPr>
                <w:rFonts w:hint="default" w:ascii="Times New Roman" w:hAnsi="Times New Roman" w:cs="Times New Roman"/>
                <w:color w:val="000000"/>
                <w:sz w:val="28"/>
                <w:szCs w:val="28"/>
                <w:lang w:val="vi-VN"/>
              </w:rPr>
              <w:t>, hoang mang.</w:t>
            </w:r>
          </w:p>
          <w:p>
            <w:pPr>
              <w:pStyle w:val="85"/>
              <w:shd w:val="clear" w:color="auto" w:fill="FFFFFF"/>
              <w:spacing w:before="0" w:beforeAutospacing="0" w:after="0" w:afterAutospacing="0"/>
              <w:jc w:val="both"/>
              <w:rPr>
                <w:rFonts w:ascii="Times New Roman" w:hAnsi="Times New Roman" w:cs="Times New Roman"/>
                <w:sz w:val="28"/>
                <w:szCs w:val="28"/>
              </w:rPr>
            </w:pPr>
            <w:r>
              <w:rPr>
                <w:rFonts w:hint="default" w:ascii="Times New Roman" w:hAnsi="Times New Roman" w:cs="Times New Roman"/>
                <w:color w:val="000000"/>
                <w:sz w:val="28"/>
                <w:szCs w:val="28"/>
              </w:rPr>
              <w:t>- Chủ động kết thúc chiến sự bằng biện pháp mềm dẻo, thương lượng, đề nghị “giảng hòa” để</w:t>
            </w:r>
            <w:r>
              <w:rPr>
                <w:rFonts w:hint="default" w:ascii="Times New Roman" w:hAnsi="Times New Roman" w:cs="Times New Roman"/>
                <w:color w:val="000000"/>
                <w:sz w:val="28"/>
                <w:szCs w:val="28"/>
                <w:lang w:val="vi-VN"/>
              </w:rPr>
              <w:t xml:space="preserve"> giữ quan hệ bang giao với nước lớn và cũng hạn chế tổn thất của quân ta.</w:t>
            </w:r>
          </w:p>
        </w:tc>
        <w:tc>
          <w:tcPr>
            <w:tcW w:w="900" w:type="dxa"/>
            <w:shd w:val="clear" w:color="auto" w:fill="auto"/>
          </w:tcPr>
          <w:p>
            <w:pPr>
              <w:jc w:val="center"/>
              <w:rPr>
                <w:rFonts w:ascii="Times New Roman" w:hAnsi="Times New Roman" w:eastAsia="Times New Roman" w:cs="Times New Roman"/>
                <w:i/>
                <w:sz w:val="28"/>
                <w:szCs w:val="28"/>
              </w:rPr>
            </w:pPr>
          </w:p>
          <w:p>
            <w:pPr>
              <w:jc w:val="both"/>
              <w:rPr>
                <w:rFonts w:ascii="Times New Roman" w:hAnsi="Times New Roman" w:eastAsia="Times New Roman" w:cs="Times New Roman"/>
                <w:i/>
                <w:sz w:val="28"/>
                <w:szCs w:val="28"/>
              </w:rPr>
            </w:pPr>
          </w:p>
          <w:p>
            <w:pPr>
              <w:jc w:val="center"/>
              <w:rPr>
                <w:rFonts w:hint="default" w:ascii="Times New Roman" w:hAnsi="Times New Roman" w:eastAsia="Times New Roman" w:cs="Times New Roman"/>
                <w:i/>
                <w:sz w:val="28"/>
                <w:szCs w:val="28"/>
                <w:lang w:val="vi-VN"/>
              </w:rPr>
            </w:pPr>
            <w:r>
              <w:rPr>
                <w:rFonts w:hint="default" w:ascii="Times New Roman" w:hAnsi="Times New Roman" w:eastAsia="Times New Roman" w:cs="Times New Roman"/>
                <w:i/>
                <w:sz w:val="28"/>
                <w:szCs w:val="28"/>
                <w:lang w:val="vi-VN"/>
              </w:rPr>
              <w:t>0,2</w:t>
            </w:r>
          </w:p>
          <w:p>
            <w:pPr>
              <w:jc w:val="center"/>
              <w:rPr>
                <w:rFonts w:hint="default" w:ascii="Times New Roman" w:hAnsi="Times New Roman" w:eastAsia="Times New Roman" w:cs="Times New Roman"/>
                <w:i/>
                <w:sz w:val="28"/>
                <w:szCs w:val="28"/>
                <w:lang w:val="vi-VN"/>
              </w:rPr>
            </w:pPr>
          </w:p>
          <w:p>
            <w:pPr>
              <w:jc w:val="center"/>
              <w:rPr>
                <w:rFonts w:hint="default" w:ascii="Times New Roman" w:hAnsi="Times New Roman" w:eastAsia="Times New Roman" w:cs="Times New Roman"/>
                <w:i/>
                <w:sz w:val="28"/>
                <w:szCs w:val="28"/>
                <w:lang w:val="vi-VN"/>
              </w:rPr>
            </w:pPr>
            <w:r>
              <w:rPr>
                <w:rFonts w:hint="default" w:ascii="Times New Roman" w:hAnsi="Times New Roman" w:eastAsia="Times New Roman" w:cs="Times New Roman"/>
                <w:i/>
                <w:sz w:val="28"/>
                <w:szCs w:val="28"/>
                <w:lang w:val="vi-VN"/>
              </w:rPr>
              <w:t>0,2</w:t>
            </w:r>
          </w:p>
          <w:p>
            <w:pPr>
              <w:jc w:val="center"/>
              <w:rPr>
                <w:rFonts w:hint="default" w:ascii="Times New Roman" w:hAnsi="Times New Roman" w:eastAsia="Times New Roman" w:cs="Times New Roman"/>
                <w:i/>
                <w:sz w:val="28"/>
                <w:szCs w:val="28"/>
                <w:lang w:val="vi-VN"/>
              </w:rPr>
            </w:pPr>
          </w:p>
          <w:p>
            <w:pPr>
              <w:jc w:val="center"/>
              <w:rPr>
                <w:rFonts w:hint="default" w:ascii="Times New Roman" w:hAnsi="Times New Roman" w:eastAsia="Times New Roman" w:cs="Times New Roman"/>
                <w:i/>
                <w:sz w:val="28"/>
                <w:szCs w:val="28"/>
                <w:lang w:val="vi-VN"/>
              </w:rPr>
            </w:pPr>
            <w:r>
              <w:rPr>
                <w:rFonts w:hint="default" w:ascii="Times New Roman" w:hAnsi="Times New Roman" w:eastAsia="Times New Roman" w:cs="Times New Roman"/>
                <w:i/>
                <w:sz w:val="28"/>
                <w:szCs w:val="28"/>
                <w:lang w:val="vi-VN"/>
              </w:rPr>
              <w:t>0,2</w:t>
            </w:r>
          </w:p>
          <w:p>
            <w:pPr>
              <w:jc w:val="center"/>
              <w:rPr>
                <w:rFonts w:hint="default" w:ascii="Times New Roman" w:hAnsi="Times New Roman" w:eastAsia="Times New Roman" w:cs="Times New Roman"/>
                <w:i/>
                <w:sz w:val="28"/>
                <w:szCs w:val="28"/>
                <w:lang w:val="vi-VN"/>
              </w:rPr>
            </w:pPr>
          </w:p>
          <w:p>
            <w:pPr>
              <w:jc w:val="center"/>
              <w:rPr>
                <w:rFonts w:hint="default" w:ascii="Times New Roman" w:hAnsi="Times New Roman" w:eastAsia="Times New Roman" w:cs="Times New Roman"/>
                <w:i/>
                <w:sz w:val="28"/>
                <w:szCs w:val="28"/>
                <w:lang w:val="vi-VN"/>
              </w:rPr>
            </w:pPr>
          </w:p>
          <w:p>
            <w:pPr>
              <w:jc w:val="center"/>
              <w:rPr>
                <w:rFonts w:hint="default" w:ascii="Times New Roman" w:hAnsi="Times New Roman" w:eastAsia="Times New Roman" w:cs="Times New Roman"/>
                <w:i/>
                <w:sz w:val="28"/>
                <w:szCs w:val="28"/>
                <w:lang w:val="vi-VN"/>
              </w:rPr>
            </w:pPr>
            <w:r>
              <w:rPr>
                <w:rFonts w:hint="default" w:ascii="Times New Roman" w:hAnsi="Times New Roman" w:eastAsia="Times New Roman" w:cs="Times New Roman"/>
                <w:i/>
                <w:sz w:val="28"/>
                <w:szCs w:val="28"/>
                <w:lang w:val="vi-VN"/>
              </w:rPr>
              <w:t>0,2</w:t>
            </w:r>
          </w:p>
          <w:p>
            <w:pPr>
              <w:jc w:val="center"/>
              <w:rPr>
                <w:rFonts w:hint="default" w:ascii="Times New Roman" w:hAnsi="Times New Roman" w:eastAsia="Times New Roman" w:cs="Times New Roman"/>
                <w:i/>
                <w:sz w:val="28"/>
                <w:szCs w:val="28"/>
                <w:lang w:val="vi-VN"/>
              </w:rPr>
            </w:pPr>
          </w:p>
          <w:p>
            <w:pPr>
              <w:jc w:val="center"/>
              <w:rPr>
                <w:rFonts w:hint="default" w:ascii="Times New Roman" w:hAnsi="Times New Roman" w:eastAsia="Times New Roman" w:cs="Times New Roman"/>
                <w:i/>
                <w:sz w:val="28"/>
                <w:szCs w:val="28"/>
                <w:lang w:val="vi-VN"/>
              </w:rPr>
            </w:pPr>
            <w:r>
              <w:rPr>
                <w:rFonts w:hint="default" w:ascii="Times New Roman" w:hAnsi="Times New Roman" w:eastAsia="Times New Roman" w:cs="Times New Roman"/>
                <w:i/>
                <w:sz w:val="28"/>
                <w:szCs w:val="28"/>
                <w:lang w:val="vi-V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545" w:type="dxa"/>
            <w:vMerge w:val="continue"/>
            <w:shd w:val="clear" w:color="auto" w:fill="auto"/>
            <w:vAlign w:val="center"/>
          </w:tcPr>
          <w:p>
            <w:pPr>
              <w:jc w:val="center"/>
              <w:rPr>
                <w:rFonts w:ascii="Times New Roman" w:hAnsi="Times New Roman" w:eastAsia="Times New Roman" w:cs="Times New Roman"/>
                <w:b/>
                <w:sz w:val="28"/>
                <w:szCs w:val="28"/>
              </w:rPr>
            </w:pPr>
          </w:p>
        </w:tc>
        <w:tc>
          <w:tcPr>
            <w:tcW w:w="435" w:type="dxa"/>
            <w:shd w:val="clear" w:color="auto" w:fill="auto"/>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b</w:t>
            </w:r>
          </w:p>
        </w:tc>
        <w:tc>
          <w:tcPr>
            <w:tcW w:w="7650" w:type="dxa"/>
            <w:shd w:val="clear" w:color="auto" w:fill="auto"/>
          </w:tcPr>
          <w:p>
            <w:pPr>
              <w:pStyle w:val="85"/>
              <w:shd w:val="clear" w:color="auto" w:fill="FFFFFF"/>
              <w:spacing w:before="0" w:beforeAutospacing="0" w:after="0" w:afterAutospacing="0"/>
              <w:jc w:val="both"/>
              <w:rPr>
                <w:rFonts w:hint="default" w:ascii="Times New Roman" w:hAnsi="Times New Roman" w:cs="Times New Roman"/>
                <w:i/>
                <w:iCs/>
                <w:color w:val="000000"/>
                <w:sz w:val="28"/>
                <w:szCs w:val="28"/>
              </w:rPr>
            </w:pPr>
            <w:r>
              <w:rPr>
                <w:rFonts w:hint="default" w:ascii="Times New Roman" w:hAnsi="Times New Roman" w:cs="Times New Roman"/>
                <w:i/>
                <w:iCs/>
                <w:color w:val="000000"/>
                <w:sz w:val="28"/>
                <w:szCs w:val="28"/>
                <w:lang w:val="vi-VN"/>
              </w:rPr>
              <w:t xml:space="preserve">* </w:t>
            </w:r>
            <w:r>
              <w:rPr>
                <w:rFonts w:hint="default" w:ascii="Times New Roman" w:hAnsi="Times New Roman" w:cs="Times New Roman"/>
                <w:i/>
                <w:iCs/>
                <w:color w:val="000000"/>
                <w:sz w:val="28"/>
                <w:szCs w:val="28"/>
              </w:rPr>
              <w:t>Bài học từ cuộc kháng chiến chống Tống thời Lý đối với  sự nghiệp xây dựng và bảo vệ Tổ quốc:</w:t>
            </w:r>
          </w:p>
          <w:p>
            <w:pPr>
              <w:pStyle w:val="85"/>
              <w:shd w:val="clear" w:color="auto" w:fill="FFFFFF"/>
              <w:spacing w:before="0" w:beforeAutospacing="0" w:after="0" w:afterAutospacing="0"/>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Kiên trì, quyết tâm chống giặc. </w:t>
            </w:r>
          </w:p>
          <w:p>
            <w:pPr>
              <w:pStyle w:val="85"/>
              <w:shd w:val="clear" w:color="auto" w:fill="FFFFFF"/>
              <w:spacing w:before="0" w:beforeAutospacing="0" w:after="0" w:afterAutospacing="0"/>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Linh hoạt, mềm dẻo trong đối sách để tránh kéo dài cuộc chiến, hao tổn sức mạnh quốc gia. </w:t>
            </w:r>
          </w:p>
          <w:p>
            <w:pPr>
              <w:pStyle w:val="85"/>
              <w:shd w:val="clear" w:color="auto" w:fill="FFFFFF"/>
              <w:spacing w:before="0" w:beforeAutospacing="0" w:after="0" w:afterAutospacing="0"/>
              <w:jc w:val="both"/>
              <w:rPr>
                <w:rFonts w:ascii="Times New Roman" w:hAnsi="Times New Roman" w:cs="Times New Roman"/>
                <w:bCs/>
                <w:sz w:val="28"/>
                <w:szCs w:val="28"/>
              </w:rPr>
            </w:pPr>
            <w:r>
              <w:rPr>
                <w:rFonts w:hint="default" w:ascii="Times New Roman" w:hAnsi="Times New Roman" w:cs="Times New Roman"/>
                <w:color w:val="000000"/>
                <w:sz w:val="28"/>
                <w:szCs w:val="28"/>
              </w:rPr>
              <w:t>- Ngoài chiến tranh quân sự cần áp dụng chiến thuật "tâm lý chiến" trong chiến tranh.</w:t>
            </w:r>
          </w:p>
        </w:tc>
        <w:tc>
          <w:tcPr>
            <w:tcW w:w="900" w:type="dxa"/>
            <w:shd w:val="clear" w:color="auto" w:fill="auto"/>
          </w:tcPr>
          <w:p>
            <w:pPr>
              <w:jc w:val="both"/>
              <w:rPr>
                <w:rFonts w:ascii="Times New Roman" w:hAnsi="Times New Roman" w:eastAsia="Times New Roman" w:cs="Times New Roman"/>
                <w:i/>
                <w:sz w:val="28"/>
                <w:szCs w:val="28"/>
              </w:rPr>
            </w:pPr>
          </w:p>
          <w:p>
            <w:pPr>
              <w:jc w:val="both"/>
              <w:rPr>
                <w:rFonts w:ascii="Times New Roman" w:hAnsi="Times New Roman" w:eastAsia="Times New Roman" w:cs="Times New Roman"/>
                <w:i/>
                <w:sz w:val="28"/>
                <w:szCs w:val="28"/>
              </w:rPr>
            </w:pPr>
          </w:p>
          <w:p>
            <w:pPr>
              <w:jc w:val="center"/>
              <w:rPr>
                <w:rFonts w:ascii="Times New Roman" w:hAnsi="Times New Roman" w:eastAsia="Times New Roman" w:cs="Times New Roman"/>
                <w:i/>
                <w:sz w:val="28"/>
                <w:szCs w:val="28"/>
              </w:rPr>
            </w:pPr>
            <w:r>
              <w:rPr>
                <w:rFonts w:ascii="Times New Roman" w:hAnsi="Times New Roman" w:eastAsia="Times New Roman" w:cs="Times New Roman"/>
                <w:i/>
                <w:sz w:val="28"/>
                <w:szCs w:val="28"/>
              </w:rPr>
              <w:t>0,25</w:t>
            </w:r>
          </w:p>
          <w:p>
            <w:pPr>
              <w:jc w:val="center"/>
              <w:rPr>
                <w:rFonts w:ascii="Times New Roman" w:hAnsi="Times New Roman" w:eastAsia="Times New Roman" w:cs="Times New Roman"/>
                <w:i/>
                <w:sz w:val="28"/>
                <w:szCs w:val="28"/>
              </w:rPr>
            </w:pPr>
          </w:p>
          <w:p>
            <w:pPr>
              <w:jc w:val="center"/>
              <w:rPr>
                <w:rFonts w:ascii="Times New Roman" w:hAnsi="Times New Roman" w:eastAsia="Times New Roman" w:cs="Times New Roman"/>
                <w:i/>
                <w:sz w:val="28"/>
                <w:szCs w:val="28"/>
              </w:rPr>
            </w:pPr>
          </w:p>
          <w:p>
            <w:pPr>
              <w:jc w:val="center"/>
              <w:rPr>
                <w:rFonts w:ascii="Times New Roman" w:hAnsi="Times New Roman" w:eastAsia="Times New Roman" w:cs="Times New Roman"/>
                <w:i/>
                <w:sz w:val="28"/>
                <w:szCs w:val="28"/>
              </w:rPr>
            </w:pPr>
            <w:r>
              <w:rPr>
                <w:rFonts w:ascii="Times New Roman" w:hAnsi="Times New Roman" w:eastAsia="Times New Roman" w:cs="Times New Roman"/>
                <w:i/>
                <w:sz w:val="28"/>
                <w:szCs w:val="28"/>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gridSpan w:val="3"/>
            <w:shd w:val="clear" w:color="auto" w:fill="auto"/>
            <w:vAlign w:val="center"/>
          </w:tcPr>
          <w:p>
            <w:pPr>
              <w:jc w:val="center"/>
              <w:rPr>
                <w:rFonts w:ascii="Times New Roman" w:hAnsi="Times New Roman" w:eastAsia="Times New Roman" w:cs="Times New Roman"/>
                <w:b/>
                <w:sz w:val="28"/>
                <w:szCs w:val="28"/>
                <w:lang w:val="it-IT"/>
              </w:rPr>
            </w:pPr>
            <w:r>
              <w:rPr>
                <w:rFonts w:ascii="Times New Roman" w:hAnsi="Times New Roman" w:eastAsia="Times New Roman" w:cs="Times New Roman"/>
                <w:b/>
                <w:sz w:val="28"/>
                <w:szCs w:val="28"/>
                <w:lang w:val="it-IT"/>
              </w:rPr>
              <w:t>Tổng</w:t>
            </w:r>
          </w:p>
        </w:tc>
        <w:tc>
          <w:tcPr>
            <w:tcW w:w="900" w:type="dxa"/>
            <w:shd w:val="clear" w:color="auto" w:fill="auto"/>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i/>
                <w:iCs/>
                <w:sz w:val="28"/>
                <w:szCs w:val="28"/>
              </w:rPr>
              <w:t>3</w:t>
            </w:r>
            <w:r>
              <w:rPr>
                <w:rFonts w:hint="default" w:ascii="Times New Roman" w:hAnsi="Times New Roman" w:eastAsia="Times New Roman" w:cs="Times New Roman"/>
                <w:b/>
                <w:i/>
                <w:iCs/>
                <w:sz w:val="28"/>
                <w:szCs w:val="28"/>
                <w:lang w:val="vi-VN"/>
              </w:rPr>
              <w:t>,</w:t>
            </w:r>
            <w:r>
              <w:rPr>
                <w:rFonts w:ascii="Times New Roman" w:hAnsi="Times New Roman" w:eastAsia="Times New Roman" w:cs="Times New Roman"/>
                <w:b/>
                <w:i/>
                <w:iCs/>
                <w:sz w:val="28"/>
                <w:szCs w:val="28"/>
              </w:rPr>
              <w:t>0</w:t>
            </w:r>
          </w:p>
        </w:tc>
      </w:tr>
    </w:tbl>
    <w:p>
      <w:pPr>
        <w:jc w:val="both"/>
        <w:rPr>
          <w:rFonts w:hint="default" w:ascii="Times New Roman" w:hAnsi="Times New Roman" w:cs="Times New Roman"/>
          <w:b/>
          <w:bCs/>
          <w:i/>
          <w:iCs/>
          <w:sz w:val="28"/>
          <w:szCs w:val="28"/>
          <w:lang w:val="en-US"/>
        </w:rPr>
      </w:pPr>
    </w:p>
    <w:p>
      <w:pPr>
        <w:jc w:val="both"/>
        <w:rPr>
          <w:rFonts w:hint="default" w:ascii="Times New Roman" w:hAnsi="Times New Roman" w:cs="Times New Roman"/>
          <w:b/>
          <w:bCs/>
          <w:sz w:val="28"/>
          <w:szCs w:val="28"/>
          <w:lang w:val="en-US"/>
        </w:rPr>
      </w:pPr>
      <w:r>
        <w:rPr>
          <w:rFonts w:hint="default" w:ascii="Times New Roman" w:hAnsi="Times New Roman" w:cs="Times New Roman"/>
          <w:b/>
          <w:bCs/>
          <w:i/>
          <w:iCs/>
          <w:sz w:val="28"/>
          <w:szCs w:val="28"/>
          <w:lang w:val="en-US"/>
        </w:rPr>
        <w:t>* HSKT chỉ cần làm phần nhận biết (TNKQ)</w:t>
      </w:r>
    </w:p>
    <w:p>
      <w:pPr>
        <w:spacing w:line="276" w:lineRule="auto"/>
        <w:ind w:firstLine="720"/>
        <w:jc w:val="both"/>
        <w:rPr>
          <w:rFonts w:ascii="Times New Roman" w:hAnsi="Times New Roman" w:cs="Times New Roman"/>
          <w:b/>
          <w:sz w:val="28"/>
          <w:szCs w:val="28"/>
          <w:lang w:val="vi-VN"/>
        </w:rPr>
      </w:pPr>
    </w:p>
    <w:p>
      <w:pPr>
        <w:spacing w:line="276" w:lineRule="auto"/>
        <w:ind w:firstLine="720"/>
        <w:jc w:val="both"/>
        <w:rPr>
          <w:rFonts w:ascii="Times New Roman" w:hAnsi="Times New Roman" w:cs="Times New Roman"/>
          <w:b/>
          <w:sz w:val="28"/>
          <w:szCs w:val="28"/>
          <w:lang w:val="vi-VN"/>
        </w:rPr>
      </w:pPr>
      <w:r>
        <w:rPr>
          <w:rFonts w:ascii="Times New Roman" w:hAnsi="Times New Roman" w:cs="Times New Roman"/>
          <w:b/>
          <w:sz w:val="28"/>
          <w:szCs w:val="28"/>
          <w:lang w:val="vi-VN"/>
        </w:rPr>
        <w:t>B. Phân môn Địa lí</w:t>
      </w:r>
    </w:p>
    <w:p>
      <w:pPr>
        <w:spacing w:line="276" w:lineRule="auto"/>
        <w:ind w:firstLine="720"/>
        <w:rPr>
          <w:rFonts w:ascii="Times New Roman" w:hAnsi="Times New Roman" w:eastAsia="Calibri" w:cs="Times New Roman"/>
          <w:b/>
          <w:bCs/>
          <w:sz w:val="28"/>
          <w:szCs w:val="28"/>
          <w:lang w:val="sv-SE" w:eastAsia="en-US"/>
        </w:rPr>
      </w:pPr>
      <w:r>
        <w:rPr>
          <w:rFonts w:ascii="Times New Roman" w:hAnsi="Times New Roman" w:eastAsia="Calibri" w:cs="Times New Roman"/>
          <w:b/>
          <w:bCs/>
          <w:sz w:val="28"/>
          <w:szCs w:val="28"/>
          <w:lang w:val="sv-SE" w:eastAsia="en-US"/>
        </w:rPr>
        <w:t>I. Phần trắc nghiệm: (</w:t>
      </w:r>
      <w:r>
        <w:rPr>
          <w:rFonts w:ascii="Times New Roman" w:hAnsi="Times New Roman" w:eastAsia="Calibri" w:cs="Times New Roman"/>
          <w:b/>
          <w:bCs/>
          <w:sz w:val="28"/>
          <w:szCs w:val="28"/>
          <w:lang w:eastAsia="en-US"/>
        </w:rPr>
        <w:t>2</w:t>
      </w:r>
      <w:r>
        <w:rPr>
          <w:rFonts w:ascii="Times New Roman" w:hAnsi="Times New Roman" w:eastAsia="Calibri" w:cs="Times New Roman"/>
          <w:b/>
          <w:bCs/>
          <w:sz w:val="28"/>
          <w:szCs w:val="28"/>
          <w:lang w:val="sv-SE" w:eastAsia="en-US"/>
        </w:rPr>
        <w:t>.0 điểm)</w:t>
      </w:r>
      <w:r>
        <w:rPr>
          <w:rFonts w:ascii="Times New Roman" w:hAnsi="Times New Roman" w:eastAsia="Calibri" w:cs="Times New Roman"/>
          <w:bCs/>
          <w:sz w:val="28"/>
          <w:szCs w:val="28"/>
          <w:lang w:val="sv-SE" w:eastAsia="en-US"/>
        </w:rPr>
        <w:t xml:space="preserve">  mỗi phương án trả lời đúng 0.25 điểm</w:t>
      </w:r>
    </w:p>
    <w:tbl>
      <w:tblPr>
        <w:tblStyle w:val="12"/>
        <w:tblW w:w="86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6"/>
        <w:gridCol w:w="992"/>
        <w:gridCol w:w="993"/>
        <w:gridCol w:w="992"/>
        <w:gridCol w:w="992"/>
        <w:gridCol w:w="891"/>
        <w:gridCol w:w="851"/>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196" w:type="dxa"/>
            <w:vAlign w:val="center"/>
          </w:tcPr>
          <w:p>
            <w:pPr>
              <w:spacing w:line="276" w:lineRule="auto"/>
              <w:jc w:val="center"/>
              <w:rPr>
                <w:rFonts w:ascii="Times New Roman" w:hAnsi="Times New Roman" w:eastAsia="Times New Roman" w:cs="Times New Roman"/>
                <w:b/>
                <w:bCs/>
                <w:iCs/>
                <w:sz w:val="28"/>
                <w:szCs w:val="28"/>
                <w:lang w:eastAsia="en-US"/>
              </w:rPr>
            </w:pPr>
            <w:r>
              <w:rPr>
                <w:rFonts w:ascii="Times New Roman" w:hAnsi="Times New Roman" w:eastAsia="Times New Roman" w:cs="Times New Roman"/>
                <w:b/>
                <w:bCs/>
                <w:iCs/>
                <w:sz w:val="28"/>
                <w:szCs w:val="28"/>
                <w:lang w:eastAsia="en-US"/>
              </w:rPr>
              <w:t>Câu</w:t>
            </w:r>
          </w:p>
        </w:tc>
        <w:tc>
          <w:tcPr>
            <w:tcW w:w="992" w:type="dxa"/>
            <w:vAlign w:val="center"/>
          </w:tcPr>
          <w:p>
            <w:pPr>
              <w:spacing w:line="276" w:lineRule="auto"/>
              <w:jc w:val="center"/>
              <w:rPr>
                <w:rFonts w:ascii="Times New Roman" w:hAnsi="Times New Roman" w:eastAsia="Times New Roman" w:cs="Times New Roman"/>
                <w:b/>
                <w:bCs/>
                <w:iCs/>
                <w:sz w:val="28"/>
                <w:szCs w:val="28"/>
                <w:lang w:eastAsia="en-US"/>
              </w:rPr>
            </w:pPr>
            <w:r>
              <w:rPr>
                <w:rFonts w:ascii="Times New Roman" w:hAnsi="Times New Roman" w:eastAsia="Times New Roman" w:cs="Times New Roman"/>
                <w:b/>
                <w:bCs/>
                <w:iCs/>
                <w:sz w:val="28"/>
                <w:szCs w:val="28"/>
                <w:lang w:eastAsia="en-US"/>
              </w:rPr>
              <w:t>1</w:t>
            </w:r>
          </w:p>
        </w:tc>
        <w:tc>
          <w:tcPr>
            <w:tcW w:w="993" w:type="dxa"/>
            <w:vAlign w:val="center"/>
          </w:tcPr>
          <w:p>
            <w:pPr>
              <w:spacing w:line="276" w:lineRule="auto"/>
              <w:jc w:val="center"/>
              <w:rPr>
                <w:rFonts w:ascii="Times New Roman" w:hAnsi="Times New Roman" w:eastAsia="Times New Roman" w:cs="Times New Roman"/>
                <w:b/>
                <w:bCs/>
                <w:iCs/>
                <w:sz w:val="28"/>
                <w:szCs w:val="28"/>
                <w:lang w:eastAsia="en-US"/>
              </w:rPr>
            </w:pPr>
            <w:r>
              <w:rPr>
                <w:rFonts w:ascii="Times New Roman" w:hAnsi="Times New Roman" w:eastAsia="Times New Roman" w:cs="Times New Roman"/>
                <w:b/>
                <w:bCs/>
                <w:iCs/>
                <w:sz w:val="28"/>
                <w:szCs w:val="28"/>
                <w:lang w:eastAsia="en-US"/>
              </w:rPr>
              <w:t>2</w:t>
            </w:r>
          </w:p>
        </w:tc>
        <w:tc>
          <w:tcPr>
            <w:tcW w:w="992" w:type="dxa"/>
            <w:vAlign w:val="center"/>
          </w:tcPr>
          <w:p>
            <w:pPr>
              <w:spacing w:line="276" w:lineRule="auto"/>
              <w:jc w:val="center"/>
              <w:rPr>
                <w:rFonts w:ascii="Times New Roman" w:hAnsi="Times New Roman" w:eastAsia="Times New Roman" w:cs="Times New Roman"/>
                <w:b/>
                <w:bCs/>
                <w:iCs/>
                <w:sz w:val="28"/>
                <w:szCs w:val="28"/>
                <w:lang w:eastAsia="en-US"/>
              </w:rPr>
            </w:pPr>
            <w:r>
              <w:rPr>
                <w:rFonts w:ascii="Times New Roman" w:hAnsi="Times New Roman" w:eastAsia="Times New Roman" w:cs="Times New Roman"/>
                <w:b/>
                <w:bCs/>
                <w:iCs/>
                <w:sz w:val="28"/>
                <w:szCs w:val="28"/>
                <w:lang w:eastAsia="en-US"/>
              </w:rPr>
              <w:t>3</w:t>
            </w:r>
          </w:p>
        </w:tc>
        <w:tc>
          <w:tcPr>
            <w:tcW w:w="992" w:type="dxa"/>
            <w:vAlign w:val="center"/>
          </w:tcPr>
          <w:p>
            <w:pPr>
              <w:spacing w:line="276" w:lineRule="auto"/>
              <w:jc w:val="center"/>
              <w:rPr>
                <w:rFonts w:ascii="Times New Roman" w:hAnsi="Times New Roman" w:eastAsia="Times New Roman" w:cs="Times New Roman"/>
                <w:b/>
                <w:iCs/>
                <w:sz w:val="28"/>
                <w:szCs w:val="28"/>
                <w:lang w:eastAsia="en-US"/>
              </w:rPr>
            </w:pPr>
            <w:r>
              <w:rPr>
                <w:rFonts w:ascii="Times New Roman" w:hAnsi="Times New Roman" w:eastAsia="Times New Roman" w:cs="Times New Roman"/>
                <w:b/>
                <w:iCs/>
                <w:sz w:val="28"/>
                <w:szCs w:val="28"/>
                <w:lang w:eastAsia="en-US"/>
              </w:rPr>
              <w:t>4</w:t>
            </w:r>
          </w:p>
        </w:tc>
        <w:tc>
          <w:tcPr>
            <w:tcW w:w="891" w:type="dxa"/>
            <w:vAlign w:val="center"/>
          </w:tcPr>
          <w:p>
            <w:pPr>
              <w:spacing w:line="276" w:lineRule="auto"/>
              <w:jc w:val="center"/>
              <w:rPr>
                <w:rFonts w:ascii="Times New Roman" w:hAnsi="Times New Roman" w:eastAsia="Times New Roman" w:cs="Times New Roman"/>
                <w:b/>
                <w:iCs/>
                <w:sz w:val="28"/>
                <w:szCs w:val="28"/>
                <w:lang w:eastAsia="en-US"/>
              </w:rPr>
            </w:pPr>
            <w:r>
              <w:rPr>
                <w:rFonts w:ascii="Times New Roman" w:hAnsi="Times New Roman" w:eastAsia="Times New Roman" w:cs="Times New Roman"/>
                <w:b/>
                <w:iCs/>
                <w:sz w:val="28"/>
                <w:szCs w:val="28"/>
                <w:lang w:eastAsia="en-US"/>
              </w:rPr>
              <w:t>5</w:t>
            </w:r>
          </w:p>
        </w:tc>
        <w:tc>
          <w:tcPr>
            <w:tcW w:w="851" w:type="dxa"/>
            <w:vAlign w:val="center"/>
          </w:tcPr>
          <w:p>
            <w:pPr>
              <w:spacing w:line="276" w:lineRule="auto"/>
              <w:jc w:val="center"/>
              <w:rPr>
                <w:rFonts w:ascii="Times New Roman" w:hAnsi="Times New Roman" w:eastAsia="Times New Roman" w:cs="Times New Roman"/>
                <w:b/>
                <w:iCs/>
                <w:sz w:val="28"/>
                <w:szCs w:val="28"/>
                <w:lang w:eastAsia="en-US"/>
              </w:rPr>
            </w:pPr>
            <w:r>
              <w:rPr>
                <w:rFonts w:ascii="Times New Roman" w:hAnsi="Times New Roman" w:eastAsia="Times New Roman" w:cs="Times New Roman"/>
                <w:b/>
                <w:iCs/>
                <w:sz w:val="28"/>
                <w:szCs w:val="28"/>
                <w:lang w:eastAsia="en-US"/>
              </w:rPr>
              <w:t>6</w:t>
            </w:r>
          </w:p>
        </w:tc>
        <w:tc>
          <w:tcPr>
            <w:tcW w:w="850" w:type="dxa"/>
          </w:tcPr>
          <w:p>
            <w:pPr>
              <w:spacing w:line="276" w:lineRule="auto"/>
              <w:jc w:val="center"/>
              <w:rPr>
                <w:rFonts w:ascii="Times New Roman" w:hAnsi="Times New Roman" w:eastAsia="Times New Roman" w:cs="Times New Roman"/>
                <w:b/>
                <w:iCs/>
                <w:sz w:val="28"/>
                <w:szCs w:val="28"/>
                <w:lang w:eastAsia="en-US"/>
              </w:rPr>
            </w:pPr>
            <w:r>
              <w:rPr>
                <w:rFonts w:ascii="Times New Roman" w:hAnsi="Times New Roman" w:eastAsia="Times New Roman" w:cs="Times New Roman"/>
                <w:b/>
                <w:iCs/>
                <w:sz w:val="28"/>
                <w:szCs w:val="28"/>
                <w:lang w:eastAsia="en-US"/>
              </w:rPr>
              <w:t>7</w:t>
            </w:r>
          </w:p>
        </w:tc>
        <w:tc>
          <w:tcPr>
            <w:tcW w:w="851" w:type="dxa"/>
          </w:tcPr>
          <w:p>
            <w:pPr>
              <w:spacing w:line="276" w:lineRule="auto"/>
              <w:jc w:val="center"/>
              <w:rPr>
                <w:rFonts w:ascii="Times New Roman" w:hAnsi="Times New Roman" w:eastAsia="Times New Roman" w:cs="Times New Roman"/>
                <w:b/>
                <w:iCs/>
                <w:sz w:val="28"/>
                <w:szCs w:val="28"/>
                <w:lang w:eastAsia="en-US"/>
              </w:rPr>
            </w:pPr>
            <w:r>
              <w:rPr>
                <w:rFonts w:ascii="Times New Roman" w:hAnsi="Times New Roman" w:eastAsia="Times New Roman" w:cs="Times New Roman"/>
                <w:b/>
                <w:iCs/>
                <w:sz w:val="28"/>
                <w:szCs w:val="28"/>
                <w:lang w:eastAsia="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196" w:type="dxa"/>
            <w:vAlign w:val="center"/>
          </w:tcPr>
          <w:p>
            <w:pPr>
              <w:spacing w:line="276" w:lineRule="auto"/>
              <w:jc w:val="center"/>
              <w:rPr>
                <w:rFonts w:ascii="Times New Roman" w:hAnsi="Times New Roman" w:eastAsia="Times New Roman" w:cs="Times New Roman"/>
                <w:b/>
                <w:bCs/>
                <w:iCs/>
                <w:sz w:val="28"/>
                <w:szCs w:val="28"/>
                <w:lang w:eastAsia="en-US"/>
              </w:rPr>
            </w:pPr>
            <w:r>
              <w:rPr>
                <w:rFonts w:ascii="Times New Roman" w:hAnsi="Times New Roman" w:eastAsia="Times New Roman" w:cs="Times New Roman"/>
                <w:b/>
                <w:bCs/>
                <w:iCs/>
                <w:sz w:val="28"/>
                <w:szCs w:val="28"/>
                <w:lang w:eastAsia="en-US"/>
              </w:rPr>
              <w:t>Đáp án</w:t>
            </w:r>
          </w:p>
        </w:tc>
        <w:tc>
          <w:tcPr>
            <w:tcW w:w="992" w:type="dxa"/>
            <w:vAlign w:val="center"/>
          </w:tcPr>
          <w:p>
            <w:pPr>
              <w:jc w:val="center"/>
              <w:rPr>
                <w:rFonts w:ascii="Times New Roman" w:hAnsi="Times New Roman" w:eastAsia="Times New Roman" w:cs="Times New Roman"/>
                <w:bCs/>
                <w:iCs/>
                <w:sz w:val="28"/>
                <w:szCs w:val="28"/>
                <w:lang w:eastAsia="en-US"/>
              </w:rPr>
            </w:pPr>
            <w:r>
              <w:rPr>
                <w:rFonts w:ascii="Times New Roman" w:hAnsi="Times New Roman" w:eastAsia="Times New Roman" w:cs="Times New Roman"/>
                <w:iCs/>
                <w:sz w:val="28"/>
                <w:szCs w:val="28"/>
              </w:rPr>
              <w:t>A</w:t>
            </w:r>
          </w:p>
        </w:tc>
        <w:tc>
          <w:tcPr>
            <w:tcW w:w="993" w:type="dxa"/>
            <w:vAlign w:val="center"/>
          </w:tcPr>
          <w:p>
            <w:pPr>
              <w:jc w:val="center"/>
              <w:rPr>
                <w:rFonts w:ascii="Times New Roman" w:hAnsi="Times New Roman" w:eastAsia="Times New Roman" w:cs="Times New Roman"/>
                <w:bCs/>
                <w:iCs/>
                <w:sz w:val="28"/>
                <w:szCs w:val="28"/>
                <w:lang w:eastAsia="en-US"/>
              </w:rPr>
            </w:pPr>
            <w:r>
              <w:rPr>
                <w:rFonts w:ascii="Times New Roman" w:hAnsi="Times New Roman" w:eastAsia="Times New Roman" w:cs="Times New Roman"/>
                <w:iCs/>
                <w:sz w:val="28"/>
                <w:szCs w:val="28"/>
              </w:rPr>
              <w:t>A</w:t>
            </w:r>
          </w:p>
        </w:tc>
        <w:tc>
          <w:tcPr>
            <w:tcW w:w="992" w:type="dxa"/>
            <w:vAlign w:val="center"/>
          </w:tcPr>
          <w:p>
            <w:pPr>
              <w:jc w:val="center"/>
              <w:rPr>
                <w:rFonts w:ascii="Times New Roman" w:hAnsi="Times New Roman" w:eastAsia="Times New Roman" w:cs="Times New Roman"/>
                <w:bCs/>
                <w:iCs/>
                <w:sz w:val="28"/>
                <w:szCs w:val="28"/>
                <w:lang w:eastAsia="en-US"/>
              </w:rPr>
            </w:pPr>
            <w:r>
              <w:rPr>
                <w:rFonts w:ascii="Times New Roman" w:hAnsi="Times New Roman" w:eastAsia="Times New Roman" w:cs="Times New Roman"/>
                <w:iCs/>
                <w:sz w:val="28"/>
                <w:szCs w:val="28"/>
              </w:rPr>
              <w:t>D</w:t>
            </w:r>
          </w:p>
        </w:tc>
        <w:tc>
          <w:tcPr>
            <w:tcW w:w="992" w:type="dxa"/>
            <w:vAlign w:val="center"/>
          </w:tcPr>
          <w:p>
            <w:pPr>
              <w:jc w:val="center"/>
              <w:rPr>
                <w:rFonts w:ascii="Times New Roman" w:hAnsi="Times New Roman" w:eastAsia="Times New Roman" w:cs="Times New Roman"/>
                <w:iCs/>
                <w:sz w:val="28"/>
                <w:szCs w:val="28"/>
                <w:lang w:eastAsia="en-US"/>
              </w:rPr>
            </w:pPr>
            <w:r>
              <w:rPr>
                <w:rFonts w:ascii="Times New Roman" w:hAnsi="Times New Roman" w:eastAsia="Times New Roman" w:cs="Times New Roman"/>
                <w:iCs/>
                <w:sz w:val="28"/>
                <w:szCs w:val="28"/>
              </w:rPr>
              <w:t>D</w:t>
            </w:r>
          </w:p>
        </w:tc>
        <w:tc>
          <w:tcPr>
            <w:tcW w:w="891" w:type="dxa"/>
            <w:vAlign w:val="center"/>
          </w:tcPr>
          <w:p>
            <w:pPr>
              <w:jc w:val="center"/>
              <w:rPr>
                <w:rFonts w:ascii="Times New Roman" w:hAnsi="Times New Roman" w:eastAsia="Times New Roman" w:cs="Times New Roman"/>
                <w:iCs/>
                <w:sz w:val="28"/>
                <w:szCs w:val="28"/>
                <w:lang w:eastAsia="en-US"/>
              </w:rPr>
            </w:pPr>
            <w:r>
              <w:rPr>
                <w:rFonts w:ascii="Times New Roman" w:hAnsi="Times New Roman" w:eastAsia="Times New Roman" w:cs="Times New Roman"/>
                <w:iCs/>
                <w:sz w:val="28"/>
                <w:szCs w:val="28"/>
              </w:rPr>
              <w:t>B</w:t>
            </w:r>
          </w:p>
        </w:tc>
        <w:tc>
          <w:tcPr>
            <w:tcW w:w="851" w:type="dxa"/>
            <w:vAlign w:val="center"/>
          </w:tcPr>
          <w:p>
            <w:pPr>
              <w:jc w:val="center"/>
              <w:rPr>
                <w:rFonts w:ascii="Times New Roman" w:hAnsi="Times New Roman" w:eastAsia="Times New Roman" w:cs="Times New Roman"/>
                <w:iCs/>
                <w:sz w:val="28"/>
                <w:szCs w:val="28"/>
                <w:lang w:eastAsia="en-US"/>
              </w:rPr>
            </w:pPr>
            <w:r>
              <w:rPr>
                <w:rFonts w:ascii="Times New Roman" w:hAnsi="Times New Roman" w:eastAsia="Times New Roman" w:cs="Times New Roman"/>
                <w:iCs/>
                <w:sz w:val="28"/>
                <w:szCs w:val="28"/>
              </w:rPr>
              <w:t>B</w:t>
            </w:r>
          </w:p>
        </w:tc>
        <w:tc>
          <w:tcPr>
            <w:tcW w:w="850" w:type="dxa"/>
            <w:vAlign w:val="center"/>
          </w:tcPr>
          <w:p>
            <w:pPr>
              <w:jc w:val="center"/>
              <w:rPr>
                <w:rFonts w:ascii="Times New Roman" w:hAnsi="Times New Roman" w:eastAsia="Times New Roman" w:cs="Times New Roman"/>
                <w:iCs/>
                <w:sz w:val="28"/>
                <w:szCs w:val="28"/>
                <w:lang w:eastAsia="en-US"/>
              </w:rPr>
            </w:pPr>
            <w:r>
              <w:rPr>
                <w:rFonts w:ascii="Times New Roman" w:hAnsi="Times New Roman" w:eastAsia="Times New Roman" w:cs="Times New Roman"/>
                <w:iCs/>
                <w:sz w:val="28"/>
                <w:szCs w:val="28"/>
              </w:rPr>
              <w:t>C</w:t>
            </w:r>
          </w:p>
        </w:tc>
        <w:tc>
          <w:tcPr>
            <w:tcW w:w="851" w:type="dxa"/>
            <w:vAlign w:val="center"/>
          </w:tcPr>
          <w:p>
            <w:pPr>
              <w:jc w:val="center"/>
              <w:rPr>
                <w:rFonts w:ascii="Times New Roman" w:hAnsi="Times New Roman" w:eastAsia="Times New Roman" w:cs="Times New Roman"/>
                <w:iCs/>
                <w:sz w:val="28"/>
                <w:szCs w:val="28"/>
                <w:lang w:eastAsia="en-US"/>
              </w:rPr>
            </w:pPr>
            <w:r>
              <w:rPr>
                <w:rFonts w:ascii="Times New Roman" w:hAnsi="Times New Roman" w:eastAsia="Times New Roman" w:cs="Times New Roman"/>
                <w:iCs/>
                <w:sz w:val="28"/>
                <w:szCs w:val="28"/>
              </w:rPr>
              <w:t>C</w:t>
            </w:r>
          </w:p>
        </w:tc>
      </w:tr>
    </w:tbl>
    <w:p>
      <w:pPr>
        <w:spacing w:line="276" w:lineRule="auto"/>
        <w:jc w:val="both"/>
        <w:rPr>
          <w:rFonts w:ascii="Times New Roman" w:hAnsi="Times New Roman" w:eastAsia="Times New Roman" w:cs="Times New Roman"/>
          <w:b/>
          <w:sz w:val="28"/>
          <w:szCs w:val="28"/>
          <w:lang w:eastAsia="en-US"/>
        </w:rPr>
      </w:pPr>
    </w:p>
    <w:p>
      <w:pPr>
        <w:spacing w:line="276" w:lineRule="auto"/>
        <w:ind w:firstLine="720"/>
        <w:rPr>
          <w:rFonts w:ascii="Times New Roman" w:hAnsi="Times New Roman" w:eastAsia="Calibri" w:cs="Times New Roman"/>
          <w:b/>
          <w:bCs/>
          <w:sz w:val="28"/>
          <w:szCs w:val="28"/>
          <w:lang w:val="sv-SE" w:eastAsia="en-US"/>
        </w:rPr>
      </w:pPr>
      <w:r>
        <w:rPr>
          <w:rFonts w:ascii="Times New Roman" w:hAnsi="Times New Roman" w:eastAsia="Calibri" w:cs="Times New Roman"/>
          <w:b/>
          <w:bCs/>
          <w:sz w:val="28"/>
          <w:szCs w:val="28"/>
          <w:lang w:val="sv-SE" w:eastAsia="en-US"/>
        </w:rPr>
        <w:t>II. Phần tự luận: (</w:t>
      </w:r>
      <w:r>
        <w:rPr>
          <w:rFonts w:ascii="Times New Roman" w:hAnsi="Times New Roman" w:eastAsia="Calibri" w:cs="Times New Roman"/>
          <w:b/>
          <w:bCs/>
          <w:sz w:val="28"/>
          <w:szCs w:val="28"/>
          <w:lang w:eastAsia="en-US"/>
        </w:rPr>
        <w:t>3</w:t>
      </w:r>
      <w:r>
        <w:rPr>
          <w:rFonts w:ascii="Times New Roman" w:hAnsi="Times New Roman" w:eastAsia="Calibri" w:cs="Times New Roman"/>
          <w:b/>
          <w:bCs/>
          <w:sz w:val="28"/>
          <w:szCs w:val="28"/>
          <w:lang w:val="sv-SE" w:eastAsia="en-US"/>
        </w:rPr>
        <w:t>.0 điểm)</w:t>
      </w:r>
    </w:p>
    <w:tbl>
      <w:tblPr>
        <w:tblStyle w:val="111"/>
        <w:tblW w:w="10349"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793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pPr>
              <w:widowControl w:val="0"/>
              <w:spacing w:line="276"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Câu</w:t>
            </w:r>
          </w:p>
        </w:tc>
        <w:tc>
          <w:tcPr>
            <w:tcW w:w="7938" w:type="dxa"/>
            <w:vAlign w:val="center"/>
          </w:tcPr>
          <w:p>
            <w:pPr>
              <w:widowControl w:val="0"/>
              <w:spacing w:line="276"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Nội dung</w:t>
            </w:r>
          </w:p>
        </w:tc>
        <w:tc>
          <w:tcPr>
            <w:tcW w:w="993" w:type="dxa"/>
            <w:vAlign w:val="center"/>
          </w:tcPr>
          <w:p>
            <w:pPr>
              <w:widowControl w:val="0"/>
              <w:spacing w:line="276"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pPr>
              <w:widowControl w:val="0"/>
              <w:spacing w:line="276"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Câu 9.</w:t>
            </w:r>
          </w:p>
          <w:p>
            <w:pPr>
              <w:widowControl w:val="0"/>
              <w:spacing w:line="276"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(1</w:t>
            </w:r>
            <w:r>
              <w:rPr>
                <w:rFonts w:hint="default" w:ascii="Times New Roman" w:hAnsi="Times New Roman" w:eastAsia="Times New Roman" w:cs="Times New Roman"/>
                <w:b/>
                <w:sz w:val="28"/>
                <w:szCs w:val="28"/>
                <w:lang w:val="vi-VN"/>
              </w:rPr>
              <w:t>,5</w:t>
            </w:r>
            <w:r>
              <w:rPr>
                <w:rFonts w:ascii="Times New Roman" w:hAnsi="Times New Roman" w:eastAsia="Times New Roman" w:cs="Times New Roman"/>
                <w:b/>
                <w:sz w:val="28"/>
                <w:szCs w:val="28"/>
              </w:rPr>
              <w:t xml:space="preserve"> điểm)</w:t>
            </w:r>
          </w:p>
        </w:tc>
        <w:tc>
          <w:tcPr>
            <w:tcW w:w="7938" w:type="dxa"/>
          </w:tcPr>
          <w:p>
            <w:pPr>
              <w:pStyle w:val="85"/>
              <w:widowControl w:val="0"/>
              <w:shd w:val="clear" w:color="auto" w:fill="FFFFFF"/>
              <w:jc w:val="both"/>
              <w:rPr>
                <w:rFonts w:ascii="Times New Roman" w:hAnsi="Times New Roman" w:cs="Times New Roman"/>
                <w:sz w:val="28"/>
                <w:szCs w:val="28"/>
              </w:rPr>
            </w:pPr>
            <w:r>
              <w:rPr>
                <w:rFonts w:ascii="Times New Roman" w:hAnsi="Times New Roman" w:cs="Times New Roman"/>
                <w:sz w:val="28"/>
                <w:szCs w:val="28"/>
              </w:rPr>
              <w:t>- Địa hình Bắc Mỹ được chia thành 3 khu vực:</w:t>
            </w:r>
          </w:p>
          <w:p>
            <w:pPr>
              <w:pStyle w:val="85"/>
              <w:widowControl w:val="0"/>
              <w:shd w:val="clear" w:color="auto" w:fill="FFFFFF"/>
              <w:jc w:val="both"/>
              <w:rPr>
                <w:rFonts w:ascii="Times New Roman" w:hAnsi="Times New Roman" w:cs="Times New Roman"/>
                <w:sz w:val="28"/>
                <w:szCs w:val="28"/>
              </w:rPr>
            </w:pPr>
            <w:r>
              <w:rPr>
                <w:rFonts w:ascii="Times New Roman" w:hAnsi="Times New Roman" w:cs="Times New Roman"/>
                <w:sz w:val="28"/>
                <w:szCs w:val="28"/>
              </w:rPr>
              <w:t>+ Phía Tây: miền núi Cooc-đi-e là hệ thống núi trẻ, cao 3000 – 4000m, kéo dài 9000km theo chiều bắc – nam, gồm nhiều dãy núi chạy song song, xen giữa là các cao nguyên và sơn nguyên.</w:t>
            </w:r>
          </w:p>
          <w:p>
            <w:pPr>
              <w:pStyle w:val="85"/>
              <w:widowControl w:val="0"/>
              <w:shd w:val="clear" w:color="auto" w:fill="FFFFFF"/>
              <w:jc w:val="both"/>
              <w:rPr>
                <w:rFonts w:ascii="Times New Roman" w:hAnsi="Times New Roman" w:cs="Times New Roman"/>
                <w:sz w:val="28"/>
                <w:szCs w:val="28"/>
              </w:rPr>
            </w:pPr>
            <w:r>
              <w:rPr>
                <w:rFonts w:ascii="Times New Roman" w:hAnsi="Times New Roman" w:cs="Times New Roman"/>
                <w:sz w:val="28"/>
                <w:szCs w:val="28"/>
              </w:rPr>
              <w:t>+ Ở giữa: là đồng bằng, gồm đồng bằng Ca-na-đa, đồng bằng Lớn, đồng bằng Trung tâm và đồng bằng Duyên Hải, độ cao 200 – 500m, thấp dần từ bắc xuống nam.</w:t>
            </w:r>
          </w:p>
          <w:p>
            <w:pPr>
              <w:widowControl w:val="0"/>
              <w:spacing w:line="276" w:lineRule="auto"/>
              <w:jc w:val="both"/>
              <w:rPr>
                <w:rFonts w:ascii="Times New Roman" w:hAnsi="Times New Roman" w:eastAsia="Times New Roman" w:cs="Times New Roman"/>
                <w:sz w:val="28"/>
                <w:szCs w:val="28"/>
              </w:rPr>
            </w:pPr>
            <w:r>
              <w:rPr>
                <w:rFonts w:ascii="Times New Roman" w:hAnsi="Times New Roman" w:cs="Times New Roman"/>
                <w:sz w:val="28"/>
                <w:szCs w:val="28"/>
              </w:rPr>
              <w:t>+ Phía Đông: dãy núi A-pa-lat, có hướng đông bắc – tây nam, độ cao phía bắc khoảng 400 – 500m, phía nam cao hơn khoảng 1000 – 1500m.</w:t>
            </w:r>
          </w:p>
        </w:tc>
        <w:tc>
          <w:tcPr>
            <w:tcW w:w="993" w:type="dxa"/>
          </w:tcPr>
          <w:p>
            <w:pPr>
              <w:widowControl w:val="0"/>
              <w:spacing w:line="276" w:lineRule="auto"/>
              <w:jc w:val="center"/>
              <w:rPr>
                <w:rFonts w:ascii="Times New Roman" w:hAnsi="Times New Roman" w:eastAsia="Times New Roman" w:cs="Times New Roman"/>
                <w:i/>
                <w:iCs/>
                <w:sz w:val="28"/>
                <w:szCs w:val="28"/>
                <w:lang w:val="vi-VN"/>
              </w:rPr>
            </w:pPr>
          </w:p>
          <w:p>
            <w:pPr>
              <w:widowControl w:val="0"/>
              <w:jc w:val="center"/>
              <w:rPr>
                <w:rFonts w:ascii="Times New Roman" w:hAnsi="Times New Roman" w:eastAsia="Times New Roman" w:cs="Times New Roman"/>
                <w:i/>
                <w:iCs/>
                <w:sz w:val="28"/>
                <w:szCs w:val="28"/>
              </w:rPr>
            </w:pPr>
            <w:r>
              <w:rPr>
                <w:rFonts w:ascii="Times New Roman" w:hAnsi="Times New Roman" w:eastAsia="Times New Roman" w:cs="Times New Roman"/>
                <w:i/>
                <w:iCs/>
                <w:sz w:val="28"/>
                <w:szCs w:val="28"/>
              </w:rPr>
              <w:t>0</w:t>
            </w:r>
            <w:r>
              <w:rPr>
                <w:rFonts w:hint="default" w:ascii="Times New Roman" w:hAnsi="Times New Roman" w:eastAsia="Times New Roman" w:cs="Times New Roman"/>
                <w:i/>
                <w:iCs/>
                <w:sz w:val="28"/>
                <w:szCs w:val="28"/>
                <w:lang w:val="vi-VN"/>
              </w:rPr>
              <w:t>,</w:t>
            </w:r>
            <w:r>
              <w:rPr>
                <w:rFonts w:ascii="Times New Roman" w:hAnsi="Times New Roman" w:eastAsia="Times New Roman" w:cs="Times New Roman"/>
                <w:i/>
                <w:iCs/>
                <w:sz w:val="28"/>
                <w:szCs w:val="28"/>
              </w:rPr>
              <w:t>5</w:t>
            </w:r>
          </w:p>
          <w:p>
            <w:pPr>
              <w:widowControl w:val="0"/>
              <w:jc w:val="center"/>
              <w:rPr>
                <w:rFonts w:ascii="Times New Roman" w:hAnsi="Times New Roman" w:eastAsia="Times New Roman" w:cs="Times New Roman"/>
                <w:i/>
                <w:iCs/>
                <w:sz w:val="28"/>
                <w:szCs w:val="28"/>
              </w:rPr>
            </w:pPr>
          </w:p>
          <w:p>
            <w:pPr>
              <w:widowControl w:val="0"/>
              <w:jc w:val="center"/>
              <w:rPr>
                <w:rFonts w:ascii="Times New Roman" w:hAnsi="Times New Roman" w:eastAsia="Times New Roman" w:cs="Times New Roman"/>
                <w:i/>
                <w:iCs/>
                <w:sz w:val="28"/>
                <w:szCs w:val="28"/>
              </w:rPr>
            </w:pPr>
          </w:p>
          <w:p>
            <w:pPr>
              <w:widowControl w:val="0"/>
              <w:jc w:val="center"/>
              <w:rPr>
                <w:rFonts w:ascii="Times New Roman" w:hAnsi="Times New Roman" w:eastAsia="Times New Roman" w:cs="Times New Roman"/>
                <w:i/>
                <w:iCs/>
                <w:sz w:val="28"/>
                <w:szCs w:val="28"/>
              </w:rPr>
            </w:pPr>
            <w:r>
              <w:rPr>
                <w:rFonts w:ascii="Times New Roman" w:hAnsi="Times New Roman" w:eastAsia="Times New Roman" w:cs="Times New Roman"/>
                <w:i/>
                <w:iCs/>
                <w:sz w:val="28"/>
                <w:szCs w:val="28"/>
              </w:rPr>
              <w:t>0</w:t>
            </w:r>
            <w:r>
              <w:rPr>
                <w:rFonts w:hint="default" w:ascii="Times New Roman" w:hAnsi="Times New Roman" w:eastAsia="Times New Roman" w:cs="Times New Roman"/>
                <w:i/>
                <w:iCs/>
                <w:sz w:val="28"/>
                <w:szCs w:val="28"/>
                <w:lang w:val="vi-VN"/>
              </w:rPr>
              <w:t>,</w:t>
            </w:r>
            <w:r>
              <w:rPr>
                <w:rFonts w:ascii="Times New Roman" w:hAnsi="Times New Roman" w:eastAsia="Times New Roman" w:cs="Times New Roman"/>
                <w:i/>
                <w:iCs/>
                <w:sz w:val="28"/>
                <w:szCs w:val="28"/>
              </w:rPr>
              <w:t>5</w:t>
            </w:r>
          </w:p>
          <w:p>
            <w:pPr>
              <w:widowControl w:val="0"/>
              <w:jc w:val="center"/>
              <w:rPr>
                <w:rFonts w:ascii="Times New Roman" w:hAnsi="Times New Roman" w:eastAsia="Times New Roman" w:cs="Times New Roman"/>
                <w:i/>
                <w:iCs/>
                <w:sz w:val="28"/>
                <w:szCs w:val="28"/>
              </w:rPr>
            </w:pPr>
          </w:p>
          <w:p>
            <w:pPr>
              <w:widowControl w:val="0"/>
              <w:jc w:val="center"/>
              <w:rPr>
                <w:rFonts w:ascii="Times New Roman" w:hAnsi="Times New Roman" w:eastAsia="Times New Roman" w:cs="Times New Roman"/>
                <w:i/>
                <w:iCs/>
                <w:sz w:val="28"/>
                <w:szCs w:val="28"/>
              </w:rPr>
            </w:pPr>
          </w:p>
          <w:p>
            <w:pPr>
              <w:widowControl w:val="0"/>
              <w:spacing w:line="276" w:lineRule="auto"/>
              <w:jc w:val="center"/>
              <w:rPr>
                <w:rFonts w:ascii="Times New Roman" w:hAnsi="Times New Roman" w:eastAsia="Times New Roman" w:cs="Times New Roman"/>
                <w:i/>
                <w:iCs/>
                <w:sz w:val="28"/>
                <w:szCs w:val="28"/>
                <w:lang w:val="vi-VN"/>
              </w:rPr>
            </w:pPr>
            <w:r>
              <w:rPr>
                <w:rFonts w:ascii="Times New Roman" w:hAnsi="Times New Roman" w:eastAsia="Times New Roman" w:cs="Times New Roman"/>
                <w:i/>
                <w:iCs/>
                <w:sz w:val="28"/>
                <w:szCs w:val="28"/>
              </w:rPr>
              <w:t>0</w:t>
            </w:r>
            <w:r>
              <w:rPr>
                <w:rFonts w:hint="default" w:ascii="Times New Roman" w:hAnsi="Times New Roman" w:eastAsia="Times New Roman" w:cs="Times New Roman"/>
                <w:i/>
                <w:iCs/>
                <w:sz w:val="28"/>
                <w:szCs w:val="28"/>
                <w:lang w:val="vi-VN"/>
              </w:rPr>
              <w:t>,</w:t>
            </w:r>
            <w:r>
              <w:rPr>
                <w:rFonts w:ascii="Times New Roman" w:hAnsi="Times New Roman" w:eastAsia="Times New Roman" w:cs="Times New Roman"/>
                <w:i/>
                <w:iCs/>
                <w:sz w:val="28"/>
                <w:szCs w:val="2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pPr>
              <w:widowControl w:val="0"/>
              <w:spacing w:line="276"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Câu 10.</w:t>
            </w:r>
          </w:p>
          <w:p>
            <w:pPr>
              <w:widowControl w:val="0"/>
              <w:spacing w:line="276"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w:t>
            </w:r>
            <w:r>
              <w:rPr>
                <w:rFonts w:hint="default" w:ascii="Times New Roman" w:hAnsi="Times New Roman" w:eastAsia="Times New Roman" w:cs="Times New Roman"/>
                <w:b/>
                <w:sz w:val="28"/>
                <w:szCs w:val="28"/>
                <w:lang w:val="vi-VN"/>
              </w:rPr>
              <w:t>1,0</w:t>
            </w:r>
            <w:r>
              <w:rPr>
                <w:rFonts w:ascii="Times New Roman" w:hAnsi="Times New Roman" w:eastAsia="Times New Roman" w:cs="Times New Roman"/>
                <w:b/>
                <w:sz w:val="28"/>
                <w:szCs w:val="28"/>
              </w:rPr>
              <w:t xml:space="preserve"> điểm)</w:t>
            </w:r>
          </w:p>
        </w:tc>
        <w:tc>
          <w:tcPr>
            <w:tcW w:w="7938" w:type="dxa"/>
          </w:tcPr>
          <w:p>
            <w:pPr>
              <w:pStyle w:val="85"/>
              <w:widowControl w:val="0"/>
              <w:shd w:val="clear" w:color="auto" w:fill="FFFFFF"/>
              <w:jc w:val="both"/>
              <w:rPr>
                <w:rFonts w:ascii="Times New Roman" w:hAnsi="Times New Roman" w:cs="Times New Roman"/>
                <w:sz w:val="28"/>
                <w:szCs w:val="28"/>
              </w:rPr>
            </w:pPr>
            <w:r>
              <w:rPr>
                <w:rFonts w:ascii="Times New Roman" w:hAnsi="Times New Roman" w:cs="Times New Roman"/>
                <w:sz w:val="28"/>
                <w:szCs w:val="28"/>
              </w:rPr>
              <w:t>- Tại các ốc đảo, người dân trồng cây ăn quả và một số cây lương thực, chăn nuôi được tiến hành du mục. Lạc đà được nuôi nhiều để làm phương tiện vận chuyển. Nhiều mỏ dầu khí lớn được phát hiện và khai thác ở khu vực này. Ngoài ra du lịch đang dần phát triển tại đây.</w:t>
            </w:r>
          </w:p>
          <w:p>
            <w:pPr>
              <w:widowControl w:val="0"/>
              <w:spacing w:line="276" w:lineRule="auto"/>
              <w:jc w:val="both"/>
              <w:rPr>
                <w:rFonts w:ascii="Times New Roman" w:hAnsi="Times New Roman" w:eastAsia="Times New Roman" w:cs="Times New Roman"/>
                <w:b/>
                <w:sz w:val="28"/>
                <w:szCs w:val="28"/>
              </w:rPr>
            </w:pPr>
            <w:r>
              <w:rPr>
                <w:rFonts w:ascii="Times New Roman" w:hAnsi="Times New Roman" w:cs="Times New Roman"/>
                <w:sz w:val="28"/>
                <w:szCs w:val="28"/>
              </w:rPr>
              <w:t>- Diện tích hoang mạc có xu hướng mở rộng hơn ở châu Phi do biến đổi khí hậu và sử dụng tài nguyên không hợp lí, do đó cần có các biện pháp thành lập “vành đai xanh” chống lại hiện tượng hoang mạc hoá.</w:t>
            </w:r>
          </w:p>
        </w:tc>
        <w:tc>
          <w:tcPr>
            <w:tcW w:w="993" w:type="dxa"/>
          </w:tcPr>
          <w:p>
            <w:pPr>
              <w:widowControl w:val="0"/>
              <w:spacing w:line="276" w:lineRule="auto"/>
              <w:jc w:val="center"/>
              <w:rPr>
                <w:rFonts w:ascii="Times New Roman" w:hAnsi="Times New Roman" w:eastAsia="Times New Roman" w:cs="Times New Roman"/>
                <w:i/>
                <w:iCs/>
                <w:sz w:val="28"/>
                <w:szCs w:val="28"/>
                <w:lang w:val="vi-VN"/>
              </w:rPr>
            </w:pPr>
          </w:p>
          <w:p>
            <w:pPr>
              <w:widowControl w:val="0"/>
              <w:spacing w:line="276" w:lineRule="auto"/>
              <w:jc w:val="center"/>
              <w:rPr>
                <w:rFonts w:hint="default" w:ascii="Times New Roman" w:hAnsi="Times New Roman" w:eastAsia="Times New Roman" w:cs="Times New Roman"/>
                <w:i/>
                <w:iCs/>
                <w:sz w:val="28"/>
                <w:szCs w:val="28"/>
                <w:lang w:val="vi-VN"/>
              </w:rPr>
            </w:pPr>
            <w:r>
              <w:rPr>
                <w:rFonts w:hint="default" w:ascii="Times New Roman" w:hAnsi="Times New Roman" w:eastAsia="Times New Roman" w:cs="Times New Roman"/>
                <w:i/>
                <w:iCs/>
                <w:sz w:val="28"/>
                <w:szCs w:val="28"/>
                <w:lang w:val="vi-VN"/>
              </w:rPr>
              <w:t>0,5</w:t>
            </w:r>
          </w:p>
          <w:p>
            <w:pPr>
              <w:widowControl w:val="0"/>
              <w:spacing w:line="276" w:lineRule="auto"/>
              <w:jc w:val="center"/>
              <w:rPr>
                <w:rFonts w:hint="default" w:ascii="Times New Roman" w:hAnsi="Times New Roman" w:eastAsia="Times New Roman" w:cs="Times New Roman"/>
                <w:i/>
                <w:iCs/>
                <w:sz w:val="28"/>
                <w:szCs w:val="28"/>
                <w:lang w:val="vi-VN"/>
              </w:rPr>
            </w:pPr>
          </w:p>
          <w:p>
            <w:pPr>
              <w:widowControl w:val="0"/>
              <w:spacing w:line="276" w:lineRule="auto"/>
              <w:jc w:val="center"/>
              <w:rPr>
                <w:rFonts w:hint="default" w:ascii="Times New Roman" w:hAnsi="Times New Roman" w:eastAsia="Times New Roman" w:cs="Times New Roman"/>
                <w:i/>
                <w:iCs/>
                <w:sz w:val="28"/>
                <w:szCs w:val="28"/>
                <w:lang w:val="vi-VN"/>
              </w:rPr>
            </w:pPr>
          </w:p>
          <w:p>
            <w:pPr>
              <w:widowControl w:val="0"/>
              <w:spacing w:line="276" w:lineRule="auto"/>
              <w:jc w:val="center"/>
              <w:rPr>
                <w:rFonts w:hint="default" w:ascii="Times New Roman" w:hAnsi="Times New Roman" w:eastAsia="Times New Roman" w:cs="Times New Roman"/>
                <w:i/>
                <w:iCs/>
                <w:sz w:val="28"/>
                <w:szCs w:val="28"/>
                <w:lang w:val="vi-VN"/>
              </w:rPr>
            </w:pPr>
          </w:p>
          <w:p>
            <w:pPr>
              <w:widowControl w:val="0"/>
              <w:spacing w:line="276" w:lineRule="auto"/>
              <w:jc w:val="center"/>
              <w:rPr>
                <w:rFonts w:hint="default" w:ascii="Times New Roman" w:hAnsi="Times New Roman" w:eastAsia="Times New Roman" w:cs="Times New Roman"/>
                <w:i/>
                <w:iCs/>
                <w:sz w:val="28"/>
                <w:szCs w:val="28"/>
                <w:lang w:val="vi-VN"/>
              </w:rPr>
            </w:pPr>
            <w:r>
              <w:rPr>
                <w:rFonts w:hint="default" w:ascii="Times New Roman" w:hAnsi="Times New Roman" w:eastAsia="Times New Roman" w:cs="Times New Roman"/>
                <w:i/>
                <w:iCs/>
                <w:sz w:val="28"/>
                <w:szCs w:val="28"/>
                <w:lang w:val="vi-V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pPr>
              <w:widowControl w:val="0"/>
              <w:spacing w:line="276"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Câu 11.</w:t>
            </w:r>
          </w:p>
          <w:p>
            <w:pPr>
              <w:widowControl w:val="0"/>
              <w:spacing w:line="276"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w:t>
            </w:r>
            <w:r>
              <w:rPr>
                <w:rFonts w:hint="default" w:ascii="Times New Roman" w:hAnsi="Times New Roman" w:eastAsia="Times New Roman" w:cs="Times New Roman"/>
                <w:b/>
                <w:sz w:val="28"/>
                <w:szCs w:val="28"/>
                <w:lang w:val="vi-VN"/>
              </w:rPr>
              <w:t>0,</w:t>
            </w:r>
            <w:r>
              <w:rPr>
                <w:rFonts w:ascii="Times New Roman" w:hAnsi="Times New Roman" w:eastAsia="Times New Roman" w:cs="Times New Roman"/>
                <w:b/>
                <w:sz w:val="28"/>
                <w:szCs w:val="28"/>
              </w:rPr>
              <w:t>5 điểm)</w:t>
            </w:r>
          </w:p>
        </w:tc>
        <w:tc>
          <w:tcPr>
            <w:tcW w:w="7938" w:type="dxa"/>
          </w:tcPr>
          <w:p>
            <w:pPr>
              <w:pStyle w:val="85"/>
              <w:widowControl w:val="0"/>
              <w:shd w:val="clear" w:color="auto" w:fill="FFFFFF"/>
              <w:jc w:val="both"/>
              <w:rPr>
                <w:rFonts w:ascii="Times New Roman" w:hAnsi="Times New Roman" w:cs="Times New Roman"/>
                <w:sz w:val="28"/>
                <w:szCs w:val="28"/>
              </w:rPr>
            </w:pPr>
            <w:r>
              <w:rPr>
                <w:rFonts w:ascii="Times New Roman" w:hAnsi="Times New Roman" w:cs="Times New Roman"/>
                <w:sz w:val="28"/>
                <w:szCs w:val="28"/>
              </w:rPr>
              <w:t xml:space="preserve">Học sinh trình bày được về: </w:t>
            </w:r>
          </w:p>
          <w:p>
            <w:pPr>
              <w:pStyle w:val="85"/>
              <w:widowControl w:val="0"/>
              <w:shd w:val="clear" w:color="auto" w:fill="FFFFFF"/>
              <w:jc w:val="both"/>
              <w:rPr>
                <w:rFonts w:ascii="Times New Roman" w:hAnsi="Times New Roman" w:cs="Times New Roman"/>
                <w:sz w:val="28"/>
                <w:szCs w:val="28"/>
                <w:lang w:val="vi-VN"/>
              </w:rPr>
            </w:pPr>
            <w:r>
              <w:rPr>
                <w:rFonts w:ascii="Times New Roman" w:hAnsi="Times New Roman" w:cs="Times New Roman"/>
                <w:sz w:val="28"/>
                <w:szCs w:val="28"/>
              </w:rPr>
              <w:t>- Tên nhân vật.</w:t>
            </w:r>
            <w:r>
              <w:rPr>
                <w:rFonts w:ascii="Times New Roman" w:hAnsi="Times New Roman" w:cs="Times New Roman"/>
                <w:sz w:val="28"/>
                <w:szCs w:val="28"/>
                <w:lang w:val="vi-VN"/>
              </w:rPr>
              <w:t xml:space="preserve"> </w:t>
            </w:r>
          </w:p>
          <w:p>
            <w:pPr>
              <w:pStyle w:val="85"/>
              <w:widowControl w:val="0"/>
              <w:shd w:val="clear" w:color="auto" w:fill="FFFFFF"/>
              <w:jc w:val="both"/>
              <w:rPr>
                <w:rFonts w:ascii="Times New Roman" w:hAnsi="Times New Roman" w:cs="Times New Roman"/>
                <w:sz w:val="28"/>
                <w:szCs w:val="28"/>
              </w:rPr>
            </w:pPr>
            <w:r>
              <w:rPr>
                <w:rFonts w:ascii="Times New Roman" w:hAnsi="Times New Roman" w:cs="Times New Roman"/>
                <w:sz w:val="28"/>
                <w:szCs w:val="28"/>
              </w:rPr>
              <w:t>- Ông là tổng thống da đen đầu tiên của châu Phi.</w:t>
            </w:r>
          </w:p>
          <w:p>
            <w:pPr>
              <w:pStyle w:val="85"/>
              <w:widowControl w:val="0"/>
              <w:shd w:val="clear" w:color="auto" w:fill="FFFFFF"/>
              <w:jc w:val="both"/>
              <w:rPr>
                <w:rFonts w:ascii="Times New Roman" w:hAnsi="Times New Roman" w:cs="Times New Roman"/>
                <w:sz w:val="28"/>
                <w:szCs w:val="28"/>
              </w:rPr>
            </w:pPr>
            <w:r>
              <w:rPr>
                <w:rFonts w:ascii="Times New Roman" w:hAnsi="Times New Roman" w:cs="Times New Roman"/>
                <w:sz w:val="28"/>
                <w:szCs w:val="28"/>
              </w:rPr>
              <w:t>- Ông có những đóng góp to lớn trong quá trình đấu tranh chống nạn phân biệt chủng tộc.</w:t>
            </w:r>
          </w:p>
          <w:p>
            <w:pPr>
              <w:widowControl w:val="0"/>
              <w:spacing w:line="276" w:lineRule="auto"/>
              <w:jc w:val="both"/>
              <w:rPr>
                <w:rFonts w:ascii="Times New Roman" w:hAnsi="Times New Roman" w:eastAsia="Times New Roman" w:cs="Times New Roman"/>
                <w:b/>
                <w:sz w:val="28"/>
                <w:szCs w:val="28"/>
              </w:rPr>
            </w:pPr>
            <w:r>
              <w:rPr>
                <w:rFonts w:ascii="Times New Roman" w:hAnsi="Times New Roman" w:cs="Times New Roman"/>
                <w:sz w:val="28"/>
                <w:szCs w:val="28"/>
              </w:rPr>
              <w:t>- Ông từng là Tổng thư ký và có những đóng góp trong hoạt động của Liên hợp quốc…</w:t>
            </w:r>
          </w:p>
        </w:tc>
        <w:tc>
          <w:tcPr>
            <w:tcW w:w="993" w:type="dxa"/>
            <w:vAlign w:val="center"/>
          </w:tcPr>
          <w:p>
            <w:pPr>
              <w:widowControl w:val="0"/>
              <w:spacing w:line="276" w:lineRule="auto"/>
              <w:jc w:val="center"/>
              <w:rPr>
                <w:rFonts w:hint="default" w:ascii="Times New Roman" w:hAnsi="Times New Roman" w:eastAsia="Times New Roman" w:cs="Times New Roman"/>
                <w:i/>
                <w:iCs/>
                <w:sz w:val="28"/>
                <w:szCs w:val="28"/>
                <w:lang w:val="vi-VN"/>
              </w:rPr>
            </w:pPr>
            <w:r>
              <w:rPr>
                <w:rFonts w:hint="default" w:ascii="Times New Roman" w:hAnsi="Times New Roman" w:eastAsia="Times New Roman" w:cs="Times New Roman"/>
                <w:i/>
                <w:iCs/>
                <w:sz w:val="28"/>
                <w:szCs w:val="28"/>
                <w:lang w:val="vi-VN"/>
              </w:rPr>
              <w:t>0,5</w:t>
            </w:r>
          </w:p>
          <w:p>
            <w:pPr>
              <w:widowControl w:val="0"/>
              <w:spacing w:line="276" w:lineRule="auto"/>
              <w:jc w:val="center"/>
              <w:rPr>
                <w:rFonts w:ascii="Times New Roman" w:hAnsi="Times New Roman" w:eastAsia="Times New Roman" w:cs="Times New Roman"/>
                <w:i/>
                <w:iCs/>
                <w:sz w:val="28"/>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6" w:type="dxa"/>
            <w:gridSpan w:val="2"/>
            <w:vAlign w:val="center"/>
          </w:tcPr>
          <w:p>
            <w:pPr>
              <w:widowControl w:val="0"/>
              <w:spacing w:line="276" w:lineRule="auto"/>
              <w:jc w:val="center"/>
              <w:rPr>
                <w:rFonts w:hint="default" w:ascii="Times New Roman" w:hAnsi="Times New Roman" w:cs="Times New Roman"/>
                <w:b/>
                <w:bCs/>
                <w:sz w:val="28"/>
                <w:szCs w:val="28"/>
                <w:lang w:val="vi-VN"/>
              </w:rPr>
            </w:pPr>
            <w:r>
              <w:rPr>
                <w:rFonts w:hint="default" w:ascii="Times New Roman" w:hAnsi="Times New Roman" w:cs="Times New Roman"/>
                <w:b/>
                <w:bCs/>
                <w:sz w:val="28"/>
                <w:szCs w:val="28"/>
                <w:lang w:val="vi-VN"/>
              </w:rPr>
              <w:t xml:space="preserve">Tổng </w:t>
            </w:r>
          </w:p>
        </w:tc>
        <w:tc>
          <w:tcPr>
            <w:tcW w:w="993" w:type="dxa"/>
            <w:vAlign w:val="center"/>
          </w:tcPr>
          <w:p>
            <w:pPr>
              <w:widowControl w:val="0"/>
              <w:spacing w:line="276" w:lineRule="auto"/>
              <w:jc w:val="center"/>
              <w:rPr>
                <w:rFonts w:hint="default" w:ascii="Times New Roman" w:hAnsi="Times New Roman" w:eastAsia="Times New Roman" w:cs="Times New Roman"/>
                <w:b/>
                <w:bCs/>
                <w:i/>
                <w:iCs/>
                <w:sz w:val="28"/>
                <w:szCs w:val="28"/>
                <w:lang w:val="vi-VN"/>
              </w:rPr>
            </w:pPr>
            <w:r>
              <w:rPr>
                <w:rFonts w:hint="default" w:ascii="Times New Roman" w:hAnsi="Times New Roman" w:eastAsia="Times New Roman" w:cs="Times New Roman"/>
                <w:b/>
                <w:bCs/>
                <w:i/>
                <w:iCs/>
                <w:sz w:val="28"/>
                <w:szCs w:val="28"/>
                <w:lang w:val="vi-VN"/>
              </w:rPr>
              <w:t>3,0</w:t>
            </w:r>
          </w:p>
        </w:tc>
      </w:tr>
    </w:tbl>
    <w:p>
      <w:pPr>
        <w:spacing w:line="276" w:lineRule="auto"/>
        <w:jc w:val="both"/>
        <w:rPr>
          <w:rFonts w:ascii="Times New Roman" w:hAnsi="Times New Roman" w:eastAsia="Times New Roman" w:cs="Times New Roman"/>
          <w:b/>
          <w:sz w:val="28"/>
          <w:szCs w:val="28"/>
        </w:rPr>
      </w:pPr>
    </w:p>
    <w:p>
      <w:pPr>
        <w:spacing w:line="276" w:lineRule="auto"/>
        <w:jc w:val="both"/>
        <w:rPr>
          <w:rFonts w:ascii="Times New Roman" w:hAnsi="Times New Roman" w:cs="Times New Roman"/>
          <w:b/>
          <w:bCs/>
          <w:sz w:val="28"/>
          <w:szCs w:val="28"/>
        </w:rPr>
      </w:pPr>
      <w:r>
        <w:rPr>
          <w:rFonts w:ascii="Times New Roman" w:hAnsi="Times New Roman" w:cs="Times New Roman"/>
          <w:b/>
          <w:bCs/>
          <w:i/>
          <w:iCs/>
          <w:sz w:val="28"/>
          <w:szCs w:val="28"/>
        </w:rPr>
        <w:t>* HSKT chỉ cần làm phần nhận biết (TNKQ)</w:t>
      </w:r>
    </w:p>
    <w:p>
      <w:pPr>
        <w:rPr>
          <w:rFonts w:ascii="Times New Roman" w:hAnsi="Times New Roman" w:cs="Times New Roman"/>
          <w:sz w:val="28"/>
          <w:szCs w:val="28"/>
        </w:rPr>
      </w:pPr>
    </w:p>
    <w:p>
      <w:pPr>
        <w:jc w:val="center"/>
        <w:rPr>
          <w:rFonts w:ascii="Times New Roman" w:hAnsi="Times New Roman" w:eastAsia="Times New Roman" w:cs="Times New Roman"/>
          <w:b/>
          <w:sz w:val="28"/>
          <w:szCs w:val="28"/>
          <w:lang w:val="pt-BR"/>
        </w:rPr>
      </w:pPr>
      <w:r>
        <w:rPr>
          <w:rFonts w:ascii="Times New Roman" w:hAnsi="Times New Roman" w:cs="Times New Roman"/>
          <w:i/>
          <w:sz w:val="28"/>
          <w:szCs w:val="28"/>
          <w:lang w:val="nl-NL"/>
        </w:rPr>
        <w:t>---------------------Hết--------------------</w:t>
      </w:r>
    </w:p>
    <w:p>
      <w:pPr>
        <w:jc w:val="center"/>
        <w:rPr>
          <w:rFonts w:ascii="Times New Roman" w:hAnsi="Times New Roman" w:eastAsia="Times New Roman" w:cs="Times New Roman"/>
          <w:b/>
          <w:sz w:val="28"/>
          <w:szCs w:val="28"/>
          <w:lang w:val="pt-BR"/>
        </w:rPr>
      </w:pPr>
    </w:p>
    <w:p>
      <w:pPr>
        <w:jc w:val="both"/>
        <w:rPr>
          <w:rFonts w:ascii="Times New Roman" w:hAnsi="Times New Roman" w:eastAsia="Times New Roman" w:cs="Times New Roman"/>
          <w:b/>
          <w:sz w:val="28"/>
          <w:szCs w:val="28"/>
          <w:lang w:val="pt-BR"/>
        </w:rPr>
      </w:pPr>
    </w:p>
    <w:p>
      <w:pPr>
        <w:jc w:val="both"/>
        <w:rPr>
          <w:rFonts w:ascii="Times New Roman" w:hAnsi="Times New Roman" w:eastAsia="Times New Roman" w:cs="Times New Roman"/>
          <w:b/>
          <w:sz w:val="28"/>
          <w:szCs w:val="28"/>
          <w:lang w:val="pt-BR"/>
        </w:rPr>
      </w:pPr>
    </w:p>
    <w:p>
      <w:pPr>
        <w:jc w:val="both"/>
        <w:rPr>
          <w:rFonts w:ascii="Times New Roman" w:hAnsi="Times New Roman" w:eastAsia="Times New Roman" w:cs="Times New Roman"/>
          <w:b/>
          <w:sz w:val="28"/>
          <w:szCs w:val="28"/>
          <w:lang w:val="pt-BR"/>
        </w:rPr>
      </w:pPr>
    </w:p>
    <w:p>
      <w:pPr>
        <w:jc w:val="both"/>
        <w:rPr>
          <w:rFonts w:ascii="Times New Roman" w:hAnsi="Times New Roman" w:eastAsia="Times New Roman" w:cs="Times New Roman"/>
          <w:b/>
          <w:sz w:val="28"/>
          <w:szCs w:val="28"/>
          <w:lang w:val="pt-BR"/>
        </w:rPr>
      </w:pPr>
    </w:p>
    <w:p>
      <w:pPr>
        <w:jc w:val="both"/>
        <w:rPr>
          <w:rFonts w:ascii="Times New Roman" w:hAnsi="Times New Roman" w:eastAsia="Times New Roman" w:cs="Times New Roman"/>
          <w:b/>
          <w:sz w:val="28"/>
          <w:szCs w:val="28"/>
          <w:lang w:val="pt-BR"/>
        </w:rPr>
      </w:pPr>
    </w:p>
    <w:p>
      <w:pPr>
        <w:jc w:val="both"/>
        <w:rPr>
          <w:rFonts w:ascii="Times New Roman" w:hAnsi="Times New Roman" w:eastAsia="Times New Roman" w:cs="Times New Roman"/>
          <w:b/>
          <w:sz w:val="28"/>
          <w:szCs w:val="28"/>
          <w:lang w:val="pt-BR"/>
        </w:rPr>
      </w:pPr>
    </w:p>
    <w:p>
      <w:pPr>
        <w:jc w:val="both"/>
        <w:rPr>
          <w:rFonts w:ascii="Times New Roman" w:hAnsi="Times New Roman" w:eastAsia="Times New Roman" w:cs="Times New Roman"/>
          <w:b/>
          <w:sz w:val="28"/>
          <w:szCs w:val="28"/>
          <w:lang w:val="pt-BR"/>
        </w:rPr>
      </w:pPr>
    </w:p>
    <w:p>
      <w:pPr>
        <w:jc w:val="both"/>
        <w:rPr>
          <w:rFonts w:ascii="Times New Roman" w:hAnsi="Times New Roman" w:eastAsia="Times New Roman" w:cs="Times New Roman"/>
          <w:b/>
          <w:sz w:val="28"/>
          <w:szCs w:val="28"/>
          <w:lang w:val="pt-BR"/>
        </w:rPr>
      </w:pPr>
    </w:p>
    <w:p>
      <w:pPr>
        <w:jc w:val="both"/>
        <w:rPr>
          <w:rFonts w:ascii="Times New Roman" w:hAnsi="Times New Roman" w:eastAsia="Times New Roman" w:cs="Times New Roman"/>
          <w:b/>
          <w:sz w:val="28"/>
          <w:szCs w:val="28"/>
          <w:lang w:val="pt-BR"/>
        </w:rPr>
      </w:pPr>
    </w:p>
    <w:p>
      <w:pPr>
        <w:jc w:val="both"/>
        <w:rPr>
          <w:rFonts w:ascii="Times New Roman" w:hAnsi="Times New Roman" w:eastAsia="Times New Roman" w:cs="Times New Roman"/>
          <w:b/>
          <w:sz w:val="28"/>
          <w:szCs w:val="28"/>
          <w:lang w:val="pt-BR"/>
        </w:rPr>
      </w:pPr>
    </w:p>
    <w:p>
      <w:pPr>
        <w:jc w:val="both"/>
        <w:rPr>
          <w:rFonts w:ascii="Times New Roman" w:hAnsi="Times New Roman" w:eastAsia="Times New Roman" w:cs="Times New Roman"/>
          <w:b/>
          <w:sz w:val="28"/>
          <w:szCs w:val="28"/>
          <w:lang w:val="pt-BR"/>
        </w:rPr>
      </w:pPr>
    </w:p>
    <w:p>
      <w:pPr>
        <w:jc w:val="both"/>
        <w:rPr>
          <w:rFonts w:ascii="Times New Roman" w:hAnsi="Times New Roman" w:eastAsia="Times New Roman" w:cs="Times New Roman"/>
          <w:b/>
          <w:sz w:val="28"/>
          <w:szCs w:val="28"/>
          <w:lang w:val="pt-BR"/>
        </w:rPr>
      </w:pPr>
    </w:p>
    <w:p>
      <w:pPr>
        <w:jc w:val="both"/>
        <w:rPr>
          <w:rFonts w:ascii="Times New Roman" w:hAnsi="Times New Roman" w:eastAsia="Times New Roman" w:cs="Times New Roman"/>
          <w:b/>
          <w:sz w:val="28"/>
          <w:szCs w:val="28"/>
          <w:lang w:val="pt-BR"/>
        </w:rPr>
      </w:pPr>
    </w:p>
    <w:p>
      <w:pPr>
        <w:jc w:val="both"/>
        <w:rPr>
          <w:rFonts w:ascii="Times New Roman" w:hAnsi="Times New Roman" w:eastAsia="Times New Roman" w:cs="Times New Roman"/>
          <w:b/>
          <w:sz w:val="28"/>
          <w:szCs w:val="28"/>
          <w:lang w:val="pt-BR"/>
        </w:rPr>
      </w:pPr>
    </w:p>
    <w:p>
      <w:pPr>
        <w:jc w:val="both"/>
        <w:rPr>
          <w:rFonts w:ascii="Times New Roman" w:hAnsi="Times New Roman" w:eastAsia="Times New Roman" w:cs="Times New Roman"/>
          <w:b/>
          <w:sz w:val="28"/>
          <w:szCs w:val="28"/>
          <w:lang w:val="pt-BR"/>
        </w:rPr>
      </w:pPr>
    </w:p>
    <w:p>
      <w:pPr>
        <w:rPr>
          <w:rFonts w:ascii="Times New Roman" w:hAnsi="Times New Roman" w:cs="Times New Roman"/>
          <w:bCs/>
          <w:sz w:val="28"/>
          <w:szCs w:val="28"/>
          <w:lang w:val="nl-NL"/>
        </w:rPr>
      </w:pPr>
    </w:p>
    <w:p>
      <w:pPr>
        <w:jc w:val="center"/>
        <w:rPr>
          <w:rFonts w:ascii="Times New Roman" w:hAnsi="Times New Roman" w:cs="Times New Roman"/>
          <w:bCs/>
          <w:sz w:val="28"/>
          <w:szCs w:val="28"/>
          <w:lang w:val="nl-NL"/>
        </w:rPr>
        <w:sectPr>
          <w:pgSz w:w="11906" w:h="16838"/>
          <w:pgMar w:top="1134" w:right="1134" w:bottom="1134" w:left="1701" w:header="720" w:footer="720" w:gutter="0"/>
          <w:cols w:space="0" w:num="1"/>
          <w:docGrid w:linePitch="360" w:charSpace="0"/>
        </w:sectPr>
      </w:pPr>
    </w:p>
    <w:p>
      <w:pPr>
        <w:jc w:val="both"/>
        <w:rPr>
          <w:rFonts w:ascii="Times New Roman" w:hAnsi="Times New Roman" w:cs="Times New Roman"/>
          <w:bCs/>
          <w:sz w:val="28"/>
          <w:szCs w:val="28"/>
          <w:lang w:val="nl-NL"/>
        </w:rPr>
      </w:pPr>
    </w:p>
    <w:p>
      <w:pPr>
        <w:jc w:val="center"/>
        <w:rPr>
          <w:rFonts w:ascii="Times New Roman" w:hAnsi="Times New Roman" w:cs="Times New Roman"/>
          <w:i/>
          <w:sz w:val="28"/>
          <w:szCs w:val="28"/>
          <w:lang w:val="nl-NL"/>
        </w:rPr>
      </w:pPr>
    </w:p>
    <w:p>
      <w:pPr>
        <w:rPr>
          <w:rFonts w:ascii="Times New Roman" w:hAnsi="Times New Roman" w:cs="Times New Roman"/>
          <w:sz w:val="28"/>
          <w:szCs w:val="28"/>
        </w:rPr>
      </w:pPr>
    </w:p>
    <w:p>
      <w:pPr>
        <w:rPr>
          <w:rFonts w:ascii="Times New Roman" w:hAnsi="Times New Roman" w:cs="Times New Roman"/>
          <w:sz w:val="28"/>
          <w:szCs w:val="28"/>
        </w:rPr>
      </w:pPr>
    </w:p>
    <w:p>
      <w:pPr>
        <w:rPr>
          <w:rFonts w:ascii="Times New Roman" w:hAnsi="Times New Roman" w:cs="Times New Roman"/>
          <w:sz w:val="28"/>
          <w:szCs w:val="28"/>
        </w:rPr>
      </w:pPr>
    </w:p>
    <w:p>
      <w:pPr>
        <w:rPr>
          <w:rFonts w:ascii="Times New Roman" w:hAnsi="Times New Roman" w:cs="Times New Roman"/>
          <w:sz w:val="28"/>
          <w:szCs w:val="28"/>
        </w:rPr>
      </w:pPr>
    </w:p>
    <w:p>
      <w:pPr>
        <w:rPr>
          <w:rFonts w:ascii="Times New Roman" w:hAnsi="Times New Roman" w:cs="Times New Roman"/>
          <w:sz w:val="28"/>
          <w:szCs w:val="28"/>
        </w:rPr>
      </w:pPr>
    </w:p>
    <w:sectPr>
      <w:pgSz w:w="11906" w:h="16838"/>
      <w:pgMar w:top="1134" w:right="1134" w:bottom="1134" w:left="1701" w:header="720" w:footer="720" w:gutter="0"/>
      <w:cols w:space="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imHei">
    <w:altName w:val="SimSun"/>
    <w:panose1 w:val="02010609060101010101"/>
    <w:charset w:val="86"/>
    <w:family w:val="modern"/>
    <w:pitch w:val="default"/>
    <w:sig w:usb0="00000000" w:usb1="00000000" w:usb2="00000016" w:usb3="00000000" w:csb0="00040001" w:csb1="00000000"/>
  </w:font>
  <w:font w:name="TimesNewRomanPS-BoldMT">
    <w:altName w:val="Segoe Print"/>
    <w:panose1 w:val="00000000000000000000"/>
    <w:charset w:val="EE"/>
    <w:family w:val="auto"/>
    <w:pitch w:val="default"/>
    <w:sig w:usb0="00000000" w:usb1="00000000" w:usb2="00000010" w:usb3="00000000" w:csb0="00020002"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DD6F16"/>
    <w:multiLevelType w:val="singleLevel"/>
    <w:tmpl w:val="96DD6F16"/>
    <w:lvl w:ilvl="0" w:tentative="0">
      <w:start w:val="1"/>
      <w:numFmt w:val="decimal"/>
      <w:suff w:val="space"/>
      <w:lvlText w:val="%1."/>
      <w:lvlJc w:val="left"/>
      <w:rPr>
        <w:rFonts w:hint="default"/>
        <w:b w:val="0"/>
        <w:bCs w:val="0"/>
      </w:rPr>
    </w:lvl>
  </w:abstractNum>
  <w:abstractNum w:abstractNumId="1">
    <w:nsid w:val="B4178B13"/>
    <w:multiLevelType w:val="singleLevel"/>
    <w:tmpl w:val="B4178B13"/>
    <w:lvl w:ilvl="0" w:tentative="0">
      <w:start w:val="1"/>
      <w:numFmt w:val="decimal"/>
      <w:suff w:val="space"/>
      <w:lvlText w:val="%1."/>
      <w:lvlJc w:val="left"/>
    </w:lvl>
  </w:abstractNum>
  <w:abstractNum w:abstractNumId="2">
    <w:nsid w:val="CA398C71"/>
    <w:multiLevelType w:val="singleLevel"/>
    <w:tmpl w:val="CA398C71"/>
    <w:lvl w:ilvl="0" w:tentative="0">
      <w:start w:val="1"/>
      <w:numFmt w:val="decimal"/>
      <w:suff w:val="space"/>
      <w:lvlText w:val="%1."/>
      <w:lvlJc w:val="left"/>
    </w:lvl>
  </w:abstractNum>
  <w:abstractNum w:abstractNumId="3">
    <w:nsid w:val="D1AF39C5"/>
    <w:multiLevelType w:val="singleLevel"/>
    <w:tmpl w:val="D1AF39C5"/>
    <w:lvl w:ilvl="0" w:tentative="0">
      <w:start w:val="1"/>
      <w:numFmt w:val="decimal"/>
      <w:suff w:val="space"/>
      <w:lvlText w:val="%1."/>
      <w:lvlJc w:val="left"/>
    </w:lvl>
  </w:abstractNum>
  <w:abstractNum w:abstractNumId="4">
    <w:nsid w:val="ECF73099"/>
    <w:multiLevelType w:val="singleLevel"/>
    <w:tmpl w:val="ECF73099"/>
    <w:lvl w:ilvl="0" w:tentative="0">
      <w:start w:val="3"/>
      <w:numFmt w:val="upperLetter"/>
      <w:suff w:val="space"/>
      <w:lvlText w:val="%1."/>
      <w:lvlJc w:val="left"/>
    </w:lvl>
  </w:abstractNum>
  <w:abstractNum w:abstractNumId="5">
    <w:nsid w:val="FAA818B4"/>
    <w:multiLevelType w:val="singleLevel"/>
    <w:tmpl w:val="FAA818B4"/>
    <w:lvl w:ilvl="0" w:tentative="0">
      <w:start w:val="1"/>
      <w:numFmt w:val="decimal"/>
      <w:suff w:val="space"/>
      <w:lvlText w:val="%1."/>
      <w:lvlJc w:val="left"/>
    </w:lvl>
  </w:abstractNum>
  <w:abstractNum w:abstractNumId="6">
    <w:nsid w:val="FFFFFF7C"/>
    <w:multiLevelType w:val="singleLevel"/>
    <w:tmpl w:val="FFFFFF7C"/>
    <w:lvl w:ilvl="0" w:tentative="0">
      <w:start w:val="1"/>
      <w:numFmt w:val="decimal"/>
      <w:pStyle w:val="82"/>
      <w:lvlText w:val="%1."/>
      <w:lvlJc w:val="left"/>
      <w:pPr>
        <w:tabs>
          <w:tab w:val="left" w:pos="2040"/>
        </w:tabs>
        <w:ind w:left="2040" w:leftChars="800" w:hanging="360" w:hangingChars="200"/>
      </w:pPr>
    </w:lvl>
  </w:abstractNum>
  <w:abstractNum w:abstractNumId="7">
    <w:nsid w:val="FFFFFF7D"/>
    <w:multiLevelType w:val="singleLevel"/>
    <w:tmpl w:val="FFFFFF7D"/>
    <w:lvl w:ilvl="0" w:tentative="0">
      <w:start w:val="1"/>
      <w:numFmt w:val="decimal"/>
      <w:pStyle w:val="81"/>
      <w:lvlText w:val="%1."/>
      <w:lvlJc w:val="left"/>
      <w:pPr>
        <w:tabs>
          <w:tab w:val="left" w:pos="1620"/>
        </w:tabs>
        <w:ind w:left="1620" w:leftChars="600" w:hanging="360" w:hangingChars="200"/>
      </w:pPr>
    </w:lvl>
  </w:abstractNum>
  <w:abstractNum w:abstractNumId="8">
    <w:nsid w:val="FFFFFF7E"/>
    <w:multiLevelType w:val="singleLevel"/>
    <w:tmpl w:val="FFFFFF7E"/>
    <w:lvl w:ilvl="0" w:tentative="0">
      <w:start w:val="1"/>
      <w:numFmt w:val="decimal"/>
      <w:pStyle w:val="80"/>
      <w:lvlText w:val="%1."/>
      <w:lvlJc w:val="left"/>
      <w:pPr>
        <w:tabs>
          <w:tab w:val="left" w:pos="1200"/>
        </w:tabs>
        <w:ind w:left="1200" w:leftChars="400" w:hanging="360" w:hangingChars="200"/>
      </w:pPr>
    </w:lvl>
  </w:abstractNum>
  <w:abstractNum w:abstractNumId="9">
    <w:nsid w:val="FFFFFF7F"/>
    <w:multiLevelType w:val="singleLevel"/>
    <w:tmpl w:val="FFFFFF7F"/>
    <w:lvl w:ilvl="0" w:tentative="0">
      <w:start w:val="1"/>
      <w:numFmt w:val="decimal"/>
      <w:pStyle w:val="79"/>
      <w:lvlText w:val="%1."/>
      <w:lvlJc w:val="left"/>
      <w:pPr>
        <w:tabs>
          <w:tab w:val="left" w:pos="780"/>
        </w:tabs>
        <w:ind w:left="780" w:leftChars="200" w:hanging="360" w:hangingChars="200"/>
      </w:pPr>
    </w:lvl>
  </w:abstractNum>
  <w:abstractNum w:abstractNumId="10">
    <w:nsid w:val="FFFFFF80"/>
    <w:multiLevelType w:val="singleLevel"/>
    <w:tmpl w:val="FFFFFF80"/>
    <w:lvl w:ilvl="0" w:tentative="0">
      <w:start w:val="1"/>
      <w:numFmt w:val="bullet"/>
      <w:pStyle w:val="72"/>
      <w:lvlText w:val=""/>
      <w:lvlJc w:val="left"/>
      <w:pPr>
        <w:tabs>
          <w:tab w:val="left" w:pos="2040"/>
        </w:tabs>
        <w:ind w:left="2040" w:leftChars="800" w:hanging="360" w:hangingChars="200"/>
      </w:pPr>
      <w:rPr>
        <w:rFonts w:hint="default" w:ascii="Wingdings" w:hAnsi="Wingdings"/>
      </w:rPr>
    </w:lvl>
  </w:abstractNum>
  <w:abstractNum w:abstractNumId="11">
    <w:nsid w:val="FFFFFF81"/>
    <w:multiLevelType w:val="singleLevel"/>
    <w:tmpl w:val="FFFFFF81"/>
    <w:lvl w:ilvl="0" w:tentative="0">
      <w:start w:val="1"/>
      <w:numFmt w:val="bullet"/>
      <w:pStyle w:val="71"/>
      <w:lvlText w:val=""/>
      <w:lvlJc w:val="left"/>
      <w:pPr>
        <w:tabs>
          <w:tab w:val="left" w:pos="1620"/>
        </w:tabs>
        <w:ind w:left="1620" w:leftChars="600" w:hanging="360" w:hangingChars="200"/>
      </w:pPr>
      <w:rPr>
        <w:rFonts w:hint="default" w:ascii="Wingdings" w:hAnsi="Wingdings"/>
      </w:rPr>
    </w:lvl>
  </w:abstractNum>
  <w:abstractNum w:abstractNumId="12">
    <w:nsid w:val="FFFFFF82"/>
    <w:multiLevelType w:val="singleLevel"/>
    <w:tmpl w:val="FFFFFF82"/>
    <w:lvl w:ilvl="0" w:tentative="0">
      <w:start w:val="1"/>
      <w:numFmt w:val="bullet"/>
      <w:pStyle w:val="70"/>
      <w:lvlText w:val=""/>
      <w:lvlJc w:val="left"/>
      <w:pPr>
        <w:tabs>
          <w:tab w:val="left" w:pos="1200"/>
        </w:tabs>
        <w:ind w:left="1200" w:leftChars="400" w:hanging="360" w:hangingChars="200"/>
      </w:pPr>
      <w:rPr>
        <w:rFonts w:hint="default" w:ascii="Wingdings" w:hAnsi="Wingdings"/>
      </w:rPr>
    </w:lvl>
  </w:abstractNum>
  <w:abstractNum w:abstractNumId="13">
    <w:nsid w:val="FFFFFF83"/>
    <w:multiLevelType w:val="singleLevel"/>
    <w:tmpl w:val="FFFFFF83"/>
    <w:lvl w:ilvl="0" w:tentative="0">
      <w:start w:val="1"/>
      <w:numFmt w:val="bullet"/>
      <w:pStyle w:val="69"/>
      <w:lvlText w:val=""/>
      <w:lvlJc w:val="left"/>
      <w:pPr>
        <w:tabs>
          <w:tab w:val="left" w:pos="780"/>
        </w:tabs>
        <w:ind w:left="780" w:leftChars="200" w:hanging="360" w:hangingChars="200"/>
      </w:pPr>
      <w:rPr>
        <w:rFonts w:hint="default" w:ascii="Wingdings" w:hAnsi="Wingdings"/>
      </w:rPr>
    </w:lvl>
  </w:abstractNum>
  <w:abstractNum w:abstractNumId="14">
    <w:nsid w:val="FFFFFF88"/>
    <w:multiLevelType w:val="singleLevel"/>
    <w:tmpl w:val="FFFFFF88"/>
    <w:lvl w:ilvl="0" w:tentative="0">
      <w:start w:val="1"/>
      <w:numFmt w:val="decimal"/>
      <w:pStyle w:val="78"/>
      <w:lvlText w:val="%1."/>
      <w:lvlJc w:val="left"/>
      <w:pPr>
        <w:tabs>
          <w:tab w:val="left" w:pos="360"/>
        </w:tabs>
        <w:ind w:left="360" w:hanging="360" w:hangingChars="200"/>
      </w:pPr>
    </w:lvl>
  </w:abstractNum>
  <w:abstractNum w:abstractNumId="15">
    <w:nsid w:val="FFFFFF89"/>
    <w:multiLevelType w:val="singleLevel"/>
    <w:tmpl w:val="FFFFFF89"/>
    <w:lvl w:ilvl="0" w:tentative="0">
      <w:start w:val="1"/>
      <w:numFmt w:val="bullet"/>
      <w:pStyle w:val="68"/>
      <w:lvlText w:val=""/>
      <w:lvlJc w:val="left"/>
      <w:pPr>
        <w:tabs>
          <w:tab w:val="left" w:pos="360"/>
        </w:tabs>
        <w:ind w:left="360" w:hanging="360" w:hangingChars="200"/>
      </w:pPr>
      <w:rPr>
        <w:rFonts w:hint="default" w:ascii="Wingdings" w:hAnsi="Wingdings"/>
      </w:rPr>
    </w:lvl>
  </w:abstractNum>
  <w:abstractNum w:abstractNumId="16">
    <w:nsid w:val="05B27567"/>
    <w:multiLevelType w:val="singleLevel"/>
    <w:tmpl w:val="05B27567"/>
    <w:lvl w:ilvl="0" w:tentative="0">
      <w:start w:val="1"/>
      <w:numFmt w:val="decimal"/>
      <w:suff w:val="space"/>
      <w:lvlText w:val="%1."/>
      <w:lvlJc w:val="left"/>
    </w:lvl>
  </w:abstractNum>
  <w:abstractNum w:abstractNumId="17">
    <w:nsid w:val="272A1746"/>
    <w:multiLevelType w:val="singleLevel"/>
    <w:tmpl w:val="272A1746"/>
    <w:lvl w:ilvl="0" w:tentative="0">
      <w:start w:val="1"/>
      <w:numFmt w:val="decimal"/>
      <w:suff w:val="space"/>
      <w:lvlText w:val="%1."/>
      <w:lvlJc w:val="left"/>
    </w:lvl>
  </w:abstractNum>
  <w:abstractNum w:abstractNumId="18">
    <w:nsid w:val="685E34C5"/>
    <w:multiLevelType w:val="multilevel"/>
    <w:tmpl w:val="685E34C5"/>
    <w:lvl w:ilvl="0" w:tentative="0">
      <w:start w:val="1"/>
      <w:numFmt w:val="upperLetter"/>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9">
    <w:nsid w:val="6B4328A1"/>
    <w:multiLevelType w:val="singleLevel"/>
    <w:tmpl w:val="6B4328A1"/>
    <w:lvl w:ilvl="0" w:tentative="0">
      <w:start w:val="1"/>
      <w:numFmt w:val="lowerLetter"/>
      <w:suff w:val="space"/>
      <w:lvlText w:val="%1."/>
      <w:lvlJc w:val="left"/>
    </w:lvl>
  </w:abstractNum>
  <w:abstractNum w:abstractNumId="20">
    <w:nsid w:val="75DAF759"/>
    <w:multiLevelType w:val="singleLevel"/>
    <w:tmpl w:val="75DAF759"/>
    <w:lvl w:ilvl="0" w:tentative="0">
      <w:start w:val="1"/>
      <w:numFmt w:val="decimal"/>
      <w:suff w:val="space"/>
      <w:lvlText w:val="%1."/>
      <w:lvlJc w:val="left"/>
    </w:lvl>
  </w:abstractNum>
  <w:abstractNum w:abstractNumId="21">
    <w:nsid w:val="76340621"/>
    <w:multiLevelType w:val="multilevel"/>
    <w:tmpl w:val="76340621"/>
    <w:lvl w:ilvl="0" w:tentative="0">
      <w:start w:val="5"/>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5"/>
  </w:num>
  <w:num w:numId="2">
    <w:abstractNumId w:val="13"/>
  </w:num>
  <w:num w:numId="3">
    <w:abstractNumId w:val="12"/>
  </w:num>
  <w:num w:numId="4">
    <w:abstractNumId w:val="11"/>
  </w:num>
  <w:num w:numId="5">
    <w:abstractNumId w:val="10"/>
  </w:num>
  <w:num w:numId="6">
    <w:abstractNumId w:val="14"/>
  </w:num>
  <w:num w:numId="7">
    <w:abstractNumId w:val="9"/>
  </w:num>
  <w:num w:numId="8">
    <w:abstractNumId w:val="8"/>
  </w:num>
  <w:num w:numId="9">
    <w:abstractNumId w:val="7"/>
  </w:num>
  <w:num w:numId="10">
    <w:abstractNumId w:val="6"/>
  </w:num>
  <w:num w:numId="11">
    <w:abstractNumId w:val="16"/>
  </w:num>
  <w:num w:numId="12">
    <w:abstractNumId w:val="1"/>
  </w:num>
  <w:num w:numId="13">
    <w:abstractNumId w:val="3"/>
  </w:num>
  <w:num w:numId="14">
    <w:abstractNumId w:val="17"/>
  </w:num>
  <w:num w:numId="15">
    <w:abstractNumId w:val="0"/>
  </w:num>
  <w:num w:numId="16">
    <w:abstractNumId w:val="5"/>
  </w:num>
  <w:num w:numId="17">
    <w:abstractNumId w:val="21"/>
  </w:num>
  <w:num w:numId="18">
    <w:abstractNumId w:val="20"/>
  </w:num>
  <w:num w:numId="19">
    <w:abstractNumId w:val="2"/>
  </w:num>
  <w:num w:numId="20">
    <w:abstractNumId w:val="4"/>
  </w:num>
  <w:num w:numId="21">
    <w:abstractNumId w:val="19"/>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footnoteLayoutLikeWW8/>
    <w:forgetLastTabAlignment/>
    <w:adjustLineHeightInTable/>
    <w:layoutRawTableWidth/>
    <w:layoutTableRowsApar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885637"/>
    <w:rsid w:val="000058D5"/>
    <w:rsid w:val="00007D1E"/>
    <w:rsid w:val="00016034"/>
    <w:rsid w:val="000222F0"/>
    <w:rsid w:val="000345A5"/>
    <w:rsid w:val="00050A31"/>
    <w:rsid w:val="00056656"/>
    <w:rsid w:val="000716D2"/>
    <w:rsid w:val="00071AAB"/>
    <w:rsid w:val="000A4D40"/>
    <w:rsid w:val="000B76C4"/>
    <w:rsid w:val="000C5610"/>
    <w:rsid w:val="000E6552"/>
    <w:rsid w:val="000F3A4F"/>
    <w:rsid w:val="000F59AC"/>
    <w:rsid w:val="00115308"/>
    <w:rsid w:val="0012320F"/>
    <w:rsid w:val="00133366"/>
    <w:rsid w:val="001364FE"/>
    <w:rsid w:val="001368DD"/>
    <w:rsid w:val="001436FB"/>
    <w:rsid w:val="00147DB3"/>
    <w:rsid w:val="001518A5"/>
    <w:rsid w:val="001600D2"/>
    <w:rsid w:val="00160687"/>
    <w:rsid w:val="00170095"/>
    <w:rsid w:val="00170E4F"/>
    <w:rsid w:val="001743F4"/>
    <w:rsid w:val="0018499C"/>
    <w:rsid w:val="00187C33"/>
    <w:rsid w:val="001936B7"/>
    <w:rsid w:val="00196AB1"/>
    <w:rsid w:val="001D79E1"/>
    <w:rsid w:val="001E0047"/>
    <w:rsid w:val="001E0929"/>
    <w:rsid w:val="00201333"/>
    <w:rsid w:val="00205118"/>
    <w:rsid w:val="00210FA7"/>
    <w:rsid w:val="00216417"/>
    <w:rsid w:val="00221B44"/>
    <w:rsid w:val="00226CAC"/>
    <w:rsid w:val="00251749"/>
    <w:rsid w:val="0026631D"/>
    <w:rsid w:val="00270485"/>
    <w:rsid w:val="002742B6"/>
    <w:rsid w:val="00276E8E"/>
    <w:rsid w:val="00282102"/>
    <w:rsid w:val="002836D1"/>
    <w:rsid w:val="002900EA"/>
    <w:rsid w:val="002C2F53"/>
    <w:rsid w:val="002E22D9"/>
    <w:rsid w:val="002F3FAC"/>
    <w:rsid w:val="002F7A51"/>
    <w:rsid w:val="0030000B"/>
    <w:rsid w:val="00305034"/>
    <w:rsid w:val="00307725"/>
    <w:rsid w:val="0031257E"/>
    <w:rsid w:val="0033518C"/>
    <w:rsid w:val="003437C2"/>
    <w:rsid w:val="00347A4E"/>
    <w:rsid w:val="00377186"/>
    <w:rsid w:val="003A1C03"/>
    <w:rsid w:val="003A7037"/>
    <w:rsid w:val="003E4B15"/>
    <w:rsid w:val="003F3C0C"/>
    <w:rsid w:val="00414627"/>
    <w:rsid w:val="00425D63"/>
    <w:rsid w:val="004643D8"/>
    <w:rsid w:val="00480AC6"/>
    <w:rsid w:val="0049278A"/>
    <w:rsid w:val="00497C24"/>
    <w:rsid w:val="004B6216"/>
    <w:rsid w:val="004C7BA5"/>
    <w:rsid w:val="004D36B0"/>
    <w:rsid w:val="004D44C4"/>
    <w:rsid w:val="004D603C"/>
    <w:rsid w:val="004E7628"/>
    <w:rsid w:val="004F48F2"/>
    <w:rsid w:val="00501BEB"/>
    <w:rsid w:val="00506ED3"/>
    <w:rsid w:val="00510C2D"/>
    <w:rsid w:val="005149B1"/>
    <w:rsid w:val="00515877"/>
    <w:rsid w:val="00521CF5"/>
    <w:rsid w:val="005647F2"/>
    <w:rsid w:val="005662D1"/>
    <w:rsid w:val="00573A09"/>
    <w:rsid w:val="00590D4B"/>
    <w:rsid w:val="005965CD"/>
    <w:rsid w:val="005A054D"/>
    <w:rsid w:val="005A4526"/>
    <w:rsid w:val="005A477D"/>
    <w:rsid w:val="005B20D6"/>
    <w:rsid w:val="005C1B16"/>
    <w:rsid w:val="005D5DF5"/>
    <w:rsid w:val="005E53D0"/>
    <w:rsid w:val="005F6D39"/>
    <w:rsid w:val="006002EB"/>
    <w:rsid w:val="00604CA9"/>
    <w:rsid w:val="00607E74"/>
    <w:rsid w:val="006128EF"/>
    <w:rsid w:val="006264B4"/>
    <w:rsid w:val="00631367"/>
    <w:rsid w:val="006423A2"/>
    <w:rsid w:val="00643033"/>
    <w:rsid w:val="00644CC3"/>
    <w:rsid w:val="00661468"/>
    <w:rsid w:val="00661A1A"/>
    <w:rsid w:val="00662605"/>
    <w:rsid w:val="0066331C"/>
    <w:rsid w:val="006649F0"/>
    <w:rsid w:val="0067245D"/>
    <w:rsid w:val="0068470E"/>
    <w:rsid w:val="00695DCD"/>
    <w:rsid w:val="006A05CC"/>
    <w:rsid w:val="006A35A7"/>
    <w:rsid w:val="006F31D1"/>
    <w:rsid w:val="007152D7"/>
    <w:rsid w:val="007153D8"/>
    <w:rsid w:val="007377FC"/>
    <w:rsid w:val="00746C14"/>
    <w:rsid w:val="00756F69"/>
    <w:rsid w:val="007A1618"/>
    <w:rsid w:val="007A4F34"/>
    <w:rsid w:val="007B742E"/>
    <w:rsid w:val="007C2C59"/>
    <w:rsid w:val="007D6715"/>
    <w:rsid w:val="00801F23"/>
    <w:rsid w:val="00802D5B"/>
    <w:rsid w:val="00837632"/>
    <w:rsid w:val="0085640F"/>
    <w:rsid w:val="008567AA"/>
    <w:rsid w:val="0086546E"/>
    <w:rsid w:val="00867483"/>
    <w:rsid w:val="0087094B"/>
    <w:rsid w:val="008753E7"/>
    <w:rsid w:val="008818E8"/>
    <w:rsid w:val="00886376"/>
    <w:rsid w:val="00892712"/>
    <w:rsid w:val="008A680A"/>
    <w:rsid w:val="008B0BB0"/>
    <w:rsid w:val="008C4DB0"/>
    <w:rsid w:val="008D11FB"/>
    <w:rsid w:val="008D32F8"/>
    <w:rsid w:val="008E6C4B"/>
    <w:rsid w:val="008F06C0"/>
    <w:rsid w:val="008F18C0"/>
    <w:rsid w:val="00907648"/>
    <w:rsid w:val="00930FDE"/>
    <w:rsid w:val="00962F2C"/>
    <w:rsid w:val="00974346"/>
    <w:rsid w:val="00984C93"/>
    <w:rsid w:val="00987CE1"/>
    <w:rsid w:val="0099405C"/>
    <w:rsid w:val="009A76D7"/>
    <w:rsid w:val="009C16E0"/>
    <w:rsid w:val="009C2646"/>
    <w:rsid w:val="009C600F"/>
    <w:rsid w:val="009D3723"/>
    <w:rsid w:val="009E04F2"/>
    <w:rsid w:val="00A0202C"/>
    <w:rsid w:val="00A03B7B"/>
    <w:rsid w:val="00A14E4F"/>
    <w:rsid w:val="00A200C9"/>
    <w:rsid w:val="00A2262E"/>
    <w:rsid w:val="00A2428B"/>
    <w:rsid w:val="00A250D5"/>
    <w:rsid w:val="00A316E0"/>
    <w:rsid w:val="00A32F56"/>
    <w:rsid w:val="00A36028"/>
    <w:rsid w:val="00A4321C"/>
    <w:rsid w:val="00A528B5"/>
    <w:rsid w:val="00A66786"/>
    <w:rsid w:val="00A91424"/>
    <w:rsid w:val="00AA2C77"/>
    <w:rsid w:val="00AC37D4"/>
    <w:rsid w:val="00AC3FB9"/>
    <w:rsid w:val="00AC702A"/>
    <w:rsid w:val="00AD1C2E"/>
    <w:rsid w:val="00AD226F"/>
    <w:rsid w:val="00AE4BCB"/>
    <w:rsid w:val="00B1168F"/>
    <w:rsid w:val="00B117A2"/>
    <w:rsid w:val="00B13A52"/>
    <w:rsid w:val="00B24CF4"/>
    <w:rsid w:val="00B26993"/>
    <w:rsid w:val="00B4570C"/>
    <w:rsid w:val="00B5208C"/>
    <w:rsid w:val="00B745BF"/>
    <w:rsid w:val="00B747F8"/>
    <w:rsid w:val="00B74876"/>
    <w:rsid w:val="00BA4CE0"/>
    <w:rsid w:val="00BB25C9"/>
    <w:rsid w:val="00BB7C2B"/>
    <w:rsid w:val="00BC1664"/>
    <w:rsid w:val="00BC2546"/>
    <w:rsid w:val="00BD5CD5"/>
    <w:rsid w:val="00BE625A"/>
    <w:rsid w:val="00C05085"/>
    <w:rsid w:val="00C129AC"/>
    <w:rsid w:val="00C13C57"/>
    <w:rsid w:val="00C1593D"/>
    <w:rsid w:val="00C56C7E"/>
    <w:rsid w:val="00C67064"/>
    <w:rsid w:val="00C776A4"/>
    <w:rsid w:val="00C8299D"/>
    <w:rsid w:val="00CA2C6C"/>
    <w:rsid w:val="00CB745B"/>
    <w:rsid w:val="00CC0600"/>
    <w:rsid w:val="00CC63EC"/>
    <w:rsid w:val="00CC78AC"/>
    <w:rsid w:val="00CD71DC"/>
    <w:rsid w:val="00CF7953"/>
    <w:rsid w:val="00D07232"/>
    <w:rsid w:val="00D10245"/>
    <w:rsid w:val="00D21BDD"/>
    <w:rsid w:val="00D2623C"/>
    <w:rsid w:val="00D400AF"/>
    <w:rsid w:val="00D65F07"/>
    <w:rsid w:val="00D92BB7"/>
    <w:rsid w:val="00DA5644"/>
    <w:rsid w:val="00DB7798"/>
    <w:rsid w:val="00DC76D2"/>
    <w:rsid w:val="00DD30ED"/>
    <w:rsid w:val="00DD6BB8"/>
    <w:rsid w:val="00DE58E3"/>
    <w:rsid w:val="00E42B73"/>
    <w:rsid w:val="00E51BF6"/>
    <w:rsid w:val="00E60BB9"/>
    <w:rsid w:val="00E632A7"/>
    <w:rsid w:val="00E64C21"/>
    <w:rsid w:val="00E83FFC"/>
    <w:rsid w:val="00EA4E10"/>
    <w:rsid w:val="00EC24C6"/>
    <w:rsid w:val="00EE3EF7"/>
    <w:rsid w:val="00EE6F91"/>
    <w:rsid w:val="00EF2933"/>
    <w:rsid w:val="00F00F04"/>
    <w:rsid w:val="00F05146"/>
    <w:rsid w:val="00F1115D"/>
    <w:rsid w:val="00F12743"/>
    <w:rsid w:val="00F23E4F"/>
    <w:rsid w:val="00F3513C"/>
    <w:rsid w:val="00F465C5"/>
    <w:rsid w:val="00F5180D"/>
    <w:rsid w:val="00F51B21"/>
    <w:rsid w:val="00F51D87"/>
    <w:rsid w:val="00F550F5"/>
    <w:rsid w:val="00F81B81"/>
    <w:rsid w:val="00F8388D"/>
    <w:rsid w:val="00F8455C"/>
    <w:rsid w:val="00F91891"/>
    <w:rsid w:val="00FB3D1F"/>
    <w:rsid w:val="00FB492D"/>
    <w:rsid w:val="00FD4675"/>
    <w:rsid w:val="03E077C4"/>
    <w:rsid w:val="048A7CC5"/>
    <w:rsid w:val="0564133B"/>
    <w:rsid w:val="06AD10BF"/>
    <w:rsid w:val="0B6228E0"/>
    <w:rsid w:val="0D500C64"/>
    <w:rsid w:val="10DF560E"/>
    <w:rsid w:val="16A12D03"/>
    <w:rsid w:val="173542A7"/>
    <w:rsid w:val="18226568"/>
    <w:rsid w:val="18B86686"/>
    <w:rsid w:val="231C54C6"/>
    <w:rsid w:val="23DE11EB"/>
    <w:rsid w:val="26D53DCA"/>
    <w:rsid w:val="29481C07"/>
    <w:rsid w:val="2A8733D2"/>
    <w:rsid w:val="2C8F5B7D"/>
    <w:rsid w:val="2F596FDD"/>
    <w:rsid w:val="300B5FB8"/>
    <w:rsid w:val="30B562BF"/>
    <w:rsid w:val="3AC850FB"/>
    <w:rsid w:val="3CC93920"/>
    <w:rsid w:val="434704AD"/>
    <w:rsid w:val="4CBB149B"/>
    <w:rsid w:val="50D07BE4"/>
    <w:rsid w:val="542B30B4"/>
    <w:rsid w:val="59E43300"/>
    <w:rsid w:val="5C2A49D7"/>
    <w:rsid w:val="60AD3301"/>
    <w:rsid w:val="61EB4C8D"/>
    <w:rsid w:val="66B13BE9"/>
    <w:rsid w:val="6BA96D04"/>
    <w:rsid w:val="769E3287"/>
    <w:rsid w:val="7A8856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semiHidden/>
    <w:unhideWhenUsed/>
    <w:qFormat/>
    <w:uiPriority w:val="0"/>
    <w:pPr>
      <w:keepNext/>
      <w:keepLines/>
      <w:spacing w:before="260" w:after="260" w:line="416" w:lineRule="auto"/>
      <w:outlineLvl w:val="1"/>
    </w:pPr>
    <w:rPr>
      <w:b/>
      <w:bCs/>
      <w:sz w:val="32"/>
      <w:szCs w:val="32"/>
    </w:rPr>
  </w:style>
  <w:style w:type="paragraph" w:styleId="4">
    <w:name w:val="heading 3"/>
    <w:basedOn w:val="1"/>
    <w:next w:val="1"/>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semiHidden/>
    <w:unhideWhenUsed/>
    <w:qFormat/>
    <w:uiPriority w:val="0"/>
    <w:pPr>
      <w:keepNext/>
      <w:keepLines/>
      <w:spacing w:before="280" w:after="290" w:line="376" w:lineRule="auto"/>
      <w:outlineLvl w:val="3"/>
    </w:pPr>
    <w:rPr>
      <w:b/>
      <w:bCs/>
      <w:sz w:val="28"/>
      <w:szCs w:val="28"/>
    </w:rPr>
  </w:style>
  <w:style w:type="paragraph" w:styleId="6">
    <w:name w:val="heading 5"/>
    <w:basedOn w:val="1"/>
    <w:next w:val="1"/>
    <w:semiHidden/>
    <w:unhideWhenUsed/>
    <w:qFormat/>
    <w:uiPriority w:val="0"/>
    <w:pPr>
      <w:keepNext/>
      <w:keepLines/>
      <w:spacing w:before="280" w:after="290" w:line="376" w:lineRule="auto"/>
      <w:outlineLvl w:val="4"/>
    </w:pPr>
    <w:rPr>
      <w:b/>
      <w:bCs/>
      <w:sz w:val="28"/>
      <w:szCs w:val="28"/>
    </w:rPr>
  </w:style>
  <w:style w:type="paragraph" w:styleId="7">
    <w:name w:val="heading 6"/>
    <w:basedOn w:val="1"/>
    <w:next w:val="1"/>
    <w:semiHidden/>
    <w:unhideWhenUsed/>
    <w:qFormat/>
    <w:uiPriority w:val="0"/>
    <w:pPr>
      <w:keepNext/>
      <w:keepLines/>
      <w:spacing w:before="240" w:after="64" w:line="320" w:lineRule="auto"/>
      <w:outlineLvl w:val="5"/>
    </w:pPr>
    <w:rPr>
      <w:b/>
      <w:bCs/>
      <w:sz w:val="24"/>
      <w:szCs w:val="24"/>
    </w:rPr>
  </w:style>
  <w:style w:type="paragraph" w:styleId="8">
    <w:name w:val="heading 7"/>
    <w:basedOn w:val="1"/>
    <w:next w:val="1"/>
    <w:semiHidden/>
    <w:unhideWhenUsed/>
    <w:qFormat/>
    <w:uiPriority w:val="0"/>
    <w:pPr>
      <w:keepNext/>
      <w:keepLines/>
      <w:spacing w:before="240" w:after="64" w:line="320" w:lineRule="auto"/>
      <w:outlineLvl w:val="6"/>
    </w:pPr>
    <w:rPr>
      <w:b/>
      <w:bCs/>
      <w:sz w:val="24"/>
      <w:szCs w:val="24"/>
    </w:rPr>
  </w:style>
  <w:style w:type="paragraph" w:styleId="9">
    <w:name w:val="heading 8"/>
    <w:basedOn w:val="1"/>
    <w:next w:val="1"/>
    <w:semiHidden/>
    <w:unhideWhenUsed/>
    <w:qFormat/>
    <w:uiPriority w:val="0"/>
    <w:pPr>
      <w:keepNext/>
      <w:keepLines/>
      <w:spacing w:before="240" w:after="64" w:line="320" w:lineRule="auto"/>
      <w:outlineLvl w:val="7"/>
    </w:pPr>
    <w:rPr>
      <w:sz w:val="24"/>
      <w:szCs w:val="24"/>
    </w:rPr>
  </w:style>
  <w:style w:type="paragraph" w:styleId="10">
    <w:name w:val="heading 9"/>
    <w:basedOn w:val="1"/>
    <w:next w:val="1"/>
    <w:semiHidden/>
    <w:unhideWhenUsed/>
    <w:qFormat/>
    <w:uiPriority w:val="0"/>
    <w:pPr>
      <w:keepNext/>
      <w:keepLines/>
      <w:spacing w:before="240" w:after="64" w:line="320" w:lineRule="auto"/>
      <w:outlineLvl w:val="8"/>
    </w:pPr>
    <w:rPr>
      <w:szCs w:val="21"/>
    </w:rPr>
  </w:style>
  <w:style w:type="character" w:default="1" w:styleId="11">
    <w:name w:val="Default Paragraph Font"/>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qFormat/>
    <w:uiPriority w:val="0"/>
    <w:rPr>
      <w:sz w:val="16"/>
      <w:szCs w:val="16"/>
    </w:rPr>
  </w:style>
  <w:style w:type="paragraph" w:styleId="14">
    <w:name w:val="Block Text"/>
    <w:basedOn w:val="1"/>
    <w:qFormat/>
    <w:uiPriority w:val="0"/>
    <w:pPr>
      <w:spacing w:after="120"/>
      <w:ind w:left="1440" w:leftChars="700" w:right="1440" w:rightChars="700"/>
    </w:pPr>
  </w:style>
  <w:style w:type="paragraph" w:styleId="15">
    <w:name w:val="Body Text"/>
    <w:basedOn w:val="1"/>
    <w:qFormat/>
    <w:uiPriority w:val="0"/>
    <w:pPr>
      <w:spacing w:after="120"/>
    </w:pPr>
  </w:style>
  <w:style w:type="paragraph" w:styleId="16">
    <w:name w:val="Body Text 2"/>
    <w:basedOn w:val="1"/>
    <w:qFormat/>
    <w:uiPriority w:val="0"/>
    <w:pPr>
      <w:spacing w:after="120" w:line="480" w:lineRule="auto"/>
    </w:pPr>
  </w:style>
  <w:style w:type="paragraph" w:styleId="17">
    <w:name w:val="Body Text 3"/>
    <w:basedOn w:val="1"/>
    <w:qFormat/>
    <w:uiPriority w:val="0"/>
    <w:pPr>
      <w:spacing w:after="120"/>
    </w:pPr>
    <w:rPr>
      <w:sz w:val="16"/>
      <w:szCs w:val="16"/>
    </w:rPr>
  </w:style>
  <w:style w:type="paragraph" w:styleId="18">
    <w:name w:val="Body Text First Indent"/>
    <w:basedOn w:val="15"/>
    <w:qFormat/>
    <w:uiPriority w:val="0"/>
    <w:pPr>
      <w:ind w:firstLine="420" w:firstLineChars="100"/>
    </w:pPr>
  </w:style>
  <w:style w:type="paragraph" w:styleId="19">
    <w:name w:val="Body Text Indent"/>
    <w:basedOn w:val="1"/>
    <w:qFormat/>
    <w:uiPriority w:val="0"/>
    <w:pPr>
      <w:spacing w:after="120"/>
      <w:ind w:left="420" w:leftChars="200"/>
    </w:pPr>
  </w:style>
  <w:style w:type="paragraph" w:styleId="20">
    <w:name w:val="Body Text First Indent 2"/>
    <w:basedOn w:val="19"/>
    <w:qFormat/>
    <w:uiPriority w:val="0"/>
    <w:pPr>
      <w:ind w:firstLine="420" w:firstLineChars="200"/>
    </w:pPr>
  </w:style>
  <w:style w:type="paragraph" w:styleId="21">
    <w:name w:val="Body Text Indent 2"/>
    <w:basedOn w:val="1"/>
    <w:qFormat/>
    <w:uiPriority w:val="0"/>
    <w:pPr>
      <w:spacing w:after="120" w:line="480" w:lineRule="auto"/>
      <w:ind w:left="420" w:leftChars="200"/>
    </w:pPr>
  </w:style>
  <w:style w:type="paragraph" w:styleId="22">
    <w:name w:val="Body Text Indent 3"/>
    <w:basedOn w:val="1"/>
    <w:qFormat/>
    <w:uiPriority w:val="0"/>
    <w:pPr>
      <w:spacing w:after="120"/>
      <w:ind w:left="420" w:leftChars="200"/>
    </w:pPr>
    <w:rPr>
      <w:sz w:val="16"/>
      <w:szCs w:val="16"/>
    </w:rPr>
  </w:style>
  <w:style w:type="paragraph" w:styleId="23">
    <w:name w:val="caption"/>
    <w:basedOn w:val="1"/>
    <w:next w:val="1"/>
    <w:semiHidden/>
    <w:unhideWhenUsed/>
    <w:qFormat/>
    <w:uiPriority w:val="0"/>
    <w:rPr>
      <w:rFonts w:ascii="Arial" w:hAnsi="Arial" w:eastAsia="SimHei" w:cs="Arial"/>
    </w:rPr>
  </w:style>
  <w:style w:type="paragraph" w:styleId="24">
    <w:name w:val="Closing"/>
    <w:basedOn w:val="1"/>
    <w:qFormat/>
    <w:uiPriority w:val="0"/>
    <w:pPr>
      <w:ind w:left="100" w:leftChars="2100"/>
    </w:pPr>
  </w:style>
  <w:style w:type="character" w:styleId="25">
    <w:name w:val="annotation reference"/>
    <w:basedOn w:val="11"/>
    <w:qFormat/>
    <w:uiPriority w:val="0"/>
    <w:rPr>
      <w:sz w:val="21"/>
      <w:szCs w:val="21"/>
    </w:rPr>
  </w:style>
  <w:style w:type="paragraph" w:styleId="26">
    <w:name w:val="annotation text"/>
    <w:basedOn w:val="1"/>
    <w:qFormat/>
    <w:uiPriority w:val="0"/>
  </w:style>
  <w:style w:type="paragraph" w:styleId="27">
    <w:name w:val="annotation subject"/>
    <w:basedOn w:val="26"/>
    <w:next w:val="26"/>
    <w:qFormat/>
    <w:uiPriority w:val="0"/>
    <w:rPr>
      <w:b/>
      <w:bCs/>
    </w:rPr>
  </w:style>
  <w:style w:type="paragraph" w:styleId="28">
    <w:name w:val="Date"/>
    <w:basedOn w:val="1"/>
    <w:next w:val="1"/>
    <w:qFormat/>
    <w:uiPriority w:val="0"/>
    <w:pPr>
      <w:ind w:left="100" w:leftChars="2500"/>
    </w:pPr>
  </w:style>
  <w:style w:type="paragraph" w:styleId="29">
    <w:name w:val="Document Map"/>
    <w:basedOn w:val="1"/>
    <w:qFormat/>
    <w:uiPriority w:val="0"/>
    <w:pPr>
      <w:shd w:val="clear" w:color="auto" w:fill="000080"/>
    </w:pPr>
  </w:style>
  <w:style w:type="paragraph" w:styleId="30">
    <w:name w:val="E-mail Signature"/>
    <w:basedOn w:val="1"/>
    <w:qFormat/>
    <w:uiPriority w:val="0"/>
  </w:style>
  <w:style w:type="character" w:styleId="31">
    <w:name w:val="Emphasis"/>
    <w:basedOn w:val="11"/>
    <w:qFormat/>
    <w:uiPriority w:val="0"/>
    <w:rPr>
      <w:i/>
      <w:iCs/>
    </w:rPr>
  </w:style>
  <w:style w:type="character" w:styleId="32">
    <w:name w:val="endnote reference"/>
    <w:basedOn w:val="11"/>
    <w:qFormat/>
    <w:uiPriority w:val="0"/>
    <w:rPr>
      <w:vertAlign w:val="superscript"/>
    </w:rPr>
  </w:style>
  <w:style w:type="paragraph" w:styleId="33">
    <w:name w:val="endnote text"/>
    <w:basedOn w:val="1"/>
    <w:qFormat/>
    <w:uiPriority w:val="0"/>
    <w:pPr>
      <w:snapToGrid w:val="0"/>
    </w:pPr>
  </w:style>
  <w:style w:type="paragraph" w:styleId="34">
    <w:name w:val="envelope address"/>
    <w:basedOn w:val="1"/>
    <w:qFormat/>
    <w:uiPriority w:val="0"/>
    <w:pPr>
      <w:framePr w:w="7920" w:h="1980" w:hRule="exact" w:hSpace="180" w:wrap="auto" w:vAnchor="margin" w:hAnchor="page" w:xAlign="center" w:yAlign="bottom"/>
      <w:snapToGrid w:val="0"/>
      <w:ind w:left="100" w:leftChars="1400"/>
    </w:pPr>
    <w:rPr>
      <w:rFonts w:ascii="Arial" w:hAnsi="Arial" w:cs="Arial"/>
      <w:sz w:val="24"/>
      <w:szCs w:val="24"/>
    </w:rPr>
  </w:style>
  <w:style w:type="paragraph" w:styleId="35">
    <w:name w:val="envelope return"/>
    <w:basedOn w:val="1"/>
    <w:qFormat/>
    <w:uiPriority w:val="0"/>
    <w:pPr>
      <w:snapToGrid w:val="0"/>
    </w:pPr>
    <w:rPr>
      <w:rFonts w:ascii="Arial" w:hAnsi="Arial" w:cs="Arial"/>
    </w:rPr>
  </w:style>
  <w:style w:type="character" w:styleId="36">
    <w:name w:val="FollowedHyperlink"/>
    <w:basedOn w:val="11"/>
    <w:qFormat/>
    <w:uiPriority w:val="0"/>
    <w:rPr>
      <w:color w:val="800080"/>
      <w:u w:val="single"/>
    </w:rPr>
  </w:style>
  <w:style w:type="paragraph" w:styleId="37">
    <w:name w:val="footer"/>
    <w:basedOn w:val="1"/>
    <w:qFormat/>
    <w:uiPriority w:val="0"/>
    <w:pPr>
      <w:tabs>
        <w:tab w:val="center" w:pos="4153"/>
        <w:tab w:val="right" w:pos="8306"/>
      </w:tabs>
      <w:snapToGrid w:val="0"/>
    </w:pPr>
    <w:rPr>
      <w:sz w:val="18"/>
      <w:szCs w:val="18"/>
    </w:rPr>
  </w:style>
  <w:style w:type="character" w:styleId="38">
    <w:name w:val="footnote reference"/>
    <w:basedOn w:val="11"/>
    <w:qFormat/>
    <w:uiPriority w:val="0"/>
    <w:rPr>
      <w:vertAlign w:val="superscript"/>
    </w:rPr>
  </w:style>
  <w:style w:type="paragraph" w:styleId="39">
    <w:name w:val="footnote text"/>
    <w:basedOn w:val="1"/>
    <w:qFormat/>
    <w:uiPriority w:val="0"/>
    <w:pPr>
      <w:snapToGrid w:val="0"/>
    </w:pPr>
    <w:rPr>
      <w:sz w:val="18"/>
      <w:szCs w:val="18"/>
    </w:rPr>
  </w:style>
  <w:style w:type="paragraph" w:styleId="40">
    <w:name w:val="header"/>
    <w:basedOn w:val="1"/>
    <w:qFormat/>
    <w:uiPriority w:val="0"/>
    <w:pPr>
      <w:tabs>
        <w:tab w:val="center" w:pos="4153"/>
        <w:tab w:val="right" w:pos="8306"/>
      </w:tabs>
      <w:snapToGrid w:val="0"/>
    </w:pPr>
    <w:rPr>
      <w:sz w:val="18"/>
      <w:szCs w:val="18"/>
    </w:rPr>
  </w:style>
  <w:style w:type="character" w:styleId="41">
    <w:name w:val="HTML Acronym"/>
    <w:basedOn w:val="11"/>
    <w:qFormat/>
    <w:uiPriority w:val="0"/>
  </w:style>
  <w:style w:type="paragraph" w:styleId="42">
    <w:name w:val="HTML Address"/>
    <w:basedOn w:val="1"/>
    <w:qFormat/>
    <w:uiPriority w:val="0"/>
    <w:rPr>
      <w:i/>
      <w:iCs/>
    </w:rPr>
  </w:style>
  <w:style w:type="character" w:styleId="43">
    <w:name w:val="HTML Cite"/>
    <w:basedOn w:val="11"/>
    <w:qFormat/>
    <w:uiPriority w:val="0"/>
    <w:rPr>
      <w:i/>
      <w:iCs/>
    </w:rPr>
  </w:style>
  <w:style w:type="character" w:styleId="44">
    <w:name w:val="HTML Code"/>
    <w:basedOn w:val="11"/>
    <w:qFormat/>
    <w:uiPriority w:val="0"/>
    <w:rPr>
      <w:rFonts w:ascii="Courier New" w:hAnsi="Courier New" w:cs="Courier New"/>
      <w:sz w:val="20"/>
      <w:szCs w:val="20"/>
    </w:rPr>
  </w:style>
  <w:style w:type="character" w:styleId="45">
    <w:name w:val="HTML Definition"/>
    <w:basedOn w:val="11"/>
    <w:qFormat/>
    <w:uiPriority w:val="0"/>
    <w:rPr>
      <w:i/>
      <w:iCs/>
    </w:rPr>
  </w:style>
  <w:style w:type="character" w:styleId="46">
    <w:name w:val="HTML Keyboard"/>
    <w:basedOn w:val="11"/>
    <w:qFormat/>
    <w:uiPriority w:val="0"/>
    <w:rPr>
      <w:rFonts w:ascii="Courier New" w:hAnsi="Courier New" w:cs="Courier New"/>
      <w:sz w:val="20"/>
      <w:szCs w:val="20"/>
    </w:rPr>
  </w:style>
  <w:style w:type="paragraph" w:styleId="47">
    <w:name w:val="HTML Preformatted"/>
    <w:basedOn w:val="1"/>
    <w:qFormat/>
    <w:uiPriority w:val="0"/>
    <w:rPr>
      <w:rFonts w:ascii="Courier New" w:hAnsi="Courier New" w:cs="Courier New"/>
    </w:rPr>
  </w:style>
  <w:style w:type="character" w:styleId="48">
    <w:name w:val="HTML Sample"/>
    <w:basedOn w:val="11"/>
    <w:qFormat/>
    <w:uiPriority w:val="0"/>
    <w:rPr>
      <w:rFonts w:ascii="Courier New" w:hAnsi="Courier New" w:cs="Courier New"/>
    </w:rPr>
  </w:style>
  <w:style w:type="character" w:styleId="49">
    <w:name w:val="HTML Typewriter"/>
    <w:basedOn w:val="11"/>
    <w:qFormat/>
    <w:uiPriority w:val="0"/>
    <w:rPr>
      <w:rFonts w:ascii="Courier New" w:hAnsi="Courier New" w:cs="Courier New"/>
      <w:sz w:val="20"/>
      <w:szCs w:val="20"/>
    </w:rPr>
  </w:style>
  <w:style w:type="character" w:styleId="50">
    <w:name w:val="HTML Variable"/>
    <w:basedOn w:val="11"/>
    <w:qFormat/>
    <w:uiPriority w:val="0"/>
    <w:rPr>
      <w:i/>
      <w:iCs/>
    </w:rPr>
  </w:style>
  <w:style w:type="character" w:styleId="51">
    <w:name w:val="Hyperlink"/>
    <w:basedOn w:val="11"/>
    <w:qFormat/>
    <w:uiPriority w:val="0"/>
    <w:rPr>
      <w:color w:val="0000FF"/>
      <w:u w:val="single"/>
    </w:rPr>
  </w:style>
  <w:style w:type="paragraph" w:styleId="52">
    <w:name w:val="index 1"/>
    <w:basedOn w:val="1"/>
    <w:next w:val="1"/>
    <w:qFormat/>
    <w:uiPriority w:val="0"/>
  </w:style>
  <w:style w:type="paragraph" w:styleId="53">
    <w:name w:val="index 2"/>
    <w:basedOn w:val="1"/>
    <w:next w:val="1"/>
    <w:qFormat/>
    <w:uiPriority w:val="0"/>
    <w:pPr>
      <w:ind w:left="200" w:leftChars="200"/>
    </w:pPr>
  </w:style>
  <w:style w:type="paragraph" w:styleId="54">
    <w:name w:val="index 3"/>
    <w:basedOn w:val="1"/>
    <w:next w:val="1"/>
    <w:qFormat/>
    <w:uiPriority w:val="0"/>
    <w:pPr>
      <w:ind w:left="400" w:leftChars="400"/>
    </w:pPr>
  </w:style>
  <w:style w:type="paragraph" w:styleId="55">
    <w:name w:val="index 4"/>
    <w:basedOn w:val="1"/>
    <w:next w:val="1"/>
    <w:qFormat/>
    <w:uiPriority w:val="0"/>
    <w:pPr>
      <w:ind w:left="600" w:leftChars="600"/>
    </w:pPr>
  </w:style>
  <w:style w:type="paragraph" w:styleId="56">
    <w:name w:val="index 5"/>
    <w:basedOn w:val="1"/>
    <w:next w:val="1"/>
    <w:qFormat/>
    <w:uiPriority w:val="0"/>
    <w:pPr>
      <w:ind w:left="800" w:leftChars="800"/>
    </w:pPr>
  </w:style>
  <w:style w:type="paragraph" w:styleId="57">
    <w:name w:val="index 6"/>
    <w:basedOn w:val="1"/>
    <w:next w:val="1"/>
    <w:qFormat/>
    <w:uiPriority w:val="0"/>
    <w:pPr>
      <w:ind w:left="1000" w:leftChars="1000"/>
    </w:pPr>
  </w:style>
  <w:style w:type="paragraph" w:styleId="58">
    <w:name w:val="index 7"/>
    <w:basedOn w:val="1"/>
    <w:next w:val="1"/>
    <w:qFormat/>
    <w:uiPriority w:val="0"/>
    <w:pPr>
      <w:ind w:left="1200" w:leftChars="1200"/>
    </w:pPr>
  </w:style>
  <w:style w:type="paragraph" w:styleId="59">
    <w:name w:val="index 8"/>
    <w:basedOn w:val="1"/>
    <w:next w:val="1"/>
    <w:qFormat/>
    <w:uiPriority w:val="0"/>
    <w:pPr>
      <w:ind w:left="1400" w:leftChars="1400"/>
    </w:pPr>
  </w:style>
  <w:style w:type="paragraph" w:styleId="60">
    <w:name w:val="index 9"/>
    <w:basedOn w:val="1"/>
    <w:next w:val="1"/>
    <w:qFormat/>
    <w:uiPriority w:val="0"/>
    <w:pPr>
      <w:ind w:left="1600" w:leftChars="1600"/>
    </w:pPr>
  </w:style>
  <w:style w:type="paragraph" w:styleId="61">
    <w:name w:val="index heading"/>
    <w:basedOn w:val="1"/>
    <w:next w:val="52"/>
    <w:qFormat/>
    <w:uiPriority w:val="0"/>
    <w:rPr>
      <w:rFonts w:ascii="Arial" w:hAnsi="Arial" w:cs="Arial"/>
      <w:b/>
      <w:bCs/>
    </w:rPr>
  </w:style>
  <w:style w:type="character" w:styleId="62">
    <w:name w:val="line number"/>
    <w:basedOn w:val="11"/>
    <w:qFormat/>
    <w:uiPriority w:val="0"/>
  </w:style>
  <w:style w:type="paragraph" w:styleId="63">
    <w:name w:val="List"/>
    <w:basedOn w:val="1"/>
    <w:qFormat/>
    <w:uiPriority w:val="0"/>
    <w:pPr>
      <w:ind w:left="200" w:hanging="200" w:hangingChars="200"/>
    </w:pPr>
  </w:style>
  <w:style w:type="paragraph" w:styleId="64">
    <w:name w:val="List 2"/>
    <w:basedOn w:val="1"/>
    <w:qFormat/>
    <w:uiPriority w:val="0"/>
    <w:pPr>
      <w:ind w:left="100" w:leftChars="200" w:hanging="200" w:hangingChars="200"/>
    </w:pPr>
  </w:style>
  <w:style w:type="paragraph" w:styleId="65">
    <w:name w:val="List 3"/>
    <w:basedOn w:val="1"/>
    <w:qFormat/>
    <w:uiPriority w:val="0"/>
    <w:pPr>
      <w:ind w:left="100" w:leftChars="400" w:hanging="200" w:hangingChars="200"/>
    </w:pPr>
  </w:style>
  <w:style w:type="paragraph" w:styleId="66">
    <w:name w:val="List 4"/>
    <w:basedOn w:val="1"/>
    <w:qFormat/>
    <w:uiPriority w:val="0"/>
    <w:pPr>
      <w:ind w:left="100" w:leftChars="600" w:hanging="200" w:hangingChars="200"/>
    </w:pPr>
  </w:style>
  <w:style w:type="paragraph" w:styleId="67">
    <w:name w:val="List 5"/>
    <w:basedOn w:val="1"/>
    <w:qFormat/>
    <w:uiPriority w:val="0"/>
    <w:pPr>
      <w:ind w:left="100" w:leftChars="800" w:hanging="200" w:hangingChars="200"/>
    </w:pPr>
  </w:style>
  <w:style w:type="paragraph" w:styleId="68">
    <w:name w:val="List Bullet"/>
    <w:basedOn w:val="1"/>
    <w:qFormat/>
    <w:uiPriority w:val="0"/>
    <w:pPr>
      <w:numPr>
        <w:ilvl w:val="0"/>
        <w:numId w:val="1"/>
      </w:numPr>
    </w:pPr>
  </w:style>
  <w:style w:type="paragraph" w:styleId="69">
    <w:name w:val="List Bullet 2"/>
    <w:basedOn w:val="1"/>
    <w:qFormat/>
    <w:uiPriority w:val="0"/>
    <w:pPr>
      <w:numPr>
        <w:ilvl w:val="0"/>
        <w:numId w:val="2"/>
      </w:numPr>
    </w:pPr>
  </w:style>
  <w:style w:type="paragraph" w:styleId="70">
    <w:name w:val="List Bullet 3"/>
    <w:basedOn w:val="1"/>
    <w:qFormat/>
    <w:uiPriority w:val="0"/>
    <w:pPr>
      <w:numPr>
        <w:ilvl w:val="0"/>
        <w:numId w:val="3"/>
      </w:numPr>
    </w:pPr>
  </w:style>
  <w:style w:type="paragraph" w:styleId="71">
    <w:name w:val="List Bullet 4"/>
    <w:basedOn w:val="1"/>
    <w:qFormat/>
    <w:uiPriority w:val="0"/>
    <w:pPr>
      <w:numPr>
        <w:ilvl w:val="0"/>
        <w:numId w:val="4"/>
      </w:numPr>
    </w:pPr>
  </w:style>
  <w:style w:type="paragraph" w:styleId="72">
    <w:name w:val="List Bullet 5"/>
    <w:basedOn w:val="1"/>
    <w:qFormat/>
    <w:uiPriority w:val="0"/>
    <w:pPr>
      <w:numPr>
        <w:ilvl w:val="0"/>
        <w:numId w:val="5"/>
      </w:numPr>
    </w:pPr>
  </w:style>
  <w:style w:type="paragraph" w:styleId="73">
    <w:name w:val="List Continue"/>
    <w:basedOn w:val="1"/>
    <w:qFormat/>
    <w:uiPriority w:val="0"/>
    <w:pPr>
      <w:spacing w:after="120"/>
      <w:ind w:left="420" w:leftChars="200"/>
    </w:pPr>
  </w:style>
  <w:style w:type="paragraph" w:styleId="74">
    <w:name w:val="List Continue 2"/>
    <w:basedOn w:val="1"/>
    <w:qFormat/>
    <w:uiPriority w:val="0"/>
    <w:pPr>
      <w:spacing w:after="120"/>
      <w:ind w:left="840" w:leftChars="400"/>
    </w:pPr>
  </w:style>
  <w:style w:type="paragraph" w:styleId="75">
    <w:name w:val="List Continue 3"/>
    <w:basedOn w:val="1"/>
    <w:qFormat/>
    <w:uiPriority w:val="0"/>
    <w:pPr>
      <w:spacing w:after="120"/>
      <w:ind w:left="1260" w:leftChars="600"/>
    </w:pPr>
  </w:style>
  <w:style w:type="paragraph" w:styleId="76">
    <w:name w:val="List Continue 4"/>
    <w:basedOn w:val="1"/>
    <w:qFormat/>
    <w:uiPriority w:val="0"/>
    <w:pPr>
      <w:spacing w:after="120"/>
      <w:ind w:left="1680" w:leftChars="800"/>
    </w:pPr>
  </w:style>
  <w:style w:type="paragraph" w:styleId="77">
    <w:name w:val="List Continue 5"/>
    <w:basedOn w:val="1"/>
    <w:qFormat/>
    <w:uiPriority w:val="0"/>
    <w:pPr>
      <w:spacing w:after="120"/>
      <w:ind w:left="2100" w:leftChars="1000"/>
    </w:pPr>
  </w:style>
  <w:style w:type="paragraph" w:styleId="78">
    <w:name w:val="List Number"/>
    <w:basedOn w:val="1"/>
    <w:qFormat/>
    <w:uiPriority w:val="0"/>
    <w:pPr>
      <w:numPr>
        <w:ilvl w:val="0"/>
        <w:numId w:val="6"/>
      </w:numPr>
    </w:pPr>
  </w:style>
  <w:style w:type="paragraph" w:styleId="79">
    <w:name w:val="List Number 2"/>
    <w:basedOn w:val="1"/>
    <w:qFormat/>
    <w:uiPriority w:val="0"/>
    <w:pPr>
      <w:numPr>
        <w:ilvl w:val="0"/>
        <w:numId w:val="7"/>
      </w:numPr>
    </w:pPr>
  </w:style>
  <w:style w:type="paragraph" w:styleId="80">
    <w:name w:val="List Number 3"/>
    <w:basedOn w:val="1"/>
    <w:qFormat/>
    <w:uiPriority w:val="0"/>
    <w:pPr>
      <w:numPr>
        <w:ilvl w:val="0"/>
        <w:numId w:val="8"/>
      </w:numPr>
    </w:pPr>
  </w:style>
  <w:style w:type="paragraph" w:styleId="81">
    <w:name w:val="List Number 4"/>
    <w:basedOn w:val="1"/>
    <w:qFormat/>
    <w:uiPriority w:val="0"/>
    <w:pPr>
      <w:numPr>
        <w:ilvl w:val="0"/>
        <w:numId w:val="9"/>
      </w:numPr>
    </w:pPr>
  </w:style>
  <w:style w:type="paragraph" w:styleId="82">
    <w:name w:val="List Number 5"/>
    <w:basedOn w:val="1"/>
    <w:qFormat/>
    <w:uiPriority w:val="0"/>
    <w:pPr>
      <w:numPr>
        <w:ilvl w:val="0"/>
        <w:numId w:val="10"/>
      </w:numPr>
    </w:pPr>
  </w:style>
  <w:style w:type="paragraph" w:styleId="83">
    <w:name w:val="macro"/>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eastAsiaTheme="minorEastAsia"/>
      <w:kern w:val="2"/>
      <w:sz w:val="24"/>
      <w:szCs w:val="24"/>
      <w:lang w:val="en-US" w:eastAsia="zh-CN" w:bidi="ar-SA"/>
    </w:rPr>
  </w:style>
  <w:style w:type="paragraph" w:styleId="84">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85">
    <w:name w:val="Normal (Web)"/>
    <w:basedOn w:val="1"/>
    <w:qFormat/>
    <w:uiPriority w:val="0"/>
    <w:rPr>
      <w:sz w:val="24"/>
      <w:szCs w:val="24"/>
    </w:rPr>
  </w:style>
  <w:style w:type="paragraph" w:styleId="86">
    <w:name w:val="Normal Indent"/>
    <w:basedOn w:val="1"/>
    <w:qFormat/>
    <w:uiPriority w:val="0"/>
    <w:pPr>
      <w:ind w:firstLine="420" w:firstLineChars="200"/>
    </w:pPr>
  </w:style>
  <w:style w:type="paragraph" w:styleId="87">
    <w:name w:val="Note Heading"/>
    <w:basedOn w:val="1"/>
    <w:next w:val="1"/>
    <w:qFormat/>
    <w:uiPriority w:val="0"/>
    <w:pPr>
      <w:jc w:val="center"/>
    </w:pPr>
  </w:style>
  <w:style w:type="character" w:styleId="88">
    <w:name w:val="page number"/>
    <w:basedOn w:val="11"/>
    <w:qFormat/>
    <w:uiPriority w:val="0"/>
  </w:style>
  <w:style w:type="paragraph" w:styleId="89">
    <w:name w:val="Plain Text"/>
    <w:basedOn w:val="1"/>
    <w:qFormat/>
    <w:uiPriority w:val="0"/>
    <w:rPr>
      <w:rFonts w:ascii="SimSun" w:hAnsi="Courier New" w:cs="Courier New"/>
      <w:szCs w:val="21"/>
    </w:rPr>
  </w:style>
  <w:style w:type="paragraph" w:styleId="90">
    <w:name w:val="Salutation"/>
    <w:basedOn w:val="1"/>
    <w:next w:val="1"/>
    <w:qFormat/>
    <w:uiPriority w:val="0"/>
  </w:style>
  <w:style w:type="paragraph" w:styleId="91">
    <w:name w:val="Signature"/>
    <w:basedOn w:val="1"/>
    <w:qFormat/>
    <w:uiPriority w:val="0"/>
    <w:pPr>
      <w:ind w:left="100" w:leftChars="2100"/>
    </w:pPr>
  </w:style>
  <w:style w:type="character" w:styleId="92">
    <w:name w:val="Strong"/>
    <w:basedOn w:val="11"/>
    <w:qFormat/>
    <w:uiPriority w:val="0"/>
    <w:rPr>
      <w:b/>
      <w:bCs/>
    </w:rPr>
  </w:style>
  <w:style w:type="paragraph" w:styleId="93">
    <w:name w:val="Subtitle"/>
    <w:basedOn w:val="1"/>
    <w:qFormat/>
    <w:uiPriority w:val="0"/>
    <w:pPr>
      <w:spacing w:before="240" w:after="60" w:line="312" w:lineRule="auto"/>
      <w:jc w:val="center"/>
      <w:outlineLvl w:val="1"/>
    </w:pPr>
    <w:rPr>
      <w:rFonts w:ascii="Arial" w:hAnsi="Arial" w:cs="Arial"/>
      <w:b/>
      <w:bCs/>
      <w:kern w:val="28"/>
      <w:sz w:val="32"/>
      <w:szCs w:val="32"/>
    </w:rPr>
  </w:style>
  <w:style w:type="table" w:styleId="94">
    <w:name w:val="Table 3D effects 1"/>
    <w:basedOn w:val="12"/>
    <w:qFormat/>
    <w:uiPriority w:val="0"/>
    <w:pPr>
      <w:widowControl w:val="0"/>
      <w:jc w:val="both"/>
    </w:pPr>
    <w:tblPr/>
    <w:tcPr>
      <w:shd w:val="solid" w:color="C0C0C0" w:fill="FFFFFF"/>
    </w:tcPr>
    <w:tblStylePr w:type="firstRow">
      <w:rPr>
        <w:b/>
        <w:bCs/>
        <w:color w:val="800080"/>
      </w:rPr>
      <w:tblPr/>
      <w:tcPr>
        <w:tcBorders>
          <w:left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bottom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rPr>
        <w:color w:val="000080"/>
      </w:rPr>
      <w:tblPr/>
      <w:tcPr>
        <w:tcBorders>
          <w:top w:val="nil"/>
          <w:right w:val="nil"/>
          <w:tl2br w:val="nil"/>
          <w:tr2bl w:val="nil"/>
        </w:tcBorders>
      </w:tcPr>
    </w:tblStylePr>
  </w:style>
  <w:style w:type="table" w:styleId="95">
    <w:name w:val="Table 3D effects 2"/>
    <w:basedOn w:val="12"/>
    <w:qFormat/>
    <w:uiPriority w:val="0"/>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6">
    <w:name w:val="Table 3D effects 3"/>
    <w:basedOn w:val="12"/>
    <w:qFormat/>
    <w:uiPriority w:val="0"/>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7">
    <w:name w:val="Table Classic 1"/>
    <w:basedOn w:val="12"/>
    <w:qFormat/>
    <w:uiPriority w:val="0"/>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8">
    <w:name w:val="Table Classic 2"/>
    <w:basedOn w:val="12"/>
    <w:qFormat/>
    <w:uiPriority w:val="0"/>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left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9">
    <w:name w:val="Table Classic 3"/>
    <w:basedOn w:val="12"/>
    <w:qFormat/>
    <w:uiPriority w:val="0"/>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left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00">
    <w:name w:val="Table Classic 4"/>
    <w:basedOn w:val="12"/>
    <w:qFormat/>
    <w:uiPriority w:val="0"/>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left w:val="single" w:color="000000" w:sz="6" w:space="0"/>
          <w:tl2br w:val="nil"/>
          <w:tr2bl w:val="nil"/>
        </w:tcBorders>
        <w:shd w:val="pct50" w:color="000080" w:fill="FFFFFF"/>
      </w:tcPr>
    </w:tblStylePr>
    <w:tblStylePr w:type="lastRow">
      <w:rPr>
        <w:color w:val="000080"/>
      </w:rPr>
      <w:tblPr/>
      <w:tcPr>
        <w:tcBorders>
          <w:left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01">
    <w:name w:val="Table Colorful 1"/>
    <w:basedOn w:val="12"/>
    <w:qFormat/>
    <w:uiPriority w:val="0"/>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102">
    <w:name w:val="Table Colorful 2"/>
    <w:basedOn w:val="12"/>
    <w:qFormat/>
    <w:uiPriority w:val="0"/>
    <w:pPr>
      <w:widowControl w:val="0"/>
      <w:jc w:val="both"/>
    </w:pPr>
    <w:tblPr>
      <w:tblBorders>
        <w:bottom w:val="single" w:color="000000" w:sz="12" w:space="0"/>
      </w:tblBorders>
    </w:tblPr>
    <w:tcPr>
      <w:shd w:val="pct20" w:color="FFFF00" w:fill="FFFFFF"/>
    </w:tcPr>
    <w:tblStylePr w:type="firstRow">
      <w:rPr>
        <w:b/>
        <w:bCs/>
        <w:i/>
        <w:iCs/>
        <w:color w:val="FFFFFF"/>
      </w:rPr>
      <w:tblPr/>
      <w:tcPr>
        <w:tcBorders>
          <w:left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103">
    <w:name w:val="Table Colorful 3"/>
    <w:basedOn w:val="12"/>
    <w:qFormat/>
    <w:uiPriority w:val="0"/>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left w:val="single" w:color="000000" w:sz="6" w:space="0"/>
          <w:tl2br w:val="nil"/>
          <w:tr2bl w:val="nil"/>
        </w:tcBorders>
        <w:shd w:val="solid" w:color="008080" w:fill="FFFFFF"/>
      </w:tcPr>
    </w:tblStylePr>
    <w:tblStylePr w:type="firstCol">
      <w:tblPr/>
      <w:tcPr>
        <w:tcBorders>
          <w:bottom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104">
    <w:name w:val="Table Columns 1"/>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left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5">
    <w:name w:val="Table Columns 2"/>
    <w:basedOn w:val="12"/>
    <w:qFormat/>
    <w:uiPriority w:val="0"/>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6">
    <w:name w:val="Table Columns 3"/>
    <w:basedOn w:val="12"/>
    <w:qFormat/>
    <w:uiPriority w:val="0"/>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07">
    <w:name w:val="Table Columns 4"/>
    <w:basedOn w:val="12"/>
    <w:qFormat/>
    <w:uiPriority w:val="0"/>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12"/>
    <w:qFormat/>
    <w:uiPriority w:val="0"/>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left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Contemporary"/>
    <w:basedOn w:val="12"/>
    <w:qFormat/>
    <w:uiPriority w:val="0"/>
    <w:pPr>
      <w:widowControl w:val="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0">
    <w:name w:val="Table Elegant"/>
    <w:basedOn w:val="12"/>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111">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
    <w:name w:val="Table Grid 1"/>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13">
    <w:name w:val="Table Grid 2"/>
    <w:basedOn w:val="12"/>
    <w:qFormat/>
    <w:uiPriority w:val="0"/>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14">
    <w:name w:val="Table Grid 3"/>
    <w:basedOn w:val="12"/>
    <w:qFormat/>
    <w:uiPriority w:val="0"/>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left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5">
    <w:name w:val="Table Grid 4"/>
    <w:basedOn w:val="12"/>
    <w:qFormat/>
    <w:uiPriority w:val="0"/>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left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16">
    <w:name w:val="Table Grid 5"/>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left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7">
    <w:name w:val="Table Grid 6"/>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18">
    <w:name w:val="Table Grid 7"/>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left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19">
    <w:name w:val="Table Grid 8"/>
    <w:basedOn w:val="12"/>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0">
    <w:name w:val="Table List 1"/>
    <w:basedOn w:val="12"/>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left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1">
    <w:name w:val="Table List 2"/>
    <w:basedOn w:val="12"/>
    <w:qFormat/>
    <w:uiPriority w:val="0"/>
    <w:pPr>
      <w:widowControl w:val="0"/>
      <w:jc w:val="both"/>
    </w:pPr>
    <w:tblPr>
      <w:tblBorders>
        <w:bottom w:val="single" w:color="808080" w:sz="12" w:space="0"/>
      </w:tblBorders>
    </w:tblPr>
    <w:tblStylePr w:type="firstRow">
      <w:rPr>
        <w:b/>
        <w:bCs/>
        <w:color w:val="FFFFFF"/>
      </w:rPr>
      <w:tblPr/>
      <w:tcPr>
        <w:tcBorders>
          <w:left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2">
    <w:name w:val="Table List 3"/>
    <w:basedOn w:val="12"/>
    <w:qFormat/>
    <w:uiPriority w:val="0"/>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23">
    <w:name w:val="Table List 4"/>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left w:val="single" w:color="000000" w:sz="12" w:space="0"/>
          <w:tl2br w:val="nil"/>
          <w:tr2bl w:val="nil"/>
        </w:tcBorders>
        <w:shd w:val="solid" w:color="808080" w:fill="FFFFFF"/>
      </w:tcPr>
    </w:tblStylePr>
  </w:style>
  <w:style w:type="table" w:styleId="124">
    <w:name w:val="Table List 5"/>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left w:val="single" w:color="000000" w:sz="12" w:space="0"/>
          <w:tl2br w:val="nil"/>
          <w:tr2bl w:val="nil"/>
        </w:tcBorders>
      </w:tcPr>
    </w:tblStylePr>
    <w:tblStylePr w:type="firstCol">
      <w:rPr>
        <w:b/>
        <w:bCs/>
      </w:rPr>
      <w:tblPr/>
      <w:tcPr>
        <w:tcBorders>
          <w:tl2br w:val="nil"/>
          <w:tr2bl w:val="nil"/>
        </w:tcBorders>
      </w:tcPr>
    </w:tblStylePr>
  </w:style>
  <w:style w:type="table" w:styleId="125">
    <w:name w:val="Table List 6"/>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left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26">
    <w:name w:val="Table List 7"/>
    <w:basedOn w:val="12"/>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left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27">
    <w:name w:val="Table List 8"/>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left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paragraph" w:styleId="128">
    <w:name w:val="table of authorities"/>
    <w:basedOn w:val="1"/>
    <w:next w:val="1"/>
    <w:qFormat/>
    <w:uiPriority w:val="0"/>
    <w:pPr>
      <w:ind w:left="420" w:leftChars="200"/>
    </w:pPr>
  </w:style>
  <w:style w:type="paragraph" w:styleId="129">
    <w:name w:val="table of figures"/>
    <w:basedOn w:val="1"/>
    <w:next w:val="1"/>
    <w:qFormat/>
    <w:uiPriority w:val="0"/>
    <w:pPr>
      <w:ind w:left="200" w:leftChars="200" w:hanging="200" w:hangingChars="200"/>
    </w:pPr>
  </w:style>
  <w:style w:type="table" w:styleId="130">
    <w:name w:val="Table Professional"/>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1">
    <w:name w:val="Table Simple 1"/>
    <w:basedOn w:val="12"/>
    <w:qFormat/>
    <w:uiPriority w:val="0"/>
    <w:pPr>
      <w:widowControl w:val="0"/>
      <w:jc w:val="both"/>
    </w:pPr>
    <w:tblPr>
      <w:tblBorders>
        <w:top w:val="single" w:color="008000" w:sz="12" w:space="0"/>
        <w:bottom w:val="single" w:color="008000" w:sz="12" w:space="0"/>
      </w:tblBorders>
    </w:tblPr>
    <w:tcPr>
      <w:shd w:val="clear" w:color="auto" w:fill="auto"/>
    </w:tcPr>
    <w:tblStylePr w:type="firstRow">
      <w:tblPr/>
      <w:tcPr>
        <w:tcBorders>
          <w:left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32">
    <w:name w:val="Table Simple 2"/>
    <w:basedOn w:val="12"/>
    <w:qFormat/>
    <w:uiPriority w:val="0"/>
    <w:pPr>
      <w:widowControl w:val="0"/>
      <w:jc w:val="both"/>
    </w:pPr>
    <w:tblPr/>
    <w:tblStylePr w:type="firstRow">
      <w:rPr>
        <w:b/>
        <w:bCs/>
      </w:rPr>
      <w:tblPr/>
      <w:tcPr>
        <w:tcBorders>
          <w:left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bottom w:val="single" w:color="000000" w:sz="6" w:space="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133">
    <w:name w:val="Table Simple 3"/>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34">
    <w:name w:val="Table Subtle 1"/>
    <w:basedOn w:val="12"/>
    <w:qFormat/>
    <w:uiPriority w:val="0"/>
    <w:pPr>
      <w:widowControl w:val="0"/>
      <w:jc w:val="both"/>
    </w:pPr>
    <w:tblPr>
      <w:tblStyleRowBandSize w:val="1"/>
    </w:tblPr>
    <w:tblStylePr w:type="firstRow">
      <w:tblPr/>
      <w:tcPr>
        <w:tcBorders>
          <w:top w:val="single" w:color="000000" w:sz="6" w:space="0"/>
          <w:left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bottom w:val="single" w:color="000000" w:sz="12" w:space="0"/>
          <w:tl2br w:val="nil"/>
          <w:tr2bl w:val="nil"/>
        </w:tcBorders>
      </w:tcPr>
    </w:tblStylePr>
    <w:tblStylePr w:type="band1Horz">
      <w:tblPr/>
      <w:tcPr>
        <w:tcBorders>
          <w:left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5">
    <w:name w:val="Table Subtle 2"/>
    <w:basedOn w:val="12"/>
    <w:qFormat/>
    <w:uiPriority w:val="0"/>
    <w:pPr>
      <w:widowControl w:val="0"/>
      <w:jc w:val="both"/>
    </w:pPr>
    <w:tblPr>
      <w:tblBorders>
        <w:left w:val="single" w:color="000000" w:sz="6" w:space="0"/>
        <w:right w:val="single" w:color="000000" w:sz="6" w:space="0"/>
      </w:tblBorders>
    </w:tblPr>
    <w:tblStylePr w:type="firstRow">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bottom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6">
    <w:name w:val="Table Theme"/>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7">
    <w:name w:val="Table Web 1"/>
    <w:basedOn w:val="12"/>
    <w:qFormat/>
    <w:uiPriority w:val="0"/>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8">
    <w:name w:val="Table Web 2"/>
    <w:basedOn w:val="12"/>
    <w:qFormat/>
    <w:uiPriority w:val="0"/>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9">
    <w:name w:val="Table Web 3"/>
    <w:basedOn w:val="12"/>
    <w:qFormat/>
    <w:uiPriority w:val="0"/>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paragraph" w:styleId="140">
    <w:name w:val="Title"/>
    <w:basedOn w:val="1"/>
    <w:qFormat/>
    <w:uiPriority w:val="0"/>
    <w:pPr>
      <w:spacing w:before="240" w:after="60"/>
      <w:jc w:val="center"/>
      <w:outlineLvl w:val="0"/>
    </w:pPr>
    <w:rPr>
      <w:rFonts w:ascii="Arial" w:hAnsi="Arial" w:cs="Arial"/>
      <w:b/>
      <w:bCs/>
      <w:sz w:val="32"/>
      <w:szCs w:val="32"/>
    </w:rPr>
  </w:style>
  <w:style w:type="paragraph" w:styleId="141">
    <w:name w:val="toa heading"/>
    <w:basedOn w:val="1"/>
    <w:next w:val="1"/>
    <w:qFormat/>
    <w:uiPriority w:val="0"/>
    <w:pPr>
      <w:spacing w:before="120"/>
    </w:pPr>
    <w:rPr>
      <w:rFonts w:ascii="Arial" w:hAnsi="Arial" w:cs="Arial"/>
      <w:sz w:val="24"/>
      <w:szCs w:val="24"/>
    </w:rPr>
  </w:style>
  <w:style w:type="paragraph" w:styleId="142">
    <w:name w:val="toc 1"/>
    <w:basedOn w:val="1"/>
    <w:next w:val="1"/>
    <w:qFormat/>
    <w:uiPriority w:val="0"/>
  </w:style>
  <w:style w:type="paragraph" w:styleId="143">
    <w:name w:val="toc 2"/>
    <w:basedOn w:val="1"/>
    <w:next w:val="1"/>
    <w:qFormat/>
    <w:uiPriority w:val="0"/>
    <w:pPr>
      <w:ind w:left="420" w:leftChars="200"/>
    </w:pPr>
  </w:style>
  <w:style w:type="paragraph" w:styleId="144">
    <w:name w:val="toc 3"/>
    <w:basedOn w:val="1"/>
    <w:next w:val="1"/>
    <w:qFormat/>
    <w:uiPriority w:val="0"/>
    <w:pPr>
      <w:ind w:left="840" w:leftChars="400"/>
    </w:pPr>
  </w:style>
  <w:style w:type="paragraph" w:styleId="145">
    <w:name w:val="toc 4"/>
    <w:basedOn w:val="1"/>
    <w:next w:val="1"/>
    <w:qFormat/>
    <w:uiPriority w:val="0"/>
    <w:pPr>
      <w:ind w:left="1260" w:leftChars="600"/>
    </w:pPr>
  </w:style>
  <w:style w:type="paragraph" w:styleId="146">
    <w:name w:val="toc 5"/>
    <w:basedOn w:val="1"/>
    <w:next w:val="1"/>
    <w:qFormat/>
    <w:uiPriority w:val="0"/>
    <w:pPr>
      <w:ind w:left="1680" w:leftChars="800"/>
    </w:pPr>
  </w:style>
  <w:style w:type="paragraph" w:styleId="147">
    <w:name w:val="toc 6"/>
    <w:basedOn w:val="1"/>
    <w:next w:val="1"/>
    <w:qFormat/>
    <w:uiPriority w:val="0"/>
    <w:pPr>
      <w:ind w:left="2100" w:leftChars="1000"/>
    </w:pPr>
  </w:style>
  <w:style w:type="paragraph" w:styleId="148">
    <w:name w:val="toc 7"/>
    <w:basedOn w:val="1"/>
    <w:next w:val="1"/>
    <w:qFormat/>
    <w:uiPriority w:val="0"/>
    <w:pPr>
      <w:ind w:left="2520" w:leftChars="1200"/>
    </w:pPr>
  </w:style>
  <w:style w:type="paragraph" w:styleId="149">
    <w:name w:val="toc 8"/>
    <w:basedOn w:val="1"/>
    <w:next w:val="1"/>
    <w:qFormat/>
    <w:uiPriority w:val="0"/>
    <w:pPr>
      <w:ind w:left="2940" w:leftChars="1400"/>
    </w:pPr>
  </w:style>
  <w:style w:type="paragraph" w:styleId="150">
    <w:name w:val="toc 9"/>
    <w:basedOn w:val="1"/>
    <w:next w:val="1"/>
    <w:qFormat/>
    <w:uiPriority w:val="0"/>
    <w:pPr>
      <w:ind w:left="3360" w:leftChars="1600"/>
    </w:pPr>
  </w:style>
  <w:style w:type="table" w:styleId="151">
    <w:name w:val="Light Shading"/>
    <w:basedOn w:val="12"/>
    <w:qFormat/>
    <w:uiPriority w:val="60"/>
    <w:rPr>
      <w:color w:val="000000"/>
    </w:rPr>
    <w:tblPr>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la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152">
    <w:name w:val="Light Shading Accent 1"/>
    <w:basedOn w:val="12"/>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la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153">
    <w:name w:val="Light Shading Accent 2"/>
    <w:basedOn w:val="12"/>
    <w:qFormat/>
    <w:uiPriority w:val="60"/>
    <w:rPr>
      <w:color w:val="943634"/>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la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154">
    <w:name w:val="Light Shading Accent 3"/>
    <w:basedOn w:val="12"/>
    <w:qFormat/>
    <w:uiPriority w:val="60"/>
    <w:rPr>
      <w:color w:val="76923C"/>
    </w:rPr>
    <w:tblPr>
      <w:tblBorders>
        <w:top w:val="single" w:color="9BBB59" w:sz="8" w:space="0"/>
        <w:bottom w:val="single" w:color="9BBB59" w:sz="8" w:space="0"/>
      </w:tblBorders>
    </w:tblPr>
    <w:tblStylePr w:type="fir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la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155">
    <w:name w:val="Light Shading Accent 4"/>
    <w:basedOn w:val="12"/>
    <w:qFormat/>
    <w:uiPriority w:val="60"/>
    <w:rPr>
      <w:color w:val="5F497A"/>
    </w:rPr>
    <w:tblPr>
      <w:tblBorders>
        <w:top w:val="single" w:color="8064A2" w:sz="8" w:space="0"/>
        <w:bottom w:val="single" w:color="8064A2" w:sz="8" w:space="0"/>
      </w:tblBorders>
    </w:tblPr>
    <w:tblStylePr w:type="fir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la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156">
    <w:name w:val="Light Shading Accent 5"/>
    <w:basedOn w:val="12"/>
    <w:qFormat/>
    <w:uiPriority w:val="60"/>
    <w:rPr>
      <w:color w:val="31849B"/>
    </w:rPr>
    <w:tblPr>
      <w:tblBorders>
        <w:top w:val="single" w:color="4BACC6" w:sz="8" w:space="0"/>
        <w:bottom w:val="single" w:color="4BACC6" w:sz="8" w:space="0"/>
      </w:tblBorders>
    </w:tblPr>
    <w:tblStylePr w:type="fir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la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157">
    <w:name w:val="Light Shading Accent 6"/>
    <w:basedOn w:val="12"/>
    <w:qFormat/>
    <w:uiPriority w:val="60"/>
    <w:rPr>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la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158">
    <w:name w:val="Light List"/>
    <w:basedOn w:val="12"/>
    <w:qFormat/>
    <w:uiPriority w:val="61"/>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159">
    <w:name w:val="Light List Accent 1"/>
    <w:basedOn w:val="12"/>
    <w:qFormat/>
    <w:uiPriority w:val="61"/>
    <w:tblPr>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160">
    <w:name w:val="Light List Accent 2"/>
    <w:basedOn w:val="12"/>
    <w:qFormat/>
    <w:uiPriority w:val="61"/>
    <w:tblPr>
      <w:tblBorders>
        <w:top w:val="single" w:color="C0504D" w:sz="8" w:space="0"/>
        <w:left w:val="single" w:color="C0504D" w:sz="8" w:space="0"/>
        <w:bottom w:val="single" w:color="C0504D" w:sz="8" w:space="0"/>
        <w:right w:val="single" w:color="C0504D" w:sz="8" w:space="0"/>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color="C0504D" w:sz="6" w:space="0"/>
          <w:left w:val="single" w:color="C0504D" w:sz="8" w:space="0"/>
          <w:bottom w:val="single" w:color="C0504D" w:sz="8" w:space="0"/>
          <w:right w:val="single" w:color="C0504D" w:sz="8" w:space="0"/>
        </w:tcBorders>
      </w:tcPr>
    </w:tblStylePr>
    <w:tblStylePr w:type="firstCol">
      <w:rPr>
        <w:b/>
        <w:bCs/>
      </w:rPr>
    </w:tblStylePr>
    <w:tblStylePr w:type="lastCol">
      <w:rPr>
        <w:b/>
        <w:bCs/>
      </w:rPr>
    </w:tblStylePr>
    <w:tblStylePr w:type="band1Vert">
      <w:tblPr/>
      <w:tcPr>
        <w:tcBorders>
          <w:top w:val="single" w:color="C0504D" w:sz="8" w:space="0"/>
          <w:left w:val="single" w:color="C0504D" w:sz="8" w:space="0"/>
          <w:bottom w:val="single" w:color="C0504D" w:sz="8" w:space="0"/>
          <w:right w:val="single" w:color="C0504D" w:sz="8" w:space="0"/>
        </w:tcBorders>
      </w:tcPr>
    </w:tblStylePr>
    <w:tblStylePr w:type="band1Horz">
      <w:tblPr/>
      <w:tcPr>
        <w:tcBorders>
          <w:top w:val="single" w:color="C0504D" w:sz="8" w:space="0"/>
          <w:left w:val="single" w:color="C0504D" w:sz="8" w:space="0"/>
          <w:bottom w:val="single" w:color="C0504D" w:sz="8" w:space="0"/>
          <w:right w:val="single" w:color="C0504D" w:sz="8" w:space="0"/>
        </w:tcBorders>
      </w:tcPr>
    </w:tblStylePr>
  </w:style>
  <w:style w:type="table" w:styleId="161">
    <w:name w:val="Light List Accent 3"/>
    <w:basedOn w:val="12"/>
    <w:qFormat/>
    <w:uiPriority w:val="61"/>
    <w:tblPr>
      <w:tblBorders>
        <w:top w:val="single" w:color="9BBB59" w:sz="8" w:space="0"/>
        <w:left w:val="single" w:color="9BBB59" w:sz="8" w:space="0"/>
        <w:bottom w:val="single" w:color="9BBB59" w:sz="8" w:space="0"/>
        <w:right w:val="single" w:color="9BBB59" w:sz="8" w:space="0"/>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color="9BBB59" w:sz="6" w:space="0"/>
          <w:left w:val="single" w:color="9BBB59" w:sz="8" w:space="0"/>
          <w:bottom w:val="single" w:color="9BBB59" w:sz="8" w:space="0"/>
          <w:right w:val="single" w:color="9BBB59" w:sz="8" w:space="0"/>
        </w:tcBorders>
      </w:tcPr>
    </w:tblStylePr>
    <w:tblStylePr w:type="firstCol">
      <w:rPr>
        <w:b/>
        <w:bCs/>
      </w:rPr>
    </w:tblStylePr>
    <w:tblStylePr w:type="lastCol">
      <w:rPr>
        <w:b/>
        <w:bCs/>
      </w:rPr>
    </w:tblStylePr>
    <w:tblStylePr w:type="band1Vert">
      <w:tblPr/>
      <w:tcPr>
        <w:tcBorders>
          <w:top w:val="single" w:color="9BBB59" w:sz="8" w:space="0"/>
          <w:left w:val="single" w:color="9BBB59" w:sz="8" w:space="0"/>
          <w:bottom w:val="single" w:color="9BBB59" w:sz="8" w:space="0"/>
          <w:right w:val="single" w:color="9BBB59" w:sz="8" w:space="0"/>
        </w:tcBorders>
      </w:tcPr>
    </w:tblStylePr>
    <w:tblStylePr w:type="band1Horz">
      <w:tblPr/>
      <w:tcPr>
        <w:tcBorders>
          <w:top w:val="single" w:color="9BBB59" w:sz="8" w:space="0"/>
          <w:left w:val="single" w:color="9BBB59" w:sz="8" w:space="0"/>
          <w:bottom w:val="single" w:color="9BBB59" w:sz="8" w:space="0"/>
          <w:right w:val="single" w:color="9BBB59" w:sz="8" w:space="0"/>
        </w:tcBorders>
      </w:tcPr>
    </w:tblStylePr>
  </w:style>
  <w:style w:type="table" w:styleId="162">
    <w:name w:val="Light List Accent 4"/>
    <w:basedOn w:val="12"/>
    <w:qFormat/>
    <w:uiPriority w:val="61"/>
    <w:tblPr>
      <w:tblBorders>
        <w:top w:val="single" w:color="8064A2" w:sz="8" w:space="0"/>
        <w:left w:val="single" w:color="8064A2" w:sz="8" w:space="0"/>
        <w:bottom w:val="single" w:color="8064A2" w:sz="8" w:space="0"/>
        <w:right w:val="single" w:color="8064A2" w:sz="8" w:space="0"/>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color="8064A2" w:sz="6" w:space="0"/>
          <w:left w:val="single" w:color="8064A2" w:sz="8" w:space="0"/>
          <w:bottom w:val="single" w:color="8064A2" w:sz="8" w:space="0"/>
          <w:right w:val="single" w:color="8064A2" w:sz="8" w:space="0"/>
        </w:tcBorders>
      </w:tcPr>
    </w:tblStylePr>
    <w:tblStylePr w:type="firstCol">
      <w:rPr>
        <w:b/>
        <w:bCs/>
      </w:rPr>
    </w:tblStylePr>
    <w:tblStylePr w:type="lastCol">
      <w:rPr>
        <w:b/>
        <w:bCs/>
      </w:rPr>
    </w:tblStylePr>
    <w:tblStylePr w:type="band1Vert">
      <w:tblPr/>
      <w:tcPr>
        <w:tcBorders>
          <w:top w:val="single" w:color="8064A2" w:sz="8" w:space="0"/>
          <w:left w:val="single" w:color="8064A2" w:sz="8" w:space="0"/>
          <w:bottom w:val="single" w:color="8064A2" w:sz="8" w:space="0"/>
          <w:right w:val="single" w:color="8064A2" w:sz="8" w:space="0"/>
        </w:tcBorders>
      </w:tcPr>
    </w:tblStylePr>
    <w:tblStylePr w:type="band1Horz">
      <w:tblPr/>
      <w:tcPr>
        <w:tcBorders>
          <w:top w:val="single" w:color="8064A2" w:sz="8" w:space="0"/>
          <w:left w:val="single" w:color="8064A2" w:sz="8" w:space="0"/>
          <w:bottom w:val="single" w:color="8064A2" w:sz="8" w:space="0"/>
          <w:right w:val="single" w:color="8064A2" w:sz="8" w:space="0"/>
        </w:tcBorders>
      </w:tcPr>
    </w:tblStylePr>
  </w:style>
  <w:style w:type="table" w:styleId="163">
    <w:name w:val="Light List Accent 5"/>
    <w:basedOn w:val="12"/>
    <w:qFormat/>
    <w:uiPriority w:val="61"/>
    <w:tblPr>
      <w:tblBorders>
        <w:top w:val="single" w:color="4BACC6" w:sz="8" w:space="0"/>
        <w:left w:val="single" w:color="4BACC6" w:sz="8" w:space="0"/>
        <w:bottom w:val="single" w:color="4BACC6" w:sz="8" w:space="0"/>
        <w:right w:val="single" w:color="4BACC6" w:sz="8" w:space="0"/>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color="4BACC6" w:sz="6" w:space="0"/>
          <w:left w:val="single" w:color="4BACC6" w:sz="8" w:space="0"/>
          <w:bottom w:val="single" w:color="4BACC6" w:sz="8" w:space="0"/>
          <w:right w:val="single" w:color="4BACC6" w:sz="8" w:space="0"/>
        </w:tcBorders>
      </w:tcPr>
    </w:tblStylePr>
    <w:tblStylePr w:type="firstCol">
      <w:rPr>
        <w:b/>
        <w:bCs/>
      </w:rPr>
    </w:tblStylePr>
    <w:tblStylePr w:type="lastCol">
      <w:rPr>
        <w:b/>
        <w:bCs/>
      </w:rPr>
    </w:tblStylePr>
    <w:tblStylePr w:type="band1Vert">
      <w:tblPr/>
      <w:tcPr>
        <w:tcBorders>
          <w:top w:val="single" w:color="4BACC6" w:sz="8" w:space="0"/>
          <w:left w:val="single" w:color="4BACC6" w:sz="8" w:space="0"/>
          <w:bottom w:val="single" w:color="4BACC6" w:sz="8" w:space="0"/>
          <w:right w:val="single" w:color="4BACC6" w:sz="8" w:space="0"/>
        </w:tcBorders>
      </w:tcPr>
    </w:tblStylePr>
    <w:tblStylePr w:type="band1Horz">
      <w:tblPr/>
      <w:tcPr>
        <w:tcBorders>
          <w:top w:val="single" w:color="4BACC6" w:sz="8" w:space="0"/>
          <w:left w:val="single" w:color="4BACC6" w:sz="8" w:space="0"/>
          <w:bottom w:val="single" w:color="4BACC6" w:sz="8" w:space="0"/>
          <w:right w:val="single" w:color="4BACC6" w:sz="8" w:space="0"/>
        </w:tcBorders>
      </w:tcPr>
    </w:tblStylePr>
  </w:style>
  <w:style w:type="table" w:styleId="164">
    <w:name w:val="Light List Accent 6"/>
    <w:basedOn w:val="12"/>
    <w:qFormat/>
    <w:uiPriority w:val="61"/>
    <w:tblPr>
      <w:tblBorders>
        <w:top w:val="single" w:color="F79646" w:sz="8" w:space="0"/>
        <w:left w:val="single" w:color="F79646" w:sz="8" w:space="0"/>
        <w:bottom w:val="single" w:color="F79646" w:sz="8" w:space="0"/>
        <w:right w:val="single" w:color="F79646" w:sz="8" w:space="0"/>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color="F79646" w:sz="6" w:space="0"/>
          <w:left w:val="single" w:color="F79646" w:sz="8" w:space="0"/>
          <w:bottom w:val="single" w:color="F79646" w:sz="8" w:space="0"/>
          <w:right w:val="single" w:color="F79646" w:sz="8" w:space="0"/>
        </w:tcBorders>
      </w:tcPr>
    </w:tblStylePr>
    <w:tblStylePr w:type="firstCol">
      <w:rPr>
        <w:b/>
        <w:bCs/>
      </w:rPr>
    </w:tblStylePr>
    <w:tblStylePr w:type="lastCol">
      <w:rPr>
        <w:b/>
        <w:bCs/>
      </w:rPr>
    </w:tblStylePr>
    <w:tblStylePr w:type="band1Vert">
      <w:tblPr/>
      <w:tcPr>
        <w:tcBorders>
          <w:top w:val="single" w:color="F79646" w:sz="8" w:space="0"/>
          <w:left w:val="single" w:color="F79646" w:sz="8" w:space="0"/>
          <w:bottom w:val="single" w:color="F79646" w:sz="8" w:space="0"/>
          <w:right w:val="single" w:color="F79646" w:sz="8" w:space="0"/>
        </w:tcBorders>
      </w:tcPr>
    </w:tblStylePr>
    <w:tblStylePr w:type="band1Horz">
      <w:tblPr/>
      <w:tcPr>
        <w:tcBorders>
          <w:top w:val="single" w:color="F79646" w:sz="8" w:space="0"/>
          <w:left w:val="single" w:color="F79646" w:sz="8" w:space="0"/>
          <w:bottom w:val="single" w:color="F79646" w:sz="8" w:space="0"/>
          <w:right w:val="single" w:color="F79646" w:sz="8" w:space="0"/>
        </w:tcBorders>
      </w:tcPr>
    </w:tblStylePr>
  </w:style>
  <w:style w:type="table" w:styleId="165">
    <w:name w:val="Light Grid"/>
    <w:basedOn w:val="12"/>
    <w:qFormat/>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cs="Times New Roman"/>
        <w:b/>
        <w:bCs/>
      </w:rPr>
      <w:tblPr/>
      <w:tcPr>
        <w:tcBorders>
          <w:top w:val="single" w:color="000000" w:sz="8" w:space="0"/>
          <w:left w:val="single" w:color="000000" w:sz="18" w:space="0"/>
          <w:bottom w:val="single" w:color="000000" w:sz="8" w:space="0"/>
          <w:right w:val="single" w:color="000000" w:sz="8" w:space="0"/>
          <w:insideH w:val="nil"/>
          <w:insideV w:val="single" w:sz="8" w:space="0"/>
        </w:tcBorders>
      </w:tcPr>
    </w:tblStylePr>
    <w:tblStylePr w:type="lastRow">
      <w:pPr>
        <w:spacing w:before="0" w:after="0" w:line="240" w:lineRule="auto"/>
      </w:pPr>
      <w:rPr>
        <w:rFonts w:cs="Times New Roman"/>
        <w:b/>
        <w:bCs/>
      </w:rPr>
      <w:tbl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sz="8" w:space="0"/>
        </w:tcBorders>
      </w:tcPr>
    </w:tblStylePr>
  </w:style>
  <w:style w:type="table" w:styleId="166">
    <w:name w:val="Light Grid Accent 1"/>
    <w:basedOn w:val="12"/>
    <w:qFormat/>
    <w:uiPriority w:val="62"/>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blStylePr w:type="firstRow">
      <w:pPr>
        <w:spacing w:before="0" w:after="0" w:line="240" w:lineRule="auto"/>
      </w:pPr>
      <w:rPr>
        <w:rFonts w:cs="Times New Roman"/>
        <w:b/>
        <w:bCs/>
      </w:rPr>
      <w:tblPr/>
      <w:tcPr>
        <w:tcBorders>
          <w:top w:val="single" w:color="4F81BD" w:sz="8" w:space="0"/>
          <w:left w:val="single" w:color="4F81BD" w:sz="18" w:space="0"/>
          <w:bottom w:val="single" w:color="4F81BD" w:sz="8" w:space="0"/>
          <w:right w:val="single" w:color="4F81BD" w:sz="8" w:space="0"/>
          <w:insideH w:val="nil"/>
          <w:insideV w:val="single" w:sz="8" w:space="0"/>
        </w:tcBorders>
      </w:tcPr>
    </w:tblStylePr>
    <w:tblStylePr w:type="lastRow">
      <w:pPr>
        <w:spacing w:before="0" w:after="0" w:line="240" w:lineRule="auto"/>
      </w:pPr>
      <w:rPr>
        <w:rFonts w:cs="Times New Roman"/>
        <w:b/>
        <w:bCs/>
      </w:rPr>
      <w:tblPr/>
      <w:tcPr>
        <w:tcBorders>
          <w:top w:val="double" w:color="4F81BD" w:sz="6" w:space="0"/>
          <w:left w:val="single" w:color="4F81BD" w:sz="8" w:space="0"/>
          <w:bottom w:val="single" w:color="4F81BD" w:sz="8" w:space="0"/>
          <w:right w:val="single" w:color="4F81B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F81BD" w:sz="8" w:space="0"/>
          <w:left w:val="single" w:color="4F81BD" w:sz="8" w:space="0"/>
          <w:bottom w:val="single" w:color="4F81BD" w:sz="8" w:space="0"/>
          <w:right w:val="single" w:color="4F81BD" w:sz="8" w:space="0"/>
        </w:tcBorders>
      </w:tcPr>
    </w:tblStylePr>
    <w:tblStylePr w:type="band1Vert">
      <w:tblPr/>
      <w:tcPr>
        <w:tcBorders>
          <w:top w:val="single" w:color="4F81BD" w:sz="8" w:space="0"/>
          <w:left w:val="single" w:color="4F81BD" w:sz="8" w:space="0"/>
          <w:bottom w:val="single" w:color="4F81BD" w:sz="8" w:space="0"/>
          <w:right w:val="single" w:color="4F81BD" w:sz="8" w:space="0"/>
        </w:tcBorders>
        <w:shd w:val="clear" w:color="auto" w:fill="D3DFEE"/>
      </w:tcPr>
    </w:tblStylePr>
    <w:tblStylePr w:type="band1Horz">
      <w:tblPr/>
      <w:tcPr>
        <w:tcBorders>
          <w:top w:val="single" w:color="4F81BD" w:sz="8" w:space="0"/>
          <w:left w:val="single" w:color="4F81BD" w:sz="8" w:space="0"/>
          <w:bottom w:val="single" w:color="4F81BD" w:sz="8" w:space="0"/>
          <w:right w:val="single" w:color="4F81BD" w:sz="8" w:space="0"/>
          <w:insideV w:val="single" w:sz="8" w:space="0"/>
        </w:tcBorders>
        <w:shd w:val="clear" w:color="auto" w:fill="D3DFEE"/>
      </w:tcPr>
    </w:tblStylePr>
    <w:tblStylePr w:type="band2Horz">
      <w:tblPr/>
      <w:tcPr>
        <w:tcBorders>
          <w:top w:val="single" w:color="4F81BD" w:sz="8" w:space="0"/>
          <w:left w:val="single" w:color="4F81BD" w:sz="8" w:space="0"/>
          <w:bottom w:val="single" w:color="4F81BD" w:sz="8" w:space="0"/>
          <w:right w:val="single" w:color="4F81BD" w:sz="8" w:space="0"/>
          <w:insideV w:val="single" w:sz="8" w:space="0"/>
        </w:tcBorders>
      </w:tcPr>
    </w:tblStylePr>
  </w:style>
  <w:style w:type="table" w:styleId="167">
    <w:name w:val="Light Grid Accent 2"/>
    <w:basedOn w:val="12"/>
    <w:qFormat/>
    <w:uiPriority w:val="62"/>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0" w:after="0" w:line="240" w:lineRule="auto"/>
      </w:pPr>
      <w:rPr>
        <w:rFonts w:cs="Times New Roman"/>
        <w:b/>
        <w:bCs/>
      </w:rPr>
      <w:tblPr/>
      <w:tcPr>
        <w:tcBorders>
          <w:top w:val="single" w:color="C0504D" w:sz="8" w:space="0"/>
          <w:left w:val="single" w:color="C0504D" w:sz="18" w:space="0"/>
          <w:bottom w:val="single" w:color="C0504D" w:sz="8" w:space="0"/>
          <w:right w:val="single" w:color="C0504D" w:sz="8" w:space="0"/>
          <w:insideH w:val="nil"/>
          <w:insideV w:val="single" w:sz="8" w:space="0"/>
        </w:tcBorders>
      </w:tcPr>
    </w:tblStylePr>
    <w:tblStylePr w:type="lastRow">
      <w:pPr>
        <w:spacing w:before="0" w:after="0" w:line="240" w:lineRule="auto"/>
      </w:pPr>
      <w:rPr>
        <w:rFonts w:cs="Times New Roman"/>
        <w:b/>
        <w:bCs/>
      </w:rPr>
      <w:tblPr/>
      <w:tcPr>
        <w:tcBorders>
          <w:top w:val="double" w:color="C0504D" w:sz="6" w:space="0"/>
          <w:left w:val="single" w:color="C0504D" w:sz="8" w:space="0"/>
          <w:bottom w:val="single" w:color="C0504D" w:sz="8" w:space="0"/>
          <w:right w:val="single" w:color="C0504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C0504D" w:sz="8" w:space="0"/>
          <w:left w:val="single" w:color="C0504D" w:sz="8" w:space="0"/>
          <w:bottom w:val="single" w:color="C0504D" w:sz="8" w:space="0"/>
          <w:right w:val="single" w:color="C0504D" w:sz="8" w:space="0"/>
        </w:tcBorders>
      </w:tcPr>
    </w:tblStylePr>
    <w:tblStylePr w:type="band1Vert">
      <w:tblPr/>
      <w:tcPr>
        <w:tcBorders>
          <w:top w:val="single" w:color="C0504D" w:sz="8" w:space="0"/>
          <w:left w:val="single" w:color="C0504D" w:sz="8" w:space="0"/>
          <w:bottom w:val="single" w:color="C0504D" w:sz="8" w:space="0"/>
          <w:right w:val="single" w:color="C0504D" w:sz="8" w:space="0"/>
        </w:tcBorders>
        <w:shd w:val="clear" w:color="auto" w:fill="EFD3D2"/>
      </w:tcPr>
    </w:tblStylePr>
    <w:tblStylePr w:type="band1Horz">
      <w:tblPr/>
      <w:tcPr>
        <w:tcBorders>
          <w:top w:val="single" w:color="C0504D" w:sz="8" w:space="0"/>
          <w:left w:val="single" w:color="C0504D" w:sz="8" w:space="0"/>
          <w:bottom w:val="single" w:color="C0504D" w:sz="8" w:space="0"/>
          <w:right w:val="single" w:color="C0504D" w:sz="8" w:space="0"/>
          <w:insideV w:val="single" w:sz="8" w:space="0"/>
        </w:tcBorders>
        <w:shd w:val="clear" w:color="auto" w:fill="EFD3D2"/>
      </w:tcPr>
    </w:tblStylePr>
    <w:tblStylePr w:type="band2Horz">
      <w:tblPr/>
      <w:tcPr>
        <w:tcBorders>
          <w:top w:val="single" w:color="C0504D" w:sz="8" w:space="0"/>
          <w:left w:val="single" w:color="C0504D" w:sz="8" w:space="0"/>
          <w:bottom w:val="single" w:color="C0504D" w:sz="8" w:space="0"/>
          <w:right w:val="single" w:color="C0504D" w:sz="8" w:space="0"/>
          <w:insideV w:val="single" w:sz="8" w:space="0"/>
        </w:tcBorders>
      </w:tcPr>
    </w:tblStylePr>
  </w:style>
  <w:style w:type="table" w:styleId="168">
    <w:name w:val="Light Grid Accent 3"/>
    <w:basedOn w:val="12"/>
    <w:qFormat/>
    <w:uiPriority w:val="62"/>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blStylePr w:type="firstRow">
      <w:pPr>
        <w:spacing w:before="0" w:after="0" w:line="240" w:lineRule="auto"/>
      </w:pPr>
      <w:rPr>
        <w:rFonts w:cs="Times New Roman"/>
        <w:b/>
        <w:bCs/>
      </w:rPr>
      <w:tblPr/>
      <w:tcPr>
        <w:tcBorders>
          <w:top w:val="single" w:color="9BBB59" w:sz="8" w:space="0"/>
          <w:left w:val="single" w:color="9BBB59" w:sz="18" w:space="0"/>
          <w:bottom w:val="single" w:color="9BBB59" w:sz="8" w:space="0"/>
          <w:right w:val="single" w:color="9BBB59" w:sz="8" w:space="0"/>
          <w:insideH w:val="nil"/>
          <w:insideV w:val="single" w:sz="8" w:space="0"/>
        </w:tcBorders>
      </w:tcPr>
    </w:tblStylePr>
    <w:tblStylePr w:type="lastRow">
      <w:pPr>
        <w:spacing w:before="0" w:after="0" w:line="240" w:lineRule="auto"/>
      </w:pPr>
      <w:rPr>
        <w:rFonts w:cs="Times New Roman"/>
        <w:b/>
        <w:bCs/>
      </w:rPr>
      <w:tblPr/>
      <w:tcPr>
        <w:tcBorders>
          <w:top w:val="double" w:color="9BBB59" w:sz="6" w:space="0"/>
          <w:left w:val="single" w:color="9BBB59" w:sz="8" w:space="0"/>
          <w:bottom w:val="single" w:color="9BBB59" w:sz="8" w:space="0"/>
          <w:right w:val="single" w:color="9BBB59"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9BBB59" w:sz="8" w:space="0"/>
          <w:left w:val="single" w:color="9BBB59" w:sz="8" w:space="0"/>
          <w:bottom w:val="single" w:color="9BBB59" w:sz="8" w:space="0"/>
          <w:right w:val="single" w:color="9BBB59" w:sz="8" w:space="0"/>
        </w:tcBorders>
      </w:tcPr>
    </w:tblStylePr>
    <w:tblStylePr w:type="band1Vert">
      <w:tblPr/>
      <w:tcPr>
        <w:tcBorders>
          <w:top w:val="single" w:color="9BBB59" w:sz="8" w:space="0"/>
          <w:left w:val="single" w:color="9BBB59" w:sz="8" w:space="0"/>
          <w:bottom w:val="single" w:color="9BBB59" w:sz="8" w:space="0"/>
          <w:right w:val="single" w:color="9BBB59" w:sz="8" w:space="0"/>
        </w:tcBorders>
        <w:shd w:val="clear" w:color="auto" w:fill="E6EED5"/>
      </w:tcPr>
    </w:tblStylePr>
    <w:tblStylePr w:type="band1Horz">
      <w:tblPr/>
      <w:tcPr>
        <w:tcBorders>
          <w:top w:val="single" w:color="9BBB59" w:sz="8" w:space="0"/>
          <w:left w:val="single" w:color="9BBB59" w:sz="8" w:space="0"/>
          <w:bottom w:val="single" w:color="9BBB59" w:sz="8" w:space="0"/>
          <w:right w:val="single" w:color="9BBB59" w:sz="8" w:space="0"/>
          <w:insideV w:val="single" w:sz="8" w:space="0"/>
        </w:tcBorders>
        <w:shd w:val="clear" w:color="auto" w:fill="E6EED5"/>
      </w:tcPr>
    </w:tblStylePr>
    <w:tblStylePr w:type="band2Horz">
      <w:tblPr/>
      <w:tcPr>
        <w:tcBorders>
          <w:top w:val="single" w:color="9BBB59" w:sz="8" w:space="0"/>
          <w:left w:val="single" w:color="9BBB59" w:sz="8" w:space="0"/>
          <w:bottom w:val="single" w:color="9BBB59" w:sz="8" w:space="0"/>
          <w:right w:val="single" w:color="9BBB59" w:sz="8" w:space="0"/>
          <w:insideV w:val="single" w:sz="8" w:space="0"/>
        </w:tcBorders>
      </w:tcPr>
    </w:tblStylePr>
  </w:style>
  <w:style w:type="table" w:styleId="169">
    <w:name w:val="Light Grid Accent 4"/>
    <w:basedOn w:val="12"/>
    <w:qFormat/>
    <w:uiPriority w:val="62"/>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blStylePr w:type="firstRow">
      <w:pPr>
        <w:spacing w:before="0" w:after="0" w:line="240" w:lineRule="auto"/>
      </w:pPr>
      <w:rPr>
        <w:rFonts w:cs="Times New Roman"/>
        <w:b/>
        <w:bCs/>
      </w:rPr>
      <w:tblPr/>
      <w:tcPr>
        <w:tcBorders>
          <w:top w:val="single" w:color="8064A2" w:sz="8" w:space="0"/>
          <w:left w:val="single" w:color="8064A2" w:sz="18" w:space="0"/>
          <w:bottom w:val="single" w:color="8064A2" w:sz="8" w:space="0"/>
          <w:right w:val="single" w:color="8064A2" w:sz="8" w:space="0"/>
          <w:insideH w:val="nil"/>
          <w:insideV w:val="single" w:sz="8" w:space="0"/>
        </w:tcBorders>
      </w:tcPr>
    </w:tblStylePr>
    <w:tblStylePr w:type="lastRow">
      <w:pPr>
        <w:spacing w:before="0" w:after="0" w:line="240" w:lineRule="auto"/>
      </w:pPr>
      <w:rPr>
        <w:rFonts w:cs="Times New Roman"/>
        <w:b/>
        <w:bCs/>
      </w:rPr>
      <w:tblPr/>
      <w:tcPr>
        <w:tcBorders>
          <w:top w:val="double" w:color="8064A2" w:sz="6" w:space="0"/>
          <w:left w:val="single" w:color="8064A2" w:sz="8" w:space="0"/>
          <w:bottom w:val="single" w:color="8064A2" w:sz="8" w:space="0"/>
          <w:right w:val="single" w:color="8064A2"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8064A2" w:sz="8" w:space="0"/>
          <w:left w:val="single" w:color="8064A2" w:sz="8" w:space="0"/>
          <w:bottom w:val="single" w:color="8064A2" w:sz="8" w:space="0"/>
          <w:right w:val="single" w:color="8064A2" w:sz="8" w:space="0"/>
        </w:tcBorders>
      </w:tcPr>
    </w:tblStylePr>
    <w:tblStylePr w:type="band1Vert">
      <w:tblPr/>
      <w:tcPr>
        <w:tcBorders>
          <w:top w:val="single" w:color="8064A2" w:sz="8" w:space="0"/>
          <w:left w:val="single" w:color="8064A2" w:sz="8" w:space="0"/>
          <w:bottom w:val="single" w:color="8064A2" w:sz="8" w:space="0"/>
          <w:right w:val="single" w:color="8064A2" w:sz="8" w:space="0"/>
        </w:tcBorders>
        <w:shd w:val="clear" w:color="auto" w:fill="DFD8E8"/>
      </w:tcPr>
    </w:tblStylePr>
    <w:tblStylePr w:type="band1Horz">
      <w:tblPr/>
      <w:tcPr>
        <w:tcBorders>
          <w:top w:val="single" w:color="8064A2" w:sz="8" w:space="0"/>
          <w:left w:val="single" w:color="8064A2" w:sz="8" w:space="0"/>
          <w:bottom w:val="single" w:color="8064A2" w:sz="8" w:space="0"/>
          <w:right w:val="single" w:color="8064A2" w:sz="8" w:space="0"/>
          <w:insideV w:val="single" w:sz="8" w:space="0"/>
        </w:tcBorders>
        <w:shd w:val="clear" w:color="auto" w:fill="DFD8E8"/>
      </w:tcPr>
    </w:tblStylePr>
    <w:tblStylePr w:type="band2Horz">
      <w:tblPr/>
      <w:tcPr>
        <w:tcBorders>
          <w:top w:val="single" w:color="8064A2" w:sz="8" w:space="0"/>
          <w:left w:val="single" w:color="8064A2" w:sz="8" w:space="0"/>
          <w:bottom w:val="single" w:color="8064A2" w:sz="8" w:space="0"/>
          <w:right w:val="single" w:color="8064A2" w:sz="8" w:space="0"/>
          <w:insideV w:val="single" w:sz="8" w:space="0"/>
        </w:tcBorders>
      </w:tcPr>
    </w:tblStylePr>
  </w:style>
  <w:style w:type="table" w:styleId="170">
    <w:name w:val="Light Grid Accent 5"/>
    <w:basedOn w:val="12"/>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cBorders>
      </w:tcPr>
    </w:tblStylePr>
    <w:tblStylePr w:type="lastRow">
      <w:pPr>
        <w:spacing w:before="0" w:after="0" w:line="240" w:lineRule="auto"/>
      </w:pPr>
      <w:rPr>
        <w:rFonts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BACC6" w:sz="8" w:space="0"/>
          <w:left w:val="single" w:color="4BACC6" w:sz="8" w:space="0"/>
          <w:bottom w:val="single" w:color="4BACC6" w:sz="8" w:space="0"/>
          <w:right w:val="single" w:color="4BACC6" w:sz="8" w:space="0"/>
        </w:tcBorders>
      </w:tcPr>
    </w:tblStylePr>
    <w:tblStylePr w:type="band1Vert">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styleId="171">
    <w:name w:val="Light Grid Accent 6"/>
    <w:basedOn w:val="12"/>
    <w:qFormat/>
    <w:uiPriority w:val="62"/>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blStylePr w:type="firstRow">
      <w:pPr>
        <w:spacing w:before="0" w:after="0" w:line="240" w:lineRule="auto"/>
      </w:pPr>
      <w:rPr>
        <w:rFonts w:cs="Times New Roman"/>
        <w:b/>
        <w:bCs/>
      </w:rPr>
      <w:tblPr/>
      <w:tcPr>
        <w:tcBorders>
          <w:top w:val="single" w:color="F79646" w:sz="8" w:space="0"/>
          <w:left w:val="single" w:color="F79646" w:sz="18" w:space="0"/>
          <w:bottom w:val="single" w:color="F79646" w:sz="8" w:space="0"/>
          <w:right w:val="single" w:color="F79646" w:sz="8" w:space="0"/>
          <w:insideH w:val="nil"/>
          <w:insideV w:val="single" w:sz="8" w:space="0"/>
        </w:tcBorders>
      </w:tcPr>
    </w:tblStylePr>
    <w:tblStylePr w:type="lastRow">
      <w:pPr>
        <w:spacing w:before="0" w:after="0" w:line="240" w:lineRule="auto"/>
      </w:pPr>
      <w:rPr>
        <w:rFonts w:cs="Times New Roman"/>
        <w:b/>
        <w:bCs/>
      </w:rPr>
      <w:tbl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F79646" w:sz="8" w:space="0"/>
          <w:left w:val="single" w:color="F79646" w:sz="8" w:space="0"/>
          <w:bottom w:val="single" w:color="F79646" w:sz="8" w:space="0"/>
          <w:right w:val="single" w:color="F79646" w:sz="8" w:space="0"/>
        </w:tcBorders>
      </w:tcPr>
    </w:tblStylePr>
    <w:tblStylePr w:type="band1Vert">
      <w:tblPr/>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blPr/>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blPr/>
      <w:tcPr>
        <w:tcBorders>
          <w:top w:val="single" w:color="F79646" w:sz="8" w:space="0"/>
          <w:left w:val="single" w:color="F79646" w:sz="8" w:space="0"/>
          <w:bottom w:val="single" w:color="F79646" w:sz="8" w:space="0"/>
          <w:right w:val="single" w:color="F79646" w:sz="8" w:space="0"/>
          <w:insideV w:val="single" w:sz="8" w:space="0"/>
        </w:tcBorders>
      </w:tcPr>
    </w:tblStylePr>
  </w:style>
  <w:style w:type="table" w:styleId="172">
    <w:name w:val="Medium Shading 1"/>
    <w:basedOn w:val="12"/>
    <w:qFormat/>
    <w:uiPriority w:val="63"/>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73">
    <w:name w:val="Medium Shading 1 Accent 1"/>
    <w:basedOn w:val="12"/>
    <w:qFormat/>
    <w:uiPriority w:val="63"/>
    <w:tblPr>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0" w:after="0" w:line="240" w:lineRule="auto"/>
      </w:pPr>
      <w:rPr>
        <w:b/>
        <w:bCs/>
        <w:color w:val="FFFFFF"/>
      </w:rPr>
      <w:tbl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line="240" w:lineRule="auto"/>
      </w:pPr>
      <w:rPr>
        <w:b/>
        <w:bCs/>
      </w:rPr>
      <w:tbl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74">
    <w:name w:val="Medium Shading 1 Accent 2"/>
    <w:basedOn w:val="12"/>
    <w:qFormat/>
    <w:uiPriority w:val="63"/>
    <w:tblPr>
      <w:tblBorders>
        <w:top w:val="single" w:color="CF7B79" w:sz="8" w:space="0"/>
        <w:left w:val="single" w:color="CF7B79" w:sz="8" w:space="0"/>
        <w:bottom w:val="single" w:color="CF7B79" w:sz="8" w:space="0"/>
        <w:right w:val="single" w:color="CF7B79" w:sz="8" w:space="0"/>
        <w:insideH w:val="single" w:color="CF7B79" w:sz="8" w:space="0"/>
      </w:tblBorders>
    </w:tblPr>
    <w:tblStylePr w:type="firstRow">
      <w:pPr>
        <w:spacing w:before="0" w:after="0" w:line="240" w:lineRule="auto"/>
      </w:pPr>
      <w:rPr>
        <w:b/>
        <w:bCs/>
        <w:color w:val="FFFFFF"/>
      </w:rPr>
      <w:tblPr/>
      <w:tcPr>
        <w:tcBorders>
          <w:top w:val="single" w:color="CF7B79" w:sz="8" w:space="0"/>
          <w:left w:val="single" w:color="CF7B79" w:sz="8" w:space="0"/>
          <w:bottom w:val="single" w:color="CF7B79" w:sz="8" w:space="0"/>
          <w:right w:val="single" w:color="CF7B79" w:sz="8" w:space="0"/>
          <w:insideH w:val="nil"/>
          <w:insideV w:val="nil"/>
        </w:tcBorders>
        <w:shd w:val="clear" w:color="auto" w:fill="C0504D"/>
      </w:tcPr>
    </w:tblStylePr>
    <w:tblStylePr w:type="lastRow">
      <w:pPr>
        <w:spacing w:before="0" w:after="0" w:line="240" w:lineRule="auto"/>
      </w:pPr>
      <w:rPr>
        <w:b/>
        <w:bCs/>
      </w:rPr>
      <w:tblPr/>
      <w:tcPr>
        <w:tcBorders>
          <w:top w:val="double" w:color="CF7B79" w:sz="6" w:space="0"/>
          <w:left w:val="single" w:color="CF7B79" w:sz="8" w:space="0"/>
          <w:bottom w:val="single" w:color="CF7B79" w:sz="8" w:space="0"/>
          <w:right w:val="single" w:color="CF7B79" w:sz="8" w:space="0"/>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175">
    <w:name w:val="Medium Shading 1 Accent 3"/>
    <w:basedOn w:val="12"/>
    <w:qFormat/>
    <w:uiPriority w:val="63"/>
    <w:tblPr>
      <w:tblBorders>
        <w:top w:val="single" w:color="B3CC82" w:sz="8" w:space="0"/>
        <w:left w:val="single" w:color="B3CC82" w:sz="8" w:space="0"/>
        <w:bottom w:val="single" w:color="B3CC82" w:sz="8" w:space="0"/>
        <w:right w:val="single" w:color="B3CC82" w:sz="8" w:space="0"/>
        <w:insideH w:val="single" w:color="B3CC82" w:sz="8" w:space="0"/>
      </w:tblBorders>
    </w:tblPr>
    <w:tblStylePr w:type="firstRow">
      <w:pPr>
        <w:spacing w:before="0" w:after="0" w:line="240" w:lineRule="auto"/>
      </w:pPr>
      <w:rPr>
        <w:b/>
        <w:bCs/>
        <w:color w:val="FFFFFF"/>
      </w:rPr>
      <w:tblPr/>
      <w:tcPr>
        <w:tcBorders>
          <w:top w:val="single" w:color="B3CC82" w:sz="8" w:space="0"/>
          <w:left w:val="single" w:color="B3CC82" w:sz="8" w:space="0"/>
          <w:bottom w:val="single" w:color="B3CC82" w:sz="8" w:space="0"/>
          <w:right w:val="single" w:color="B3CC82" w:sz="8" w:space="0"/>
          <w:insideH w:val="nil"/>
          <w:insideV w:val="nil"/>
        </w:tcBorders>
        <w:shd w:val="clear" w:color="auto" w:fill="9BBB59"/>
      </w:tcPr>
    </w:tblStylePr>
    <w:tblStylePr w:type="lastRow">
      <w:pPr>
        <w:spacing w:before="0" w:after="0" w:line="240" w:lineRule="auto"/>
      </w:pPr>
      <w:rPr>
        <w:b/>
        <w:bCs/>
      </w:rPr>
      <w:tblPr/>
      <w:tcPr>
        <w:tcBorders>
          <w:top w:val="double" w:color="B3CC82" w:sz="6" w:space="0"/>
          <w:left w:val="single" w:color="B3CC82" w:sz="8" w:space="0"/>
          <w:bottom w:val="single" w:color="B3CC82" w:sz="8" w:space="0"/>
          <w:right w:val="single" w:color="B3CC82" w:sz="8" w:space="0"/>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176">
    <w:name w:val="Medium Shading 1 Accent 4"/>
    <w:basedOn w:val="12"/>
    <w:qFormat/>
    <w:uiPriority w:val="63"/>
    <w:tblPr>
      <w:tblBorders>
        <w:top w:val="single" w:color="9F8AB9" w:sz="8" w:space="0"/>
        <w:left w:val="single" w:color="9F8AB9" w:sz="8" w:space="0"/>
        <w:bottom w:val="single" w:color="9F8AB9" w:sz="8" w:space="0"/>
        <w:right w:val="single" w:color="9F8AB9" w:sz="8" w:space="0"/>
        <w:insideH w:val="single" w:color="9F8AB9" w:sz="8" w:space="0"/>
      </w:tblBorders>
    </w:tblPr>
    <w:tblStylePr w:type="firstRow">
      <w:pPr>
        <w:spacing w:before="0" w:after="0" w:line="240" w:lineRule="auto"/>
      </w:pPr>
      <w:rPr>
        <w:b/>
        <w:bCs/>
        <w:color w:val="FFFFFF"/>
      </w:rPr>
      <w:tblPr/>
      <w:tcPr>
        <w:tcBorders>
          <w:top w:val="single" w:color="9F8AB9" w:sz="8" w:space="0"/>
          <w:left w:val="single" w:color="9F8AB9" w:sz="8" w:space="0"/>
          <w:bottom w:val="single" w:color="9F8AB9" w:sz="8" w:space="0"/>
          <w:right w:val="single" w:color="9F8AB9" w:sz="8" w:space="0"/>
          <w:insideH w:val="nil"/>
          <w:insideV w:val="nil"/>
        </w:tcBorders>
        <w:shd w:val="clear" w:color="auto" w:fill="8064A2"/>
      </w:tcPr>
    </w:tblStylePr>
    <w:tblStylePr w:type="lastRow">
      <w:pPr>
        <w:spacing w:before="0" w:after="0" w:line="240" w:lineRule="auto"/>
      </w:pPr>
      <w:rPr>
        <w:b/>
        <w:bCs/>
      </w:rPr>
      <w:tblPr/>
      <w:tcPr>
        <w:tcBorders>
          <w:top w:val="double" w:color="9F8AB9" w:sz="6" w:space="0"/>
          <w:left w:val="single" w:color="9F8AB9" w:sz="8" w:space="0"/>
          <w:bottom w:val="single" w:color="9F8AB9" w:sz="8" w:space="0"/>
          <w:right w:val="single" w:color="9F8AB9" w:sz="8" w:space="0"/>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177">
    <w:name w:val="Medium Shading 1 Accent 5"/>
    <w:basedOn w:val="12"/>
    <w:qFormat/>
    <w:uiPriority w:val="63"/>
    <w:tblPr>
      <w:tblBorders>
        <w:top w:val="single" w:color="78C0D4" w:sz="8" w:space="0"/>
        <w:left w:val="single" w:color="78C0D4" w:sz="8" w:space="0"/>
        <w:bottom w:val="single" w:color="78C0D4" w:sz="8" w:space="0"/>
        <w:right w:val="single" w:color="78C0D4" w:sz="8" w:space="0"/>
        <w:insideH w:val="single" w:color="78C0D4" w:sz="8" w:space="0"/>
      </w:tblBorders>
    </w:tblPr>
    <w:tblStylePr w:type="firstRow">
      <w:pPr>
        <w:spacing w:before="0" w:after="0" w:line="240" w:lineRule="auto"/>
      </w:pPr>
      <w:rPr>
        <w:b/>
        <w:bCs/>
        <w:color w:val="FFFFFF"/>
      </w:rPr>
      <w:tblPr/>
      <w:tcPr>
        <w:tcBorders>
          <w:top w:val="single" w:color="78C0D4" w:sz="8" w:space="0"/>
          <w:left w:val="single" w:color="78C0D4" w:sz="8" w:space="0"/>
          <w:bottom w:val="single" w:color="78C0D4" w:sz="8" w:space="0"/>
          <w:right w:val="single" w:color="78C0D4" w:sz="8" w:space="0"/>
          <w:insideH w:val="nil"/>
          <w:insideV w:val="nil"/>
        </w:tcBorders>
        <w:shd w:val="clear" w:color="auto" w:fill="4BACC6"/>
      </w:tcPr>
    </w:tblStylePr>
    <w:tblStylePr w:type="lastRow">
      <w:pPr>
        <w:spacing w:before="0" w:after="0" w:line="240" w:lineRule="auto"/>
      </w:pPr>
      <w:rPr>
        <w:b/>
        <w:bCs/>
      </w:rPr>
      <w:tblPr/>
      <w:tcPr>
        <w:tcBorders>
          <w:top w:val="double" w:color="78C0D4" w:sz="6" w:space="0"/>
          <w:left w:val="single" w:color="78C0D4" w:sz="8" w:space="0"/>
          <w:bottom w:val="single" w:color="78C0D4" w:sz="8" w:space="0"/>
          <w:right w:val="single" w:color="78C0D4" w:sz="8" w:space="0"/>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178">
    <w:name w:val="Medium Shading 1 Accent 6"/>
    <w:basedOn w:val="12"/>
    <w:qFormat/>
    <w:uiPriority w:val="63"/>
    <w:tblPr>
      <w:tblBorders>
        <w:top w:val="single" w:color="F9B074" w:sz="8" w:space="0"/>
        <w:left w:val="single" w:color="F9B074" w:sz="8" w:space="0"/>
        <w:bottom w:val="single" w:color="F9B074" w:sz="8" w:space="0"/>
        <w:right w:val="single" w:color="F9B074" w:sz="8" w:space="0"/>
        <w:insideH w:val="single" w:color="F9B074" w:sz="8" w:space="0"/>
      </w:tblBorders>
    </w:tblPr>
    <w:tblStylePr w:type="firstRow">
      <w:pPr>
        <w:spacing w:before="0" w:after="0" w:line="240" w:lineRule="auto"/>
      </w:pPr>
      <w:rPr>
        <w:b/>
        <w:bCs/>
        <w:color w:val="FFFFFF"/>
      </w:rPr>
      <w:tblPr/>
      <w:tcPr>
        <w:tcBorders>
          <w:top w:val="single" w:color="F9B074" w:sz="8" w:space="0"/>
          <w:left w:val="single" w:color="F9B074" w:sz="8" w:space="0"/>
          <w:bottom w:val="single" w:color="F9B074" w:sz="8" w:space="0"/>
          <w:right w:val="single" w:color="F9B074" w:sz="8" w:space="0"/>
          <w:insideH w:val="nil"/>
          <w:insideV w:val="nil"/>
        </w:tcBorders>
        <w:shd w:val="clear" w:color="auto" w:fill="F79646"/>
      </w:tcPr>
    </w:tblStylePr>
    <w:tblStylePr w:type="lastRow">
      <w:pPr>
        <w:spacing w:before="0" w:after="0" w:line="240" w:lineRule="auto"/>
      </w:pPr>
      <w:rPr>
        <w:b/>
        <w:bCs/>
      </w:rPr>
      <w:tblPr/>
      <w:tcPr>
        <w:tcBorders>
          <w:top w:val="double" w:color="F9B074" w:sz="6" w:space="0"/>
          <w:left w:val="single" w:color="F9B074" w:sz="8" w:space="0"/>
          <w:bottom w:val="single" w:color="F9B074" w:sz="8" w:space="0"/>
          <w:right w:val="single" w:color="F9B074" w:sz="8" w:space="0"/>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179">
    <w:name w:val="Medium Shading 2"/>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000000"/>
      </w:tcPr>
    </w:tblStylePr>
    <w:tblStylePr w:type="lastCol">
      <w:rPr>
        <w:b/>
        <w:bCs/>
        <w:color w:val="FFFFFF"/>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0">
    <w:name w:val="Medium Shading 2 Accent 1"/>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F81B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F81BD"/>
      </w:tcPr>
    </w:tblStylePr>
    <w:tblStylePr w:type="lastCol">
      <w:rPr>
        <w:b/>
        <w:bCs/>
        <w:color w:val="FFFFFF"/>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1">
    <w:name w:val="Medium Shading 2 Accent 2"/>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C0504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C0504D"/>
      </w:tcPr>
    </w:tblStylePr>
    <w:tblStylePr w:type="lastCol">
      <w:rPr>
        <w:b/>
        <w:bCs/>
        <w:color w:val="FFFFFF"/>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2">
    <w:name w:val="Medium Shading 2 Accent 3"/>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3">
    <w:name w:val="Medium Shading 2 Accent 4"/>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8064A2"/>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8064A2"/>
      </w:tcPr>
    </w:tblStylePr>
    <w:tblStylePr w:type="lastCol">
      <w:rPr>
        <w:b/>
        <w:bCs/>
        <w:color w:val="FFFFFF"/>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4">
    <w:name w:val="Medium Shading 2 Accent 5"/>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BACC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BACC6"/>
      </w:tcPr>
    </w:tblStylePr>
    <w:tblStylePr w:type="lastCol">
      <w:rPr>
        <w:b/>
        <w:bCs/>
        <w:color w:val="FFFFFF"/>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5">
    <w:name w:val="Medium Shading 2 Accent 6"/>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F7964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F79646"/>
      </w:tcPr>
    </w:tblStylePr>
    <w:tblStylePr w:type="lastCol">
      <w:rPr>
        <w:b/>
        <w:bCs/>
        <w:color w:val="FFFFFF"/>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6">
    <w:name w:val="Medium List 1"/>
    <w:basedOn w:val="12"/>
    <w:qFormat/>
    <w:uiPriority w:val="65"/>
    <w:rPr>
      <w:color w:val="000000"/>
    </w:rPr>
    <w:tblPr>
      <w:tblBorders>
        <w:top w:val="single" w:color="000000" w:sz="8" w:space="0"/>
        <w:bottom w:val="single" w:color="000000" w:sz="8" w:space="0"/>
      </w:tblBorders>
    </w:tblPr>
    <w:tblStylePr w:type="firstRow">
      <w:rPr>
        <w:rFonts w:cs="Times New Roman"/>
      </w:rPr>
      <w:tblPr/>
      <w:tcPr>
        <w:tcBorders>
          <w:top w:val="nil"/>
          <w:left w:val="single" w:color="000000" w:sz="8" w:space="0"/>
        </w:tcBorders>
      </w:tcPr>
    </w:tblStylePr>
    <w:tblStylePr w:type="lastRow">
      <w:rPr>
        <w:b/>
        <w:bCs/>
        <w:color w:val="1F497D"/>
      </w:rPr>
      <w:tblPr/>
      <w:tcPr>
        <w:tcBorders>
          <w:top w:val="single" w:color="000000" w:sz="8" w:space="0"/>
          <w:left w:val="single" w:color="000000" w:sz="8" w:space="0"/>
        </w:tcBorders>
      </w:tcPr>
    </w:tblStylePr>
    <w:tblStylePr w:type="firstCol">
      <w:rPr>
        <w:b/>
        <w:bCs/>
      </w:rPr>
    </w:tblStylePr>
    <w:tblStylePr w:type="lastCol">
      <w:rPr>
        <w:b/>
        <w:bCs/>
      </w:rPr>
      <w:tblPr/>
      <w:tcPr>
        <w:tcBorders>
          <w:top w:val="single" w:color="000000" w:sz="8" w:space="0"/>
          <w:left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187">
    <w:name w:val="Medium List 1 Accent 1"/>
    <w:basedOn w:val="12"/>
    <w:qFormat/>
    <w:uiPriority w:val="65"/>
    <w:rPr>
      <w:color w:val="000000"/>
    </w:rPr>
    <w:tblPr>
      <w:tblBorders>
        <w:top w:val="single" w:color="4F81BD" w:sz="8" w:space="0"/>
        <w:bottom w:val="single" w:color="4F81BD" w:sz="8" w:space="0"/>
      </w:tblBorders>
    </w:tblPr>
    <w:tblStylePr w:type="firstRow">
      <w:rPr>
        <w:rFonts w:cs="Times New Roman"/>
      </w:rPr>
      <w:tblPr/>
      <w:tcPr>
        <w:tcBorders>
          <w:top w:val="nil"/>
          <w:left w:val="single" w:color="4F81BD" w:sz="8" w:space="0"/>
        </w:tcBorders>
      </w:tcPr>
    </w:tblStylePr>
    <w:tblStylePr w:type="lastRow">
      <w:rPr>
        <w:b/>
        <w:bCs/>
        <w:color w:val="1F497D"/>
      </w:rPr>
      <w:tblPr/>
      <w:tcPr>
        <w:tcBorders>
          <w:top w:val="single" w:color="4F81BD" w:sz="8" w:space="0"/>
          <w:left w:val="single" w:color="4F81BD" w:sz="8" w:space="0"/>
        </w:tcBorders>
      </w:tcPr>
    </w:tblStylePr>
    <w:tblStylePr w:type="firstCol">
      <w:rPr>
        <w:b/>
        <w:bCs/>
      </w:rPr>
    </w:tblStylePr>
    <w:tblStylePr w:type="lastCol">
      <w:rPr>
        <w:b/>
        <w:bCs/>
      </w:rPr>
      <w:tblPr/>
      <w:tcPr>
        <w:tcBorders>
          <w:top w:val="single" w:color="4F81BD" w:sz="8" w:space="0"/>
          <w:left w:val="single" w:color="4F81BD" w:sz="8" w:space="0"/>
        </w:tcBorders>
      </w:tcPr>
    </w:tblStylePr>
    <w:tblStylePr w:type="band1Vert">
      <w:tblPr/>
      <w:tcPr>
        <w:shd w:val="clear" w:color="auto" w:fill="D3DFEE"/>
      </w:tcPr>
    </w:tblStylePr>
    <w:tblStylePr w:type="band1Horz">
      <w:tblPr/>
      <w:tcPr>
        <w:shd w:val="clear" w:color="auto" w:fill="D3DFEE"/>
      </w:tcPr>
    </w:tblStylePr>
  </w:style>
  <w:style w:type="table" w:styleId="188">
    <w:name w:val="Medium List 1 Accent 2"/>
    <w:basedOn w:val="12"/>
    <w:qFormat/>
    <w:uiPriority w:val="65"/>
    <w:rPr>
      <w:color w:val="000000"/>
    </w:rPr>
    <w:tblPr>
      <w:tblBorders>
        <w:top w:val="single" w:color="C0504D" w:sz="8" w:space="0"/>
        <w:bottom w:val="single" w:color="C0504D" w:sz="8" w:space="0"/>
      </w:tblBorders>
    </w:tblPr>
    <w:tblStylePr w:type="firstRow">
      <w:rPr>
        <w:rFonts w:cs="Times New Roman"/>
      </w:rPr>
      <w:tblPr/>
      <w:tcPr>
        <w:tcBorders>
          <w:top w:val="nil"/>
          <w:left w:val="single" w:color="C0504D" w:sz="8" w:space="0"/>
        </w:tcBorders>
      </w:tcPr>
    </w:tblStylePr>
    <w:tblStylePr w:type="lastRow">
      <w:rPr>
        <w:b/>
        <w:bCs/>
        <w:color w:val="1F497D"/>
      </w:rPr>
      <w:tblPr/>
      <w:tcPr>
        <w:tcBorders>
          <w:top w:val="single" w:color="C0504D" w:sz="8" w:space="0"/>
          <w:left w:val="single" w:color="C0504D" w:sz="8" w:space="0"/>
        </w:tcBorders>
      </w:tcPr>
    </w:tblStylePr>
    <w:tblStylePr w:type="firstCol">
      <w:rPr>
        <w:b/>
        <w:bCs/>
      </w:rPr>
    </w:tblStylePr>
    <w:tblStylePr w:type="lastCol">
      <w:rPr>
        <w:b/>
        <w:bCs/>
      </w:rPr>
      <w:tblPr/>
      <w:tcPr>
        <w:tcBorders>
          <w:top w:val="single" w:color="C0504D" w:sz="8" w:space="0"/>
          <w:left w:val="single" w:color="C0504D" w:sz="8" w:space="0"/>
        </w:tcBorders>
      </w:tcPr>
    </w:tblStylePr>
    <w:tblStylePr w:type="band1Vert">
      <w:tblPr/>
      <w:tcPr>
        <w:shd w:val="clear" w:color="auto" w:fill="EFD3D2"/>
      </w:tcPr>
    </w:tblStylePr>
    <w:tblStylePr w:type="band1Horz">
      <w:tblPr/>
      <w:tcPr>
        <w:shd w:val="clear" w:color="auto" w:fill="EFD3D2"/>
      </w:tcPr>
    </w:tblStylePr>
  </w:style>
  <w:style w:type="table" w:styleId="189">
    <w:name w:val="Medium List 1 Accent 3"/>
    <w:basedOn w:val="12"/>
    <w:qFormat/>
    <w:uiPriority w:val="65"/>
    <w:rPr>
      <w:color w:val="000000"/>
    </w:rPr>
    <w:tblPr>
      <w:tblBorders>
        <w:top w:val="single" w:color="9BBB59" w:sz="8" w:space="0"/>
        <w:bottom w:val="single" w:color="9BBB59" w:sz="8" w:space="0"/>
      </w:tblBorders>
    </w:tblPr>
    <w:tblStylePr w:type="firstRow">
      <w:rPr>
        <w:rFonts w:cs="Times New Roman"/>
      </w:rPr>
      <w:tblPr/>
      <w:tcPr>
        <w:tcBorders>
          <w:top w:val="nil"/>
          <w:left w:val="single" w:color="9BBB59" w:sz="8" w:space="0"/>
        </w:tcBorders>
      </w:tcPr>
    </w:tblStylePr>
    <w:tblStylePr w:type="lastRow">
      <w:rPr>
        <w:b/>
        <w:bCs/>
        <w:color w:val="1F497D"/>
      </w:rPr>
      <w:tblPr/>
      <w:tcPr>
        <w:tcBorders>
          <w:top w:val="single" w:color="9BBB59" w:sz="8" w:space="0"/>
          <w:left w:val="single" w:color="9BBB59" w:sz="8" w:space="0"/>
        </w:tcBorders>
      </w:tcPr>
    </w:tblStylePr>
    <w:tblStylePr w:type="firstCol">
      <w:rPr>
        <w:b/>
        <w:bCs/>
      </w:rPr>
    </w:tblStylePr>
    <w:tblStylePr w:type="lastCol">
      <w:rPr>
        <w:b/>
        <w:bCs/>
      </w:rPr>
      <w:tblPr/>
      <w:tcPr>
        <w:tcBorders>
          <w:top w:val="single" w:color="9BBB59" w:sz="8" w:space="0"/>
          <w:left w:val="single" w:color="9BBB59" w:sz="8" w:space="0"/>
        </w:tcBorders>
      </w:tcPr>
    </w:tblStylePr>
    <w:tblStylePr w:type="band1Vert">
      <w:tblPr/>
      <w:tcPr>
        <w:shd w:val="clear" w:color="auto" w:fill="E6EED5"/>
      </w:tcPr>
    </w:tblStylePr>
    <w:tblStylePr w:type="band1Horz">
      <w:tblPr/>
      <w:tcPr>
        <w:shd w:val="clear" w:color="auto" w:fill="E6EED5"/>
      </w:tcPr>
    </w:tblStylePr>
  </w:style>
  <w:style w:type="table" w:styleId="190">
    <w:name w:val="Medium List 1 Accent 4"/>
    <w:basedOn w:val="12"/>
    <w:qFormat/>
    <w:uiPriority w:val="65"/>
    <w:rPr>
      <w:color w:val="000000"/>
    </w:rPr>
    <w:tblPr>
      <w:tblBorders>
        <w:top w:val="single" w:color="8064A2" w:sz="8" w:space="0"/>
        <w:bottom w:val="single" w:color="8064A2" w:sz="8" w:space="0"/>
      </w:tblBorders>
    </w:tblPr>
    <w:tblStylePr w:type="firstRow">
      <w:rPr>
        <w:rFonts w:cs="Times New Roman"/>
      </w:rPr>
      <w:tblPr/>
      <w:tcPr>
        <w:tcBorders>
          <w:top w:val="nil"/>
          <w:left w:val="single" w:color="8064A2" w:sz="8" w:space="0"/>
        </w:tcBorders>
      </w:tcPr>
    </w:tblStylePr>
    <w:tblStylePr w:type="lastRow">
      <w:rPr>
        <w:b/>
        <w:bCs/>
        <w:color w:val="1F497D"/>
      </w:rPr>
      <w:tblPr/>
      <w:tcPr>
        <w:tcBorders>
          <w:top w:val="single" w:color="8064A2" w:sz="8" w:space="0"/>
          <w:left w:val="single" w:color="8064A2" w:sz="8" w:space="0"/>
        </w:tcBorders>
      </w:tcPr>
    </w:tblStylePr>
    <w:tblStylePr w:type="firstCol">
      <w:rPr>
        <w:b/>
        <w:bCs/>
      </w:rPr>
    </w:tblStylePr>
    <w:tblStylePr w:type="lastCol">
      <w:rPr>
        <w:b/>
        <w:bCs/>
      </w:rPr>
      <w:tblPr/>
      <w:tcPr>
        <w:tcBorders>
          <w:top w:val="single" w:color="8064A2" w:sz="8" w:space="0"/>
          <w:left w:val="single" w:color="8064A2" w:sz="8" w:space="0"/>
        </w:tcBorders>
      </w:tcPr>
    </w:tblStylePr>
    <w:tblStylePr w:type="band1Vert">
      <w:tblPr/>
      <w:tcPr>
        <w:shd w:val="clear" w:color="auto" w:fill="DFD8E8"/>
      </w:tcPr>
    </w:tblStylePr>
    <w:tblStylePr w:type="band1Horz">
      <w:tblPr/>
      <w:tcPr>
        <w:shd w:val="clear" w:color="auto" w:fill="DFD8E8"/>
      </w:tcPr>
    </w:tblStylePr>
  </w:style>
  <w:style w:type="table" w:styleId="191">
    <w:name w:val="Medium List 1 Accent 5"/>
    <w:basedOn w:val="12"/>
    <w:qFormat/>
    <w:uiPriority w:val="65"/>
    <w:rPr>
      <w:color w:val="000000"/>
    </w:rPr>
    <w:tblPr>
      <w:tblBorders>
        <w:top w:val="single" w:color="4BACC6" w:sz="8" w:space="0"/>
        <w:bottom w:val="single" w:color="4BACC6" w:sz="8" w:space="0"/>
      </w:tblBorders>
    </w:tblPr>
    <w:tblStylePr w:type="firstRow">
      <w:rPr>
        <w:rFonts w:cs="Times New Roman"/>
      </w:rPr>
      <w:tblPr/>
      <w:tcPr>
        <w:tcBorders>
          <w:top w:val="nil"/>
          <w:left w:val="single" w:color="4BACC6" w:sz="8" w:space="0"/>
        </w:tcBorders>
      </w:tcPr>
    </w:tblStylePr>
    <w:tblStylePr w:type="lastRow">
      <w:rPr>
        <w:b/>
        <w:bCs/>
        <w:color w:val="1F497D"/>
      </w:rPr>
      <w:tblPr/>
      <w:tcPr>
        <w:tcBorders>
          <w:top w:val="single" w:color="4BACC6" w:sz="8" w:space="0"/>
          <w:left w:val="single" w:color="4BACC6" w:sz="8" w:space="0"/>
        </w:tcBorders>
      </w:tcPr>
    </w:tblStylePr>
    <w:tblStylePr w:type="firstCol">
      <w:rPr>
        <w:b/>
        <w:bCs/>
      </w:rPr>
    </w:tblStylePr>
    <w:tblStylePr w:type="lastCol">
      <w:rPr>
        <w:b/>
        <w:bCs/>
      </w:rPr>
      <w:tblPr/>
      <w:tcPr>
        <w:tcBorders>
          <w:top w:val="single" w:color="4BACC6" w:sz="8" w:space="0"/>
          <w:left w:val="single" w:color="4BACC6" w:sz="8" w:space="0"/>
        </w:tcBorders>
      </w:tcPr>
    </w:tblStylePr>
    <w:tblStylePr w:type="band1Vert">
      <w:tblPr/>
      <w:tcPr>
        <w:shd w:val="clear" w:color="auto" w:fill="D2EAF1"/>
      </w:tcPr>
    </w:tblStylePr>
    <w:tblStylePr w:type="band1Horz">
      <w:tblPr/>
      <w:tcPr>
        <w:shd w:val="clear" w:color="auto" w:fill="D2EAF1"/>
      </w:tcPr>
    </w:tblStylePr>
  </w:style>
  <w:style w:type="table" w:styleId="192">
    <w:name w:val="Medium List 1 Accent 6"/>
    <w:basedOn w:val="12"/>
    <w:qFormat/>
    <w:uiPriority w:val="65"/>
    <w:rPr>
      <w:color w:val="000000"/>
    </w:rPr>
    <w:tblPr>
      <w:tblBorders>
        <w:top w:val="single" w:color="F79646" w:sz="8" w:space="0"/>
        <w:bottom w:val="single" w:color="F79646" w:sz="8" w:space="0"/>
      </w:tblBorders>
    </w:tblPr>
    <w:tblStylePr w:type="firstRow">
      <w:rPr>
        <w:rFonts w:cs="Times New Roman"/>
      </w:rPr>
      <w:tblPr/>
      <w:tcPr>
        <w:tcBorders>
          <w:top w:val="nil"/>
          <w:left w:val="single" w:color="F79646" w:sz="8" w:space="0"/>
        </w:tcBorders>
      </w:tcPr>
    </w:tblStylePr>
    <w:tblStylePr w:type="lastRow">
      <w:rPr>
        <w:b/>
        <w:bCs/>
        <w:color w:val="1F497D"/>
      </w:rPr>
      <w:tblPr/>
      <w:tcPr>
        <w:tcBorders>
          <w:top w:val="single" w:color="F79646" w:sz="8" w:space="0"/>
          <w:left w:val="single" w:color="F79646" w:sz="8" w:space="0"/>
        </w:tcBorders>
      </w:tcPr>
    </w:tblStylePr>
    <w:tblStylePr w:type="firstCol">
      <w:rPr>
        <w:b/>
        <w:bCs/>
      </w:rPr>
    </w:tblStylePr>
    <w:tblStylePr w:type="lastCol">
      <w:rPr>
        <w:b/>
        <w:bCs/>
      </w:rPr>
      <w:tblPr/>
      <w:tcPr>
        <w:tcBorders>
          <w:top w:val="single" w:color="F79646" w:sz="8" w:space="0"/>
          <w:left w:val="single" w:color="F79646" w:sz="8" w:space="0"/>
        </w:tcBorders>
      </w:tcPr>
    </w:tblStylePr>
    <w:tblStylePr w:type="band1Vert">
      <w:tblPr/>
      <w:tcPr>
        <w:shd w:val="clear" w:color="auto" w:fill="FDE4D0"/>
      </w:tcPr>
    </w:tblStylePr>
    <w:tblStylePr w:type="band1Horz">
      <w:tblPr/>
      <w:tcPr>
        <w:shd w:val="clear" w:color="auto" w:fill="FDE4D0"/>
      </w:tcPr>
    </w:tblStylePr>
  </w:style>
  <w:style w:type="table" w:styleId="193">
    <w:name w:val="Medium List 2"/>
    <w:basedOn w:val="12"/>
    <w:qFormat/>
    <w:uiPriority w:val="66"/>
    <w:rPr>
      <w:rFonts w:ascii="SimSun" w:hAnsi="SimSun" w:eastAsia="Courier New"/>
      <w:color w:val="000000"/>
    </w:rPr>
    <w:tblPr>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single" w:color="000000" w:sz="24" w:space="0"/>
          <w:bottom w:val="nil"/>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nil"/>
          <w:bottom w:val="single" w:color="000000"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94">
    <w:name w:val="Medium List 2 Accent 1"/>
    <w:basedOn w:val="12"/>
    <w:qFormat/>
    <w:uiPriority w:val="66"/>
    <w:rPr>
      <w:rFonts w:ascii="SimSun" w:hAnsi="SimSun" w:eastAsia="Courier New"/>
      <w:color w:val="000000"/>
    </w:rPr>
    <w:tblPr>
      <w:tblBorders>
        <w:top w:val="single" w:color="4F81BD" w:sz="8" w:space="0"/>
        <w:left w:val="single" w:color="4F81BD" w:sz="8" w:space="0"/>
        <w:bottom w:val="single" w:color="4F81BD" w:sz="8" w:space="0"/>
        <w:right w:val="single" w:color="4F81BD" w:sz="8" w:space="0"/>
      </w:tblBorders>
    </w:tblPr>
    <w:tblStylePr w:type="firstRow">
      <w:rPr>
        <w:sz w:val="24"/>
        <w:szCs w:val="24"/>
      </w:rPr>
      <w:tblPr/>
      <w:tcPr>
        <w:tcBorders>
          <w:top w:val="nil"/>
          <w:left w:val="single" w:color="4F81BD" w:sz="24" w:space="0"/>
          <w:bottom w:val="nil"/>
          <w:right w:val="nil"/>
          <w:insideH w:val="nil"/>
          <w:insideV w:val="nil"/>
        </w:tcBorders>
        <w:shd w:val="clear" w:color="auto" w:fill="FFFFFF"/>
      </w:tcPr>
    </w:tblStylePr>
    <w:tblStylePr w:type="lastRow">
      <w:tblPr/>
      <w:tcPr>
        <w:tcBorders>
          <w:top w:val="single" w:color="4F81BD" w:sz="8" w:space="0"/>
          <w:left w:val="nil"/>
          <w:bottom w:val="nil"/>
          <w:right w:val="nil"/>
          <w:insideH w:val="nil"/>
          <w:insideV w:val="nil"/>
        </w:tcBorders>
        <w:shd w:val="clear" w:color="auto" w:fill="FFFFFF"/>
      </w:tcPr>
    </w:tblStylePr>
    <w:tblStylePr w:type="firstCol">
      <w:tblPr/>
      <w:tcPr>
        <w:tcBorders>
          <w:top w:val="nil"/>
          <w:left w:val="nil"/>
          <w:bottom w:val="nil"/>
          <w:right w:val="single" w:color="4F81BD" w:sz="8" w:space="0"/>
          <w:insideH w:val="nil"/>
          <w:insideV w:val="nil"/>
        </w:tcBorders>
        <w:shd w:val="clear" w:color="auto" w:fill="FFFFFF"/>
      </w:tcPr>
    </w:tblStylePr>
    <w:tblStylePr w:type="lastCol">
      <w:tblPr/>
      <w:tcPr>
        <w:tcBorders>
          <w:top w:val="nil"/>
          <w:left w:val="nil"/>
          <w:bottom w:val="single" w:color="4F81B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195">
    <w:name w:val="Medium List 2 Accent 2"/>
    <w:basedOn w:val="12"/>
    <w:qFormat/>
    <w:uiPriority w:val="66"/>
    <w:rPr>
      <w:rFonts w:ascii="SimSun" w:hAnsi="SimSun" w:eastAsia="Courier New"/>
      <w:color w:val="000000"/>
    </w:rPr>
    <w:tblPr>
      <w:tblBorders>
        <w:top w:val="single" w:color="C0504D" w:sz="8" w:space="0"/>
        <w:left w:val="single" w:color="C0504D" w:sz="8" w:space="0"/>
        <w:bottom w:val="single" w:color="C0504D" w:sz="8" w:space="0"/>
        <w:right w:val="single" w:color="C0504D" w:sz="8" w:space="0"/>
      </w:tblBorders>
    </w:tblPr>
    <w:tblStylePr w:type="firstRow">
      <w:rPr>
        <w:sz w:val="24"/>
        <w:szCs w:val="24"/>
      </w:rPr>
      <w:tblPr/>
      <w:tcPr>
        <w:tcBorders>
          <w:top w:val="nil"/>
          <w:left w:val="single" w:color="C0504D" w:sz="24" w:space="0"/>
          <w:bottom w:val="nil"/>
          <w:right w:val="nil"/>
          <w:insideH w:val="nil"/>
          <w:insideV w:val="nil"/>
        </w:tcBorders>
        <w:shd w:val="clear" w:color="auto" w:fill="FFFFFF"/>
      </w:tcPr>
    </w:tblStylePr>
    <w:tblStylePr w:type="lastRow">
      <w:tblPr/>
      <w:tcPr>
        <w:tcBorders>
          <w:top w:val="single" w:color="C0504D" w:sz="8" w:space="0"/>
          <w:left w:val="nil"/>
          <w:bottom w:val="nil"/>
          <w:right w:val="nil"/>
          <w:insideH w:val="nil"/>
          <w:insideV w:val="nil"/>
        </w:tcBorders>
        <w:shd w:val="clear" w:color="auto" w:fill="FFFFFF"/>
      </w:tcPr>
    </w:tblStylePr>
    <w:tblStylePr w:type="firstCol">
      <w:tblPr/>
      <w:tcPr>
        <w:tcBorders>
          <w:top w:val="nil"/>
          <w:left w:val="nil"/>
          <w:bottom w:val="nil"/>
          <w:right w:val="single" w:color="C0504D" w:sz="8" w:space="0"/>
          <w:insideH w:val="nil"/>
          <w:insideV w:val="nil"/>
        </w:tcBorders>
        <w:shd w:val="clear" w:color="auto" w:fill="FFFFFF"/>
      </w:tcPr>
    </w:tblStylePr>
    <w:tblStylePr w:type="lastCol">
      <w:tblPr/>
      <w:tcPr>
        <w:tcBorders>
          <w:top w:val="nil"/>
          <w:left w:val="nil"/>
          <w:bottom w:val="single" w:color="C0504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196">
    <w:name w:val="Medium List 2 Accent 3"/>
    <w:basedOn w:val="12"/>
    <w:qFormat/>
    <w:uiPriority w:val="66"/>
    <w:rPr>
      <w:rFonts w:ascii="SimSun" w:hAnsi="SimSun" w:eastAsia="Courier New"/>
      <w:color w:val="000000"/>
    </w:rPr>
    <w:tblPr>
      <w:tblBorders>
        <w:top w:val="single" w:color="9BBB59" w:sz="8" w:space="0"/>
        <w:left w:val="single" w:color="9BBB59" w:sz="8" w:space="0"/>
        <w:bottom w:val="single" w:color="9BBB59" w:sz="8" w:space="0"/>
        <w:right w:val="single" w:color="9BBB59" w:sz="8" w:space="0"/>
      </w:tblBorders>
    </w:tblPr>
    <w:tblStylePr w:type="firstRow">
      <w:rPr>
        <w:sz w:val="24"/>
        <w:szCs w:val="24"/>
      </w:rPr>
      <w:tblPr/>
      <w:tcPr>
        <w:tcBorders>
          <w:top w:val="nil"/>
          <w:left w:val="single" w:color="9BBB59" w:sz="24" w:space="0"/>
          <w:bottom w:val="nil"/>
          <w:right w:val="nil"/>
          <w:insideH w:val="nil"/>
          <w:insideV w:val="nil"/>
        </w:tcBorders>
        <w:shd w:val="clear" w:color="auto" w:fill="FFFFFF"/>
      </w:tcPr>
    </w:tblStylePr>
    <w:tblStylePr w:type="lastRow">
      <w:tblPr/>
      <w:tcPr>
        <w:tcBorders>
          <w:top w:val="single" w:color="9BBB59" w:sz="8" w:space="0"/>
          <w:left w:val="nil"/>
          <w:bottom w:val="nil"/>
          <w:right w:val="nil"/>
          <w:insideH w:val="nil"/>
          <w:insideV w:val="nil"/>
        </w:tcBorders>
        <w:shd w:val="clear" w:color="auto" w:fill="FFFFFF"/>
      </w:tcPr>
    </w:tblStylePr>
    <w:tblStylePr w:type="firstCol">
      <w:tblPr/>
      <w:tcPr>
        <w:tcBorders>
          <w:top w:val="nil"/>
          <w:left w:val="nil"/>
          <w:bottom w:val="nil"/>
          <w:right w:val="single" w:color="9BBB59" w:sz="8" w:space="0"/>
          <w:insideH w:val="nil"/>
          <w:insideV w:val="nil"/>
        </w:tcBorders>
        <w:shd w:val="clear" w:color="auto" w:fill="FFFFFF"/>
      </w:tcPr>
    </w:tblStylePr>
    <w:tblStylePr w:type="lastCol">
      <w:tblPr/>
      <w:tcPr>
        <w:tcBorders>
          <w:top w:val="nil"/>
          <w:left w:val="nil"/>
          <w:bottom w:val="single" w:color="9BBB59"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197">
    <w:name w:val="Medium List 2 Accent 4"/>
    <w:basedOn w:val="12"/>
    <w:qFormat/>
    <w:uiPriority w:val="66"/>
    <w:rPr>
      <w:rFonts w:ascii="SimSun" w:hAnsi="SimSun" w:eastAsia="Courier New"/>
      <w:color w:val="000000"/>
    </w:rPr>
    <w:tblPr>
      <w:tblBorders>
        <w:top w:val="single" w:color="8064A2" w:sz="8" w:space="0"/>
        <w:left w:val="single" w:color="8064A2" w:sz="8" w:space="0"/>
        <w:bottom w:val="single" w:color="8064A2" w:sz="8" w:space="0"/>
        <w:right w:val="single" w:color="8064A2" w:sz="8" w:space="0"/>
      </w:tblBorders>
    </w:tblPr>
    <w:tblStylePr w:type="firstRow">
      <w:rPr>
        <w:sz w:val="24"/>
        <w:szCs w:val="24"/>
      </w:rPr>
      <w:tblPr/>
      <w:tcPr>
        <w:tcBorders>
          <w:top w:val="nil"/>
          <w:left w:val="single" w:color="8064A2" w:sz="24" w:space="0"/>
          <w:bottom w:val="nil"/>
          <w:right w:val="nil"/>
          <w:insideH w:val="nil"/>
          <w:insideV w:val="nil"/>
        </w:tcBorders>
        <w:shd w:val="clear" w:color="auto" w:fill="FFFFFF"/>
      </w:tcPr>
    </w:tblStylePr>
    <w:tblStylePr w:type="lastRow">
      <w:tblPr/>
      <w:tcPr>
        <w:tcBorders>
          <w:top w:val="single" w:color="8064A2" w:sz="8" w:space="0"/>
          <w:left w:val="nil"/>
          <w:bottom w:val="nil"/>
          <w:right w:val="nil"/>
          <w:insideH w:val="nil"/>
          <w:insideV w:val="nil"/>
        </w:tcBorders>
        <w:shd w:val="clear" w:color="auto" w:fill="FFFFFF"/>
      </w:tcPr>
    </w:tblStylePr>
    <w:tblStylePr w:type="firstCol">
      <w:tblPr/>
      <w:tcPr>
        <w:tcBorders>
          <w:top w:val="nil"/>
          <w:left w:val="nil"/>
          <w:bottom w:val="nil"/>
          <w:right w:val="single" w:color="8064A2" w:sz="8" w:space="0"/>
          <w:insideH w:val="nil"/>
          <w:insideV w:val="nil"/>
        </w:tcBorders>
        <w:shd w:val="clear" w:color="auto" w:fill="FFFFFF"/>
      </w:tcPr>
    </w:tblStylePr>
    <w:tblStylePr w:type="lastCol">
      <w:tblPr/>
      <w:tcPr>
        <w:tcBorders>
          <w:top w:val="nil"/>
          <w:left w:val="nil"/>
          <w:bottom w:val="single" w:color="8064A2"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198">
    <w:name w:val="Medium List 2 Accent 5"/>
    <w:basedOn w:val="12"/>
    <w:qFormat/>
    <w:uiPriority w:val="66"/>
    <w:rPr>
      <w:rFonts w:ascii="SimSun" w:hAnsi="SimSun" w:eastAsia="Courier New"/>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cBorders>
        <w:shd w:val="clear" w:color="auto" w:fill="FFFFFF"/>
      </w:tcPr>
    </w:tblStylePr>
    <w:tblStylePr w:type="lastRow">
      <w:tblPr/>
      <w:tcPr>
        <w:tcBorders>
          <w:top w:val="single" w:color="4BACC6" w:sz="8" w:space="0"/>
          <w:left w:val="nil"/>
          <w:bottom w:val="nil"/>
          <w:right w:val="nil"/>
          <w:insideH w:val="nil"/>
          <w:insideV w:val="nil"/>
        </w:tcBorders>
        <w:shd w:val="clear" w:color="auto" w:fill="FFFFFF"/>
      </w:tcPr>
    </w:tblStylePr>
    <w:tblStylePr w:type="firstCol">
      <w:tblPr/>
      <w:tcPr>
        <w:tcBorders>
          <w:top w:val="nil"/>
          <w:left w:val="nil"/>
          <w:bottom w:val="nil"/>
          <w:right w:val="single" w:color="4BACC6" w:sz="8" w:space="0"/>
          <w:insideH w:val="nil"/>
          <w:insideV w:val="nil"/>
        </w:tcBorders>
        <w:shd w:val="clear" w:color="auto" w:fill="FFFFFF"/>
      </w:tcPr>
    </w:tblStylePr>
    <w:tblStylePr w:type="lastCol">
      <w:tblPr/>
      <w:tcPr>
        <w:tcBorders>
          <w:top w:val="nil"/>
          <w:left w:val="nil"/>
          <w:bottom w:val="single" w:color="4BACC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199">
    <w:name w:val="Medium List 2 Accent 6"/>
    <w:basedOn w:val="12"/>
    <w:qFormat/>
    <w:uiPriority w:val="66"/>
    <w:rPr>
      <w:rFonts w:ascii="SimSun" w:hAnsi="SimSun" w:eastAsia="Courier New"/>
      <w:color w:val="000000"/>
    </w:rPr>
    <w:tblPr>
      <w:tblBorders>
        <w:top w:val="single" w:color="F79646" w:sz="8" w:space="0"/>
        <w:left w:val="single" w:color="F79646" w:sz="8" w:space="0"/>
        <w:bottom w:val="single" w:color="F79646" w:sz="8" w:space="0"/>
        <w:right w:val="single" w:color="F79646" w:sz="8" w:space="0"/>
      </w:tblBorders>
    </w:tblPr>
    <w:tblStylePr w:type="firstRow">
      <w:rPr>
        <w:sz w:val="24"/>
        <w:szCs w:val="24"/>
      </w:rPr>
      <w:tblPr/>
      <w:tcPr>
        <w:tcBorders>
          <w:top w:val="nil"/>
          <w:left w:val="single" w:color="F79646" w:sz="24" w:space="0"/>
          <w:bottom w:val="nil"/>
          <w:right w:val="nil"/>
          <w:insideH w:val="nil"/>
          <w:insideV w:val="nil"/>
        </w:tcBorders>
        <w:shd w:val="clear" w:color="auto" w:fill="FFFFFF"/>
      </w:tcPr>
    </w:tblStylePr>
    <w:tblStylePr w:type="lastRow">
      <w:tblPr/>
      <w:tcPr>
        <w:tcBorders>
          <w:top w:val="single" w:color="F79646" w:sz="8" w:space="0"/>
          <w:left w:val="nil"/>
          <w:bottom w:val="nil"/>
          <w:right w:val="nil"/>
          <w:insideH w:val="nil"/>
          <w:insideV w:val="nil"/>
        </w:tcBorders>
        <w:shd w:val="clear" w:color="auto" w:fill="FFFFFF"/>
      </w:tcPr>
    </w:tblStylePr>
    <w:tblStylePr w:type="firstCol">
      <w:tblPr/>
      <w:tcPr>
        <w:tcBorders>
          <w:top w:val="nil"/>
          <w:left w:val="nil"/>
          <w:bottom w:val="nil"/>
          <w:right w:val="single" w:color="F79646" w:sz="8" w:space="0"/>
          <w:insideH w:val="nil"/>
          <w:insideV w:val="nil"/>
        </w:tcBorders>
        <w:shd w:val="clear" w:color="auto" w:fill="FFFFFF"/>
      </w:tcPr>
    </w:tblStylePr>
    <w:tblStylePr w:type="lastCol">
      <w:tblPr/>
      <w:tcPr>
        <w:tcBorders>
          <w:top w:val="nil"/>
          <w:left w:val="nil"/>
          <w:bottom w:val="single" w:color="F7964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200">
    <w:name w:val="Medium Grid 1"/>
    <w:basedOn w:val="12"/>
    <w:qFormat/>
    <w:uiPriority w:val="67"/>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201">
    <w:name w:val="Medium Grid 1 Accent 1"/>
    <w:basedOn w:val="12"/>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blPr/>
      <w:tcPr>
        <w:tcBorders>
          <w:top w:val="single" w:color="7BA0CD" w:sz="18" w:space="0"/>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202">
    <w:name w:val="Medium Grid 1 Accent 2"/>
    <w:basedOn w:val="12"/>
    <w:qFormat/>
    <w:uiPriority w:val="67"/>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203">
    <w:name w:val="Medium Grid 1 Accent 3"/>
    <w:basedOn w:val="12"/>
    <w:qFormat/>
    <w:uiPriority w:val="67"/>
    <w:tblPr>
      <w:tblBorders>
        <w:top w:val="single" w:color="B3CC82" w:sz="8" w:space="0"/>
        <w:left w:val="single" w:color="B3CC82" w:sz="8" w:space="0"/>
        <w:bottom w:val="single" w:color="B3CC82" w:sz="8" w:space="0"/>
        <w:right w:val="single" w:color="B3CC82" w:sz="8" w:space="0"/>
        <w:insideH w:val="single" w:color="B3CC82" w:sz="8" w:space="0"/>
        <w:insideV w:val="single" w:color="B3CC82" w:sz="8" w:space="0"/>
      </w:tblBorders>
    </w:tblPr>
    <w:tcPr>
      <w:shd w:val="clear" w:color="auto" w:fill="E6EED5"/>
    </w:tcPr>
    <w:tblStylePr w:type="firstRow">
      <w:rPr>
        <w:b/>
        <w:bCs/>
      </w:rPr>
    </w:tblStylePr>
    <w:tblStylePr w:type="lastRow">
      <w:rPr>
        <w:b/>
        <w:bCs/>
      </w:rPr>
      <w:tblPr/>
      <w:tcPr>
        <w:tcBorders>
          <w:top w:val="single" w:color="B3CC82" w:sz="18" w:space="0"/>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204">
    <w:name w:val="Medium Grid 1 Accent 4"/>
    <w:basedOn w:val="12"/>
    <w:qFormat/>
    <w:uiPriority w:val="67"/>
    <w:tblPr>
      <w:tblBorders>
        <w:top w:val="single" w:color="9F8AB9" w:sz="8" w:space="0"/>
        <w:left w:val="single" w:color="9F8AB9" w:sz="8" w:space="0"/>
        <w:bottom w:val="single" w:color="9F8AB9" w:sz="8" w:space="0"/>
        <w:right w:val="single" w:color="9F8AB9" w:sz="8" w:space="0"/>
        <w:insideH w:val="single" w:color="9F8AB9" w:sz="8" w:space="0"/>
        <w:insideV w:val="single" w:color="9F8AB9" w:sz="8" w:space="0"/>
      </w:tblBorders>
    </w:tblPr>
    <w:tcPr>
      <w:shd w:val="clear" w:color="auto" w:fill="DFD8E8"/>
    </w:tcPr>
    <w:tblStylePr w:type="firstRow">
      <w:rPr>
        <w:b/>
        <w:bCs/>
      </w:rPr>
    </w:tblStylePr>
    <w:tblStylePr w:type="lastRow">
      <w:rPr>
        <w:b/>
        <w:bCs/>
      </w:rPr>
      <w:tblPr/>
      <w:tcPr>
        <w:tcBorders>
          <w:top w:val="single" w:color="9F8AB9" w:sz="18" w:space="0"/>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205">
    <w:name w:val="Medium Grid 1 Accent 5"/>
    <w:basedOn w:val="12"/>
    <w:qFormat/>
    <w:uiPriority w:val="67"/>
    <w:tblPr>
      <w:tblBorders>
        <w:top w:val="single" w:color="78C0D4" w:sz="8" w:space="0"/>
        <w:left w:val="single" w:color="78C0D4" w:sz="8" w:space="0"/>
        <w:bottom w:val="single" w:color="78C0D4" w:sz="8" w:space="0"/>
        <w:right w:val="single" w:color="78C0D4" w:sz="8" w:space="0"/>
        <w:insideH w:val="single" w:color="78C0D4" w:sz="8" w:space="0"/>
        <w:insideV w:val="single" w:color="78C0D4" w:sz="8" w:space="0"/>
      </w:tblBorders>
    </w:tblPr>
    <w:tcPr>
      <w:shd w:val="clear" w:color="auto" w:fill="D2EAF1"/>
    </w:tcPr>
    <w:tblStylePr w:type="firstRow">
      <w:rPr>
        <w:b/>
        <w:bCs/>
      </w:rPr>
    </w:tblStylePr>
    <w:tblStylePr w:type="lastRow">
      <w:rPr>
        <w:b/>
        <w:bCs/>
      </w:rPr>
      <w:tblPr/>
      <w:tcPr>
        <w:tcBorders>
          <w:top w:val="single" w:color="78C0D4" w:sz="18" w:space="0"/>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206">
    <w:name w:val="Medium Grid 1 Accent 6"/>
    <w:basedOn w:val="12"/>
    <w:qFormat/>
    <w:uiPriority w:val="67"/>
    <w:tblPr>
      <w:tblBorders>
        <w:top w:val="single" w:color="F9B074" w:sz="8" w:space="0"/>
        <w:left w:val="single" w:color="F9B074" w:sz="8" w:space="0"/>
        <w:bottom w:val="single" w:color="F9B074" w:sz="8" w:space="0"/>
        <w:right w:val="single" w:color="F9B074" w:sz="8" w:space="0"/>
        <w:insideH w:val="single" w:color="F9B074" w:sz="8" w:space="0"/>
        <w:insideV w:val="single" w:color="F9B074" w:sz="8" w:space="0"/>
      </w:tblBorders>
    </w:tblPr>
    <w:tcPr>
      <w:shd w:val="clear" w:color="auto" w:fill="FDE4D0"/>
    </w:tcPr>
    <w:tblStylePr w:type="firstRow">
      <w:rPr>
        <w:b/>
        <w:bCs/>
      </w:rPr>
    </w:tblStylePr>
    <w:tblStylePr w:type="lastRow">
      <w:rPr>
        <w:b/>
        <w:bCs/>
      </w:rPr>
      <w:tblPr/>
      <w:tcPr>
        <w:tcBorders>
          <w:top w:val="single" w:color="F9B074" w:sz="18" w:space="0"/>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207">
    <w:name w:val="Medium Grid 2"/>
    <w:basedOn w:val="12"/>
    <w:qFormat/>
    <w:uiPriority w:val="68"/>
    <w:rPr>
      <w:rFonts w:ascii="SimSun" w:hAnsi="SimSun" w:eastAsia="Courier New"/>
      <w:color w:val="00000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208">
    <w:name w:val="Medium Grid 2 Accent 1"/>
    <w:basedOn w:val="12"/>
    <w:qFormat/>
    <w:uiPriority w:val="68"/>
    <w:rPr>
      <w:rFonts w:ascii="SimSun" w:hAnsi="SimSun" w:eastAsia="Courier New"/>
      <w:color w:val="000000"/>
    </w:rPr>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insideV w:val="single" w:sz="6" w:space="0"/>
        </w:tcBorders>
        <w:shd w:val="clear" w:color="auto" w:fill="A7BFDE"/>
      </w:tcPr>
    </w:tblStylePr>
    <w:tblStylePr w:type="nwCell">
      <w:tblPr/>
      <w:tcPr>
        <w:shd w:val="clear" w:color="auto" w:fill="FFFFFF"/>
      </w:tcPr>
    </w:tblStylePr>
  </w:style>
  <w:style w:type="table" w:styleId="209">
    <w:name w:val="Medium Grid 2 Accent 2"/>
    <w:basedOn w:val="12"/>
    <w:qFormat/>
    <w:uiPriority w:val="68"/>
    <w:rPr>
      <w:rFonts w:ascii="SimSun" w:hAnsi="SimSun" w:eastAsia="Courier New"/>
      <w:color w:val="000000"/>
    </w:rPr>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insideV w:val="single" w:sz="6" w:space="0"/>
        </w:tcBorders>
        <w:shd w:val="clear" w:color="auto" w:fill="DFA7A6"/>
      </w:tcPr>
    </w:tblStylePr>
    <w:tblStylePr w:type="nwCell">
      <w:tblPr/>
      <w:tcPr>
        <w:shd w:val="clear" w:color="auto" w:fill="FFFFFF"/>
      </w:tcPr>
    </w:tblStylePr>
  </w:style>
  <w:style w:type="table" w:styleId="210">
    <w:name w:val="Medium Grid 2 Accent 3"/>
    <w:basedOn w:val="12"/>
    <w:qFormat/>
    <w:uiPriority w:val="68"/>
    <w:rPr>
      <w:rFonts w:ascii="SimSun" w:hAnsi="SimSun" w:eastAsia="Courier New"/>
      <w:color w:val="000000"/>
    </w:rPr>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insideV w:val="single" w:sz="6" w:space="0"/>
        </w:tcBorders>
        <w:shd w:val="clear" w:color="auto" w:fill="CDDDAC"/>
      </w:tcPr>
    </w:tblStylePr>
    <w:tblStylePr w:type="nwCell">
      <w:tblPr/>
      <w:tcPr>
        <w:shd w:val="clear" w:color="auto" w:fill="FFFFFF"/>
      </w:tcPr>
    </w:tblStylePr>
  </w:style>
  <w:style w:type="table" w:styleId="211">
    <w:name w:val="Medium Grid 2 Accent 4"/>
    <w:basedOn w:val="12"/>
    <w:qFormat/>
    <w:uiPriority w:val="68"/>
    <w:rPr>
      <w:rFonts w:ascii="SimSun" w:hAnsi="SimSun" w:eastAsia="Courier New"/>
      <w:color w:val="000000"/>
    </w:rPr>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insideV w:val="single" w:sz="6" w:space="0"/>
        </w:tcBorders>
        <w:shd w:val="clear" w:color="auto" w:fill="BFB1D0"/>
      </w:tcPr>
    </w:tblStylePr>
    <w:tblStylePr w:type="nwCell">
      <w:tblPr/>
      <w:tcPr>
        <w:shd w:val="clear" w:color="auto" w:fill="FFFFFF"/>
      </w:tcPr>
    </w:tblStylePr>
  </w:style>
  <w:style w:type="table" w:styleId="212">
    <w:name w:val="Medium Grid 2 Accent 5"/>
    <w:basedOn w:val="12"/>
    <w:qFormat/>
    <w:uiPriority w:val="68"/>
    <w:rPr>
      <w:rFonts w:ascii="SimSun" w:hAnsi="SimSun" w:eastAsia="Courier New"/>
      <w:color w:val="000000"/>
    </w:rPr>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insideV w:val="single" w:sz="6" w:space="0"/>
        </w:tcBorders>
        <w:shd w:val="clear" w:color="auto" w:fill="A5D5E2"/>
      </w:tcPr>
    </w:tblStylePr>
    <w:tblStylePr w:type="nwCell">
      <w:tblPr/>
      <w:tcPr>
        <w:shd w:val="clear" w:color="auto" w:fill="FFFFFF"/>
      </w:tcPr>
    </w:tblStylePr>
  </w:style>
  <w:style w:type="table" w:styleId="213">
    <w:name w:val="Medium Grid 2 Accent 6"/>
    <w:basedOn w:val="12"/>
    <w:qFormat/>
    <w:uiPriority w:val="68"/>
    <w:rPr>
      <w:rFonts w:ascii="SimSun" w:hAnsi="SimSun" w:eastAsia="Courier New"/>
      <w:color w:val="000000"/>
    </w:rPr>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insideV w:val="single" w:sz="6" w:space="0"/>
        </w:tcBorders>
        <w:shd w:val="clear" w:color="auto" w:fill="FBCAA2"/>
      </w:tcPr>
    </w:tblStylePr>
    <w:tblStylePr w:type="nwCell">
      <w:tblPr/>
      <w:tcPr>
        <w:shd w:val="clear" w:color="auto" w:fill="FFFFFF"/>
      </w:tcPr>
    </w:tblStylePr>
  </w:style>
  <w:style w:type="table" w:styleId="214">
    <w:name w:val="Medium Grid 3"/>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styleId="215">
    <w:name w:val="Medium Grid 3 Accent 1"/>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styleId="216">
    <w:name w:val="Medium Grid 3 Accent 2"/>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FD3D2"/>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C0504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C0504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C0504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C0504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FA7A6"/>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FA7A6"/>
      </w:tcPr>
    </w:tblStylePr>
  </w:style>
  <w:style w:type="table" w:styleId="217">
    <w:name w:val="Medium Grid 3 Accent 3"/>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6EED5"/>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9BBB59"/>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9BBB59"/>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9BBB59"/>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9BBB59"/>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CDDDAC"/>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CDDDAC"/>
      </w:tcPr>
    </w:tblStylePr>
  </w:style>
  <w:style w:type="table" w:styleId="218">
    <w:name w:val="Medium Grid 3 Accent 4"/>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FD8E8"/>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8064A2"/>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8064A2"/>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8064A2"/>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8064A2"/>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FB1D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FB1D0"/>
      </w:tcPr>
    </w:tblStylePr>
  </w:style>
  <w:style w:type="table" w:styleId="219">
    <w:name w:val="Medium Grid 3 Accent 5"/>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BACC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BACC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5D5E2"/>
      </w:tcPr>
    </w:tblStylePr>
  </w:style>
  <w:style w:type="table" w:styleId="220">
    <w:name w:val="Medium Grid 3 Accent 6"/>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DE4D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F7964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7964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F7964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F7964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BCAA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BCAA2"/>
      </w:tcPr>
    </w:tblStylePr>
  </w:style>
  <w:style w:type="table" w:styleId="221">
    <w:name w:val="Dark List"/>
    <w:basedOn w:val="12"/>
    <w:qFormat/>
    <w:uiPriority w:val="70"/>
    <w:rPr>
      <w:color w:val="FFFFFF"/>
    </w:rPr>
    <w:tblPr>
      <w:tblStyleRowBandSize w:val="1"/>
      <w:tblStyleColBandSize w:val="1"/>
    </w:tblPr>
    <w:tcPr>
      <w:shd w:val="clear" w:color="auto" w:fill="000000"/>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nil"/>
          <w:bottom w:val="single" w:color="FFFFFF" w:sz="18" w:space="0"/>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222">
    <w:name w:val="Dark List Accent 1"/>
    <w:basedOn w:val="12"/>
    <w:qFormat/>
    <w:uiPriority w:val="70"/>
    <w:rPr>
      <w:color w:val="FFFFFF"/>
    </w:rPr>
    <w:tblPr>
      <w:tblStyleRowBandSize w:val="1"/>
      <w:tblStyleColBandSize w:val="1"/>
    </w:tblPr>
    <w:tcPr>
      <w:shd w:val="clear" w:color="auto" w:fill="4F81B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43F60"/>
      </w:tcPr>
    </w:tblStylePr>
    <w:tblStylePr w:type="firstCol">
      <w:tblPr/>
      <w:tcPr>
        <w:tcBorders>
          <w:top w:val="nil"/>
          <w:left w:val="nil"/>
          <w:bottom w:val="nil"/>
          <w:right w:val="single" w:color="FFFFFF" w:sz="18" w:space="0"/>
          <w:insideH w:val="nil"/>
          <w:insideV w:val="nil"/>
        </w:tcBorders>
        <w:shd w:val="clear" w:color="auto" w:fill="365F91"/>
      </w:tcPr>
    </w:tblStylePr>
    <w:tblStylePr w:type="lastCol">
      <w:tblPr/>
      <w:tcPr>
        <w:tcBorders>
          <w:top w:val="nil"/>
          <w:left w:val="nil"/>
          <w:bottom w:val="single" w:color="FFFFFF" w:sz="18" w:space="0"/>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223">
    <w:name w:val="Dark List Accent 2"/>
    <w:basedOn w:val="12"/>
    <w:qFormat/>
    <w:uiPriority w:val="70"/>
    <w:rPr>
      <w:color w:val="FFFFFF"/>
    </w:rPr>
    <w:tblPr>
      <w:tblStyleRowBandSize w:val="1"/>
      <w:tblStyleColBandSize w:val="1"/>
    </w:tblPr>
    <w:tcPr>
      <w:shd w:val="clear" w:color="auto" w:fill="C0504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622423"/>
      </w:tcPr>
    </w:tblStylePr>
    <w:tblStylePr w:type="firstCol">
      <w:tblPr/>
      <w:tcPr>
        <w:tcBorders>
          <w:top w:val="nil"/>
          <w:left w:val="nil"/>
          <w:bottom w:val="nil"/>
          <w:right w:val="single" w:color="FFFFFF" w:sz="18" w:space="0"/>
          <w:insideH w:val="nil"/>
          <w:insideV w:val="nil"/>
        </w:tcBorders>
        <w:shd w:val="clear" w:color="auto" w:fill="943634"/>
      </w:tcPr>
    </w:tblStylePr>
    <w:tblStylePr w:type="lastCol">
      <w:tblPr/>
      <w:tcPr>
        <w:tcBorders>
          <w:top w:val="nil"/>
          <w:left w:val="nil"/>
          <w:bottom w:val="single" w:color="FFFFFF" w:sz="18" w:space="0"/>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224">
    <w:name w:val="Dark List Accent 3"/>
    <w:basedOn w:val="12"/>
    <w:qFormat/>
    <w:uiPriority w:val="70"/>
    <w:rPr>
      <w:color w:val="FFFFFF"/>
    </w:rPr>
    <w:tblPr>
      <w:tblStyleRowBandSize w:val="1"/>
      <w:tblStyleColBandSize w:val="1"/>
    </w:tblPr>
    <w:tcPr>
      <w:shd w:val="clear" w:color="auto" w:fill="9BBB59"/>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4E6128"/>
      </w:tcPr>
    </w:tblStylePr>
    <w:tblStylePr w:type="firstCol">
      <w:tblPr/>
      <w:tcPr>
        <w:tcBorders>
          <w:top w:val="nil"/>
          <w:left w:val="nil"/>
          <w:bottom w:val="nil"/>
          <w:right w:val="single" w:color="FFFFFF" w:sz="18" w:space="0"/>
          <w:insideH w:val="nil"/>
          <w:insideV w:val="nil"/>
        </w:tcBorders>
        <w:shd w:val="clear" w:color="auto" w:fill="76923C"/>
      </w:tcPr>
    </w:tblStylePr>
    <w:tblStylePr w:type="lastCol">
      <w:tblPr/>
      <w:tcPr>
        <w:tcBorders>
          <w:top w:val="nil"/>
          <w:left w:val="nil"/>
          <w:bottom w:val="single" w:color="FFFFFF" w:sz="18" w:space="0"/>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225">
    <w:name w:val="Dark List Accent 4"/>
    <w:basedOn w:val="12"/>
    <w:qFormat/>
    <w:uiPriority w:val="70"/>
    <w:rPr>
      <w:color w:val="FFFFFF"/>
    </w:rPr>
    <w:tblPr>
      <w:tblStyleRowBandSize w:val="1"/>
      <w:tblStyleColBandSize w:val="1"/>
    </w:tblPr>
    <w:tcPr>
      <w:shd w:val="clear" w:color="auto" w:fill="8064A2"/>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F3151"/>
      </w:tcPr>
    </w:tblStylePr>
    <w:tblStylePr w:type="firstCol">
      <w:tblPr/>
      <w:tcPr>
        <w:tcBorders>
          <w:top w:val="nil"/>
          <w:left w:val="nil"/>
          <w:bottom w:val="nil"/>
          <w:right w:val="single" w:color="FFFFFF" w:sz="18" w:space="0"/>
          <w:insideH w:val="nil"/>
          <w:insideV w:val="nil"/>
        </w:tcBorders>
        <w:shd w:val="clear" w:color="auto" w:fill="5F497A"/>
      </w:tcPr>
    </w:tblStylePr>
    <w:tblStylePr w:type="lastCol">
      <w:tblPr/>
      <w:tcPr>
        <w:tcBorders>
          <w:top w:val="nil"/>
          <w:left w:val="nil"/>
          <w:bottom w:val="single" w:color="FFFFFF" w:sz="18" w:space="0"/>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226">
    <w:name w:val="Dark List Accent 5"/>
    <w:basedOn w:val="12"/>
    <w:qFormat/>
    <w:uiPriority w:val="70"/>
    <w:rPr>
      <w:color w:val="FFFFFF"/>
    </w:rPr>
    <w:tblPr>
      <w:tblStyleRowBandSize w:val="1"/>
      <w:tblStyleColBandSize w:val="1"/>
    </w:tblPr>
    <w:tcPr>
      <w:shd w:val="clear" w:color="auto" w:fill="4BACC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05867"/>
      </w:tcPr>
    </w:tblStylePr>
    <w:tblStylePr w:type="firstCol">
      <w:tblPr/>
      <w:tcPr>
        <w:tcBorders>
          <w:top w:val="nil"/>
          <w:left w:val="nil"/>
          <w:bottom w:val="nil"/>
          <w:right w:val="single" w:color="FFFFFF" w:sz="18" w:space="0"/>
          <w:insideH w:val="nil"/>
          <w:insideV w:val="nil"/>
        </w:tcBorders>
        <w:shd w:val="clear" w:color="auto" w:fill="31849B"/>
      </w:tcPr>
    </w:tblStylePr>
    <w:tblStylePr w:type="lastCol">
      <w:tblPr/>
      <w:tcPr>
        <w:tcBorders>
          <w:top w:val="nil"/>
          <w:left w:val="nil"/>
          <w:bottom w:val="single" w:color="FFFFFF" w:sz="18" w:space="0"/>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227">
    <w:name w:val="Dark List Accent 6"/>
    <w:basedOn w:val="12"/>
    <w:qFormat/>
    <w:uiPriority w:val="70"/>
    <w:rPr>
      <w:color w:val="FFFFFF"/>
    </w:rPr>
    <w:tblPr>
      <w:tblStyleRowBandSize w:val="1"/>
      <w:tblStyleColBandSize w:val="1"/>
    </w:tblPr>
    <w:tcPr>
      <w:shd w:val="clear" w:color="auto" w:fill="F7964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nil"/>
          <w:bottom w:val="single" w:color="FFFFFF" w:sz="18" w:space="0"/>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228">
    <w:name w:val="Colorful Shading"/>
    <w:basedOn w:val="12"/>
    <w:qFormat/>
    <w:uiPriority w:val="71"/>
    <w:rPr>
      <w:color w:val="000000"/>
    </w:rPr>
    <w:tblPr>
      <w:tblBorders>
        <w:top w:val="single" w:color="C0504D"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229">
    <w:name w:val="Colorful Shading Accent 1"/>
    <w:basedOn w:val="12"/>
    <w:qFormat/>
    <w:uiPriority w:val="71"/>
    <w:rPr>
      <w:color w:val="000000"/>
    </w:rPr>
    <w:tblPr>
      <w:tblBorders>
        <w:top w:val="single" w:color="C0504D" w:sz="24" w:space="0"/>
        <w:left w:val="single" w:color="4F81BD" w:sz="4" w:space="0"/>
        <w:bottom w:val="single" w:color="4F81BD" w:sz="4" w:space="0"/>
        <w:right w:val="single" w:color="4F81BD" w:sz="4" w:space="0"/>
        <w:insideH w:val="single" w:color="FFFFFF" w:sz="4" w:space="0"/>
        <w:insideV w:val="single" w:color="FFFFFF" w:sz="4" w:space="0"/>
      </w:tblBorders>
    </w:tblPr>
    <w:tcPr>
      <w:shd w:val="clear" w:color="auto" w:fill="EDF2F8"/>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C4C74"/>
      </w:tcPr>
    </w:tblStylePr>
    <w:tblStylePr w:type="firstCol">
      <w:rPr>
        <w:color w:val="FFFFFF"/>
      </w:rPr>
      <w:tblPr/>
      <w:tcPr>
        <w:tcBorders>
          <w:top w:val="nil"/>
          <w:left w:val="nil"/>
          <w:bottom w:val="nil"/>
          <w:right w:val="nil"/>
          <w:insideH w:val="single" w:sz="4" w:space="0"/>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230">
    <w:name w:val="Colorful Shading Accent 2"/>
    <w:basedOn w:val="12"/>
    <w:qFormat/>
    <w:uiPriority w:val="71"/>
    <w:rPr>
      <w:color w:val="000000"/>
    </w:rPr>
    <w:tblPr>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Pr>
    <w:tcPr>
      <w:shd w:val="clear" w:color="auto" w:fill="F8EDED"/>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772C2A"/>
      </w:tcPr>
    </w:tblStylePr>
    <w:tblStylePr w:type="firstCol">
      <w:rPr>
        <w:color w:val="FFFFFF"/>
      </w:rPr>
      <w:tblPr/>
      <w:tcPr>
        <w:tcBorders>
          <w:top w:val="nil"/>
          <w:left w:val="nil"/>
          <w:bottom w:val="nil"/>
          <w:right w:val="nil"/>
          <w:insideH w:val="single" w:sz="4" w:space="0"/>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231">
    <w:name w:val="Colorful Shading Accent 3"/>
    <w:basedOn w:val="12"/>
    <w:qFormat/>
    <w:uiPriority w:val="71"/>
    <w:rPr>
      <w:color w:val="000000"/>
    </w:rPr>
    <w:tblPr>
      <w:tblBorders>
        <w:top w:val="single" w:color="8064A2" w:sz="24" w:space="0"/>
        <w:left w:val="single" w:color="9BBB59" w:sz="4" w:space="0"/>
        <w:bottom w:val="single" w:color="9BBB59" w:sz="4" w:space="0"/>
        <w:right w:val="single" w:color="9BBB59" w:sz="4" w:space="0"/>
        <w:insideH w:val="single" w:color="FFFFFF" w:sz="4" w:space="0"/>
        <w:insideV w:val="single" w:color="FFFFFF" w:sz="4" w:space="0"/>
      </w:tblBorders>
    </w:tblPr>
    <w:tcPr>
      <w:shd w:val="clear" w:color="auto" w:fill="F5F8EE"/>
    </w:tcPr>
    <w:tblStylePr w:type="firstRow">
      <w:rPr>
        <w:b/>
        <w:bCs/>
      </w:rPr>
      <w:tblPr/>
      <w:tcPr>
        <w:tcBorders>
          <w:top w:val="nil"/>
          <w:left w:val="single" w:color="8064A2"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5E7530"/>
      </w:tcPr>
    </w:tblStylePr>
    <w:tblStylePr w:type="firstCol">
      <w:rPr>
        <w:color w:val="FFFFFF"/>
      </w:rPr>
      <w:tblPr/>
      <w:tcPr>
        <w:tcBorders>
          <w:top w:val="nil"/>
          <w:left w:val="nil"/>
          <w:bottom w:val="nil"/>
          <w:right w:val="nil"/>
          <w:insideH w:val="single" w:sz="4" w:space="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232">
    <w:name w:val="Colorful Shading Accent 4"/>
    <w:basedOn w:val="12"/>
    <w:qFormat/>
    <w:uiPriority w:val="71"/>
    <w:rPr>
      <w:color w:val="000000"/>
    </w:rPr>
    <w:tblPr>
      <w:tblBorders>
        <w:top w:val="single" w:color="9BBB59" w:sz="24" w:space="0"/>
        <w:left w:val="single" w:color="8064A2" w:sz="4" w:space="0"/>
        <w:bottom w:val="single" w:color="8064A2" w:sz="4" w:space="0"/>
        <w:right w:val="single" w:color="8064A2" w:sz="4" w:space="0"/>
        <w:insideH w:val="single" w:color="FFFFFF" w:sz="4" w:space="0"/>
        <w:insideV w:val="single" w:color="FFFFFF" w:sz="4" w:space="0"/>
      </w:tblBorders>
    </w:tblPr>
    <w:tcPr>
      <w:shd w:val="clear" w:color="auto" w:fill="F2EFF6"/>
    </w:tcPr>
    <w:tblStylePr w:type="firstRow">
      <w:rPr>
        <w:b/>
        <w:bCs/>
      </w:rPr>
      <w:tblPr/>
      <w:tcPr>
        <w:tcBorders>
          <w:top w:val="nil"/>
          <w:left w:val="single" w:color="9BBB59"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C3B62"/>
      </w:tcPr>
    </w:tblStylePr>
    <w:tblStylePr w:type="firstCol">
      <w:rPr>
        <w:color w:val="FFFFFF"/>
      </w:rPr>
      <w:tblPr/>
      <w:tcPr>
        <w:tcBorders>
          <w:top w:val="nil"/>
          <w:left w:val="nil"/>
          <w:bottom w:val="nil"/>
          <w:right w:val="nil"/>
          <w:insideH w:val="single" w:sz="4" w:space="0"/>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233">
    <w:name w:val="Colorful Shading Accent 5"/>
    <w:basedOn w:val="12"/>
    <w:qFormat/>
    <w:uiPriority w:val="71"/>
    <w:rPr>
      <w:color w:val="000000"/>
    </w:rPr>
    <w:tblPr>
      <w:tblBorders>
        <w:top w:val="single" w:color="F79646" w:sz="24" w:space="0"/>
        <w:left w:val="single" w:color="4BACC6" w:sz="4" w:space="0"/>
        <w:bottom w:val="single" w:color="4BACC6" w:sz="4" w:space="0"/>
        <w:right w:val="single" w:color="4BACC6" w:sz="4" w:space="0"/>
        <w:insideH w:val="single" w:color="FFFFFF" w:sz="4" w:space="0"/>
        <w:insideV w:val="single" w:color="FFFFFF" w:sz="4" w:space="0"/>
      </w:tblBorders>
    </w:tblPr>
    <w:tcPr>
      <w:shd w:val="clear" w:color="auto" w:fill="EDF6F9"/>
    </w:tcPr>
    <w:tblStylePr w:type="firstRow">
      <w:rPr>
        <w:b/>
        <w:bCs/>
      </w:rPr>
      <w:tblPr/>
      <w:tcPr>
        <w:tcBorders>
          <w:top w:val="nil"/>
          <w:left w:val="single" w:color="F7964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76A7C"/>
      </w:tcPr>
    </w:tblStylePr>
    <w:tblStylePr w:type="firstCol">
      <w:rPr>
        <w:color w:val="FFFFFF"/>
      </w:rPr>
      <w:tblPr/>
      <w:tcPr>
        <w:tcBorders>
          <w:top w:val="nil"/>
          <w:left w:val="nil"/>
          <w:bottom w:val="nil"/>
          <w:right w:val="nil"/>
          <w:insideH w:val="single" w:sz="4" w:space="0"/>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234">
    <w:name w:val="Colorful Shading Accent 6"/>
    <w:basedOn w:val="12"/>
    <w:qFormat/>
    <w:uiPriority w:val="71"/>
    <w:rPr>
      <w:color w:val="000000"/>
    </w:rPr>
    <w:tblPr>
      <w:tblBorders>
        <w:top w:val="single" w:color="4BACC6" w:sz="24" w:space="0"/>
        <w:left w:val="single" w:color="F79646" w:sz="4" w:space="0"/>
        <w:bottom w:val="single" w:color="F79646" w:sz="4" w:space="0"/>
        <w:right w:val="single" w:color="F79646" w:sz="4" w:space="0"/>
        <w:insideH w:val="single" w:color="FFFFFF" w:sz="4" w:space="0"/>
        <w:insideV w:val="single" w:color="FFFFFF" w:sz="4" w:space="0"/>
      </w:tblBorders>
    </w:tblPr>
    <w:tcPr>
      <w:shd w:val="clear" w:color="auto" w:fill="FEF4EC"/>
    </w:tcPr>
    <w:tblStylePr w:type="firstRow">
      <w:rPr>
        <w:b/>
        <w:bCs/>
      </w:rPr>
      <w:tblPr/>
      <w:tcPr>
        <w:tcBorders>
          <w:top w:val="nil"/>
          <w:left w:val="single" w:color="4BACC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B65608"/>
      </w:tcPr>
    </w:tblStylePr>
    <w:tblStylePr w:type="firstCol">
      <w:rPr>
        <w:color w:val="FFFFFF"/>
      </w:rPr>
      <w:tblPr/>
      <w:tcPr>
        <w:tcBorders>
          <w:top w:val="nil"/>
          <w:left w:val="nil"/>
          <w:bottom w:val="nil"/>
          <w:right w:val="nil"/>
          <w:insideH w:val="single" w:sz="4" w:space="0"/>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235">
    <w:name w:val="Colorful List"/>
    <w:basedOn w:val="12"/>
    <w:qFormat/>
    <w:uiPriority w:val="72"/>
    <w:rPr>
      <w:color w:val="000000"/>
    </w:rPr>
    <w:tblPr>
      <w:tblStyleRowBandSize w:val="1"/>
      <w:tblStyleColBandSize w:val="1"/>
    </w:tblPr>
    <w:tcPr>
      <w:shd w:val="clear" w:color="auto" w:fill="E6E6E6"/>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236">
    <w:name w:val="Colorful List Accent 1"/>
    <w:basedOn w:val="12"/>
    <w:qFormat/>
    <w:uiPriority w:val="72"/>
    <w:rPr>
      <w:color w:val="000000"/>
    </w:rPr>
    <w:tblPr>
      <w:tblStyleRowBandSize w:val="1"/>
      <w:tblStyleColBandSize w:val="1"/>
    </w:tblPr>
    <w:tcPr>
      <w:shd w:val="clear" w:color="auto" w:fill="EDF2F8"/>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237">
    <w:name w:val="Colorful List Accent 2"/>
    <w:basedOn w:val="12"/>
    <w:qFormat/>
    <w:uiPriority w:val="72"/>
    <w:rPr>
      <w:color w:val="000000"/>
    </w:rPr>
    <w:tblPr>
      <w:tblStyleRowBandSize w:val="1"/>
      <w:tblStyleColBandSize w:val="1"/>
    </w:tblPr>
    <w:tcPr>
      <w:shd w:val="clear" w:color="auto" w:fill="F8EDED"/>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238">
    <w:name w:val="Colorful List Accent 3"/>
    <w:basedOn w:val="12"/>
    <w:qFormat/>
    <w:uiPriority w:val="72"/>
    <w:rPr>
      <w:color w:val="000000"/>
    </w:rPr>
    <w:tblPr>
      <w:tblStyleRowBandSize w:val="1"/>
      <w:tblStyleColBandSize w:val="1"/>
    </w:tblPr>
    <w:tcPr>
      <w:shd w:val="clear" w:color="auto" w:fill="F5F8EE"/>
    </w:tcPr>
    <w:tblStylePr w:type="firstRow">
      <w:rPr>
        <w:b/>
        <w:bCs/>
        <w:color w:val="FFFFFF"/>
      </w:rPr>
      <w:tblPr/>
      <w:tcPr>
        <w:tcBorders>
          <w:left w:val="single" w:color="FFFFFF" w:sz="12" w:space="0"/>
        </w:tcBorders>
        <w:shd w:val="clear" w:color="auto" w:fill="664E82"/>
      </w:tcPr>
    </w:tblStylePr>
    <w:tblStylePr w:type="lastRow">
      <w:rPr>
        <w:b/>
        <w:bCs/>
        <w:color w:val="664E8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239">
    <w:name w:val="Colorful List Accent 4"/>
    <w:basedOn w:val="12"/>
    <w:qFormat/>
    <w:uiPriority w:val="72"/>
    <w:rPr>
      <w:color w:val="000000"/>
    </w:rPr>
    <w:tblPr>
      <w:tblStyleRowBandSize w:val="1"/>
      <w:tblStyleColBandSize w:val="1"/>
    </w:tblPr>
    <w:tcPr>
      <w:shd w:val="clear" w:color="auto" w:fill="F2EFF6"/>
    </w:tcPr>
    <w:tblStylePr w:type="firstRow">
      <w:rPr>
        <w:b/>
        <w:bCs/>
        <w:color w:val="FFFFFF"/>
      </w:rPr>
      <w:tblPr/>
      <w:tcPr>
        <w:tcBorders>
          <w:left w:val="single" w:color="FFFFFF" w:sz="12" w:space="0"/>
        </w:tcBorders>
        <w:shd w:val="clear" w:color="auto" w:fill="7E9C40"/>
      </w:tcPr>
    </w:tblStylePr>
    <w:tblStylePr w:type="lastRow">
      <w:rPr>
        <w:b/>
        <w:bCs/>
        <w:color w:val="7E9C4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240">
    <w:name w:val="Colorful List Accent 5"/>
    <w:basedOn w:val="12"/>
    <w:qFormat/>
    <w:uiPriority w:val="72"/>
    <w:rPr>
      <w:color w:val="000000"/>
    </w:rPr>
    <w:tblPr>
      <w:tblStyleRowBandSize w:val="1"/>
      <w:tblStyleColBandSize w:val="1"/>
    </w:tblPr>
    <w:tcPr>
      <w:shd w:val="clear" w:color="auto" w:fill="EDF6F9"/>
    </w:tcPr>
    <w:tblStylePr w:type="firstRow">
      <w:rPr>
        <w:b/>
        <w:bCs/>
        <w:color w:val="FFFFFF"/>
      </w:rPr>
      <w:tblPr/>
      <w:tcPr>
        <w:tcBorders>
          <w:left w:val="single" w:color="FFFFFF" w:sz="12" w:space="0"/>
        </w:tcBorders>
        <w:shd w:val="clear" w:color="auto" w:fill="F2730A"/>
      </w:tcPr>
    </w:tblStylePr>
    <w:tblStylePr w:type="lastRow">
      <w:rPr>
        <w:b/>
        <w:bCs/>
        <w:color w:val="F2730A"/>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241">
    <w:name w:val="Colorful List Accent 6"/>
    <w:basedOn w:val="12"/>
    <w:qFormat/>
    <w:uiPriority w:val="72"/>
    <w:rPr>
      <w:color w:val="000000"/>
    </w:rPr>
    <w:tblPr>
      <w:tblStyleRowBandSize w:val="1"/>
      <w:tblStyleColBandSize w:val="1"/>
    </w:tblPr>
    <w:tcPr>
      <w:shd w:val="clear" w:color="auto" w:fill="FEF4EC"/>
    </w:tcPr>
    <w:tblStylePr w:type="firstRow">
      <w:rPr>
        <w:b/>
        <w:bCs/>
        <w:color w:val="FFFFFF"/>
      </w:rPr>
      <w:tblPr/>
      <w:tcPr>
        <w:tcBorders>
          <w:left w:val="single" w:color="FFFFFF" w:sz="12" w:space="0"/>
        </w:tcBorders>
        <w:shd w:val="clear" w:color="auto" w:fill="348DA5"/>
      </w:tcPr>
    </w:tblStylePr>
    <w:tblStylePr w:type="lastRow">
      <w:rPr>
        <w:b/>
        <w:bCs/>
        <w:color w:val="348DA5"/>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242">
    <w:name w:val="Colorful Grid"/>
    <w:basedOn w:val="12"/>
    <w:qFormat/>
    <w:uiPriority w:val="73"/>
    <w:rPr>
      <w:color w:val="000000"/>
    </w:rPr>
    <w:tblPr>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243">
    <w:name w:val="Colorful Grid Accent 1"/>
    <w:basedOn w:val="12"/>
    <w:qFormat/>
    <w:uiPriority w:val="73"/>
    <w:rPr>
      <w:color w:val="000000"/>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4">
    <w:name w:val="Colorful Grid Accent 2"/>
    <w:basedOn w:val="12"/>
    <w:qFormat/>
    <w:uiPriority w:val="73"/>
    <w:rPr>
      <w:color w:val="000000"/>
    </w:rPr>
    <w:tblPr>
      <w:tblBorders>
        <w:insideH w:val="single" w:color="FFFFFF" w:sz="4" w:space="0"/>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245">
    <w:name w:val="Colorful Grid Accent 3"/>
    <w:basedOn w:val="12"/>
    <w:qFormat/>
    <w:uiPriority w:val="73"/>
    <w:rPr>
      <w:color w:val="000000"/>
    </w:rPr>
    <w:tblPr>
      <w:tblBorders>
        <w:insideH w:val="single" w:color="FFFFFF" w:sz="4" w:space="0"/>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246">
    <w:name w:val="Colorful Grid Accent 4"/>
    <w:basedOn w:val="12"/>
    <w:qFormat/>
    <w:uiPriority w:val="73"/>
    <w:rPr>
      <w:color w:val="000000"/>
    </w:rPr>
    <w:tblPr>
      <w:tblBorders>
        <w:insideH w:val="single" w:color="FFFFFF" w:sz="4" w:space="0"/>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247">
    <w:name w:val="Colorful Grid Accent 5"/>
    <w:basedOn w:val="12"/>
    <w:qFormat/>
    <w:uiPriority w:val="73"/>
    <w:rPr>
      <w:color w:val="000000"/>
    </w:rPr>
    <w:tblPr>
      <w:tblBorders>
        <w:insideH w:val="single" w:color="FFFFFF" w:sz="4" w:space="0"/>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248">
    <w:name w:val="Colorful Grid Accent 6"/>
    <w:basedOn w:val="12"/>
    <w:qFormat/>
    <w:uiPriority w:val="73"/>
    <w:rPr>
      <w:color w:val="000000"/>
    </w:rPr>
    <w:tblPr>
      <w:tblBorders>
        <w:insideH w:val="single" w:color="FFFFFF" w:sz="4" w:space="0"/>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customStyle="1" w:styleId="249">
    <w:name w:val="4-Bang Char"/>
    <w:link w:val="250"/>
    <w:qFormat/>
    <w:uiPriority w:val="0"/>
    <w:rPr>
      <w:rFonts w:eastAsia="Calibri"/>
      <w:szCs w:val="26"/>
    </w:rPr>
  </w:style>
  <w:style w:type="paragraph" w:customStyle="1" w:styleId="250">
    <w:name w:val="4-Bang"/>
    <w:basedOn w:val="1"/>
    <w:link w:val="249"/>
    <w:qFormat/>
    <w:uiPriority w:val="0"/>
    <w:pPr>
      <w:widowControl w:val="0"/>
      <w:spacing w:before="40" w:after="40" w:line="276" w:lineRule="auto"/>
      <w:jc w:val="both"/>
    </w:pPr>
    <w:rPr>
      <w:rFonts w:ascii="Times New Roman" w:hAnsi="Times New Roman" w:eastAsia="Calibri" w:cs="Times New Roman"/>
      <w:szCs w:val="26"/>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1184</Words>
  <Characters>6753</Characters>
  <Lines>56</Lines>
  <Paragraphs>15</Paragraphs>
  <TotalTime>11</TotalTime>
  <ScaleCrop>false</ScaleCrop>
  <LinksUpToDate>false</LinksUpToDate>
  <CharactersWithSpaces>7922</CharactersWithSpaces>
  <Application>WPS Office_12.2.0.13489_F1E327BC-269C-435d-A152-05C5408002CA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2023-10-24T02:25:00Z</dcterms:created>
  <dc:creator>Hiên Lê Thị Mai</dc:creator>
  <cp:lastModifiedBy>Hiên Lê Thị Mai</cp:lastModifiedBy>
  <cp:lastPrinted>2024-03-14T01:34:00Z</cp:lastPrinted>
  <dcterms:modified xsi:type="dcterms:W3CDTF">2024-03-14T01:48:56Z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3F24F5E035374A0F9656BBCD8335ABE1_11</vt:lpwstr>
  </property>
</Properties>
</file>